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20" w:lineRule="auto"/>
        <w:ind w:left="2288" w:firstLine="1470" w:firstLineChars="400"/>
        <w:jc w:val="both"/>
        <w:rPr>
          <w:rFonts w:hint="eastAsia" w:ascii="宋体" w:hAnsi="宋体" w:eastAsia="宋体" w:cs="宋体"/>
          <w:sz w:val="36"/>
          <w:szCs w:val="36"/>
        </w:rPr>
      </w:pPr>
      <w:r>
        <w:rPr>
          <w:rFonts w:hint="eastAsia" w:ascii="宋体" w:hAnsi="宋体" w:eastAsia="宋体" w:cs="宋体"/>
          <w:b/>
          <w:bCs/>
          <w:spacing w:val="3"/>
          <w:sz w:val="36"/>
          <w:szCs w:val="36"/>
        </w:rPr>
        <w:t>大病历评分表</w:t>
      </w:r>
    </w:p>
    <w:p>
      <w:pPr>
        <w:spacing w:line="44" w:lineRule="exact"/>
        <w:rPr>
          <w:rFonts w:hint="eastAsia" w:ascii="宋体" w:hAnsi="宋体" w:eastAsia="宋体" w:cs="宋体"/>
          <w:sz w:val="24"/>
          <w:szCs w:val="24"/>
        </w:rPr>
      </w:pPr>
    </w:p>
    <w:tbl>
      <w:tblPr>
        <w:tblStyle w:val="7"/>
        <w:tblW w:w="10043"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61"/>
        <w:gridCol w:w="1187"/>
        <w:gridCol w:w="3518"/>
        <w:gridCol w:w="2209"/>
        <w:gridCol w:w="886"/>
        <w:gridCol w:w="158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5" w:hRule="atLeast"/>
        </w:trPr>
        <w:tc>
          <w:tcPr>
            <w:tcW w:w="1848" w:type="dxa"/>
            <w:gridSpan w:val="2"/>
            <w:noWrap w:val="0"/>
            <w:vAlign w:val="top"/>
          </w:tcPr>
          <w:p>
            <w:pPr>
              <w:spacing w:before="40" w:line="219" w:lineRule="auto"/>
              <w:ind w:left="345"/>
              <w:rPr>
                <w:rFonts w:hint="eastAsia" w:ascii="宋体" w:hAnsi="宋体" w:eastAsia="宋体" w:cs="宋体"/>
                <w:sz w:val="24"/>
                <w:szCs w:val="24"/>
              </w:rPr>
            </w:pPr>
            <w:r>
              <w:rPr>
                <w:rFonts w:hint="eastAsia" w:ascii="宋体" w:hAnsi="宋体" w:eastAsia="宋体" w:cs="宋体"/>
                <w:spacing w:val="4"/>
                <w:sz w:val="24"/>
                <w:szCs w:val="24"/>
              </w:rPr>
              <w:t>考生姓名</w:t>
            </w:r>
          </w:p>
        </w:tc>
        <w:tc>
          <w:tcPr>
            <w:tcW w:w="3518" w:type="dxa"/>
            <w:noWrap w:val="0"/>
            <w:vAlign w:val="top"/>
          </w:tcPr>
          <w:p>
            <w:pPr>
              <w:spacing w:line="205" w:lineRule="exact"/>
              <w:rPr>
                <w:rFonts w:hint="eastAsia" w:ascii="宋体" w:hAnsi="宋体" w:eastAsia="宋体" w:cs="宋体"/>
                <w:sz w:val="24"/>
                <w:szCs w:val="24"/>
              </w:rPr>
            </w:pPr>
          </w:p>
        </w:tc>
        <w:tc>
          <w:tcPr>
            <w:tcW w:w="2209" w:type="dxa"/>
            <w:noWrap w:val="0"/>
            <w:vAlign w:val="top"/>
          </w:tcPr>
          <w:p>
            <w:pPr>
              <w:spacing w:before="40" w:line="219" w:lineRule="auto"/>
              <w:ind w:left="285"/>
              <w:rPr>
                <w:rFonts w:hint="eastAsia" w:ascii="宋体" w:hAnsi="宋体" w:eastAsia="宋体" w:cs="宋体"/>
                <w:sz w:val="24"/>
                <w:szCs w:val="24"/>
                <w:lang w:eastAsia="zh-CN"/>
              </w:rPr>
            </w:pPr>
            <w:r>
              <w:rPr>
                <w:rFonts w:hint="eastAsia" w:ascii="宋体" w:hAnsi="宋体" w:eastAsia="宋体" w:cs="宋体"/>
                <w:spacing w:val="-2"/>
                <w:sz w:val="24"/>
                <w:szCs w:val="24"/>
                <w:lang w:eastAsia="zh-CN"/>
              </w:rPr>
              <w:t>终身码</w:t>
            </w:r>
          </w:p>
        </w:tc>
        <w:tc>
          <w:tcPr>
            <w:tcW w:w="2468" w:type="dxa"/>
            <w:gridSpan w:val="2"/>
            <w:noWrap w:val="0"/>
            <w:vAlign w:val="top"/>
          </w:tcPr>
          <w:p>
            <w:pPr>
              <w:spacing w:line="205" w:lineRule="exact"/>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9" w:hRule="atLeast"/>
        </w:trPr>
        <w:tc>
          <w:tcPr>
            <w:tcW w:w="1848" w:type="dxa"/>
            <w:gridSpan w:val="2"/>
            <w:noWrap w:val="0"/>
            <w:vAlign w:val="top"/>
          </w:tcPr>
          <w:p>
            <w:pPr>
              <w:spacing w:before="44" w:line="219" w:lineRule="auto"/>
              <w:ind w:left="345"/>
              <w:rPr>
                <w:rFonts w:hint="eastAsia" w:ascii="宋体" w:hAnsi="宋体" w:eastAsia="宋体" w:cs="宋体"/>
                <w:sz w:val="24"/>
                <w:szCs w:val="24"/>
              </w:rPr>
            </w:pPr>
            <w:r>
              <w:rPr>
                <w:rFonts w:hint="eastAsia" w:ascii="宋体" w:hAnsi="宋体" w:eastAsia="宋体" w:cs="宋体"/>
                <w:spacing w:val="-2"/>
                <w:sz w:val="24"/>
                <w:szCs w:val="24"/>
              </w:rPr>
              <w:t>培训学科</w:t>
            </w:r>
          </w:p>
        </w:tc>
        <w:tc>
          <w:tcPr>
            <w:tcW w:w="3518" w:type="dxa"/>
            <w:noWrap w:val="0"/>
            <w:vAlign w:val="top"/>
          </w:tcPr>
          <w:p>
            <w:pPr>
              <w:spacing w:line="219" w:lineRule="exact"/>
              <w:rPr>
                <w:rFonts w:hint="eastAsia" w:ascii="宋体" w:hAnsi="宋体" w:eastAsia="宋体" w:cs="宋体"/>
                <w:sz w:val="24"/>
                <w:szCs w:val="24"/>
              </w:rPr>
            </w:pPr>
          </w:p>
        </w:tc>
        <w:tc>
          <w:tcPr>
            <w:tcW w:w="2209" w:type="dxa"/>
            <w:noWrap w:val="0"/>
            <w:vAlign w:val="top"/>
          </w:tcPr>
          <w:p>
            <w:pPr>
              <w:spacing w:before="45" w:line="219" w:lineRule="auto"/>
              <w:ind w:left="285"/>
              <w:rPr>
                <w:rFonts w:hint="eastAsia" w:ascii="宋体" w:hAnsi="宋体" w:eastAsia="宋体" w:cs="宋体"/>
                <w:sz w:val="24"/>
                <w:szCs w:val="24"/>
              </w:rPr>
            </w:pPr>
            <w:r>
              <w:rPr>
                <w:rFonts w:hint="eastAsia" w:ascii="宋体" w:hAnsi="宋体" w:eastAsia="宋体" w:cs="宋体"/>
                <w:spacing w:val="-1"/>
                <w:sz w:val="24"/>
                <w:szCs w:val="24"/>
              </w:rPr>
              <w:t>考核基地</w:t>
            </w:r>
          </w:p>
        </w:tc>
        <w:tc>
          <w:tcPr>
            <w:tcW w:w="2468" w:type="dxa"/>
            <w:gridSpan w:val="2"/>
            <w:noWrap w:val="0"/>
            <w:vAlign w:val="top"/>
          </w:tcPr>
          <w:p>
            <w:pPr>
              <w:spacing w:line="219" w:lineRule="exact"/>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0" w:hRule="atLeast"/>
        </w:trPr>
        <w:tc>
          <w:tcPr>
            <w:tcW w:w="1848" w:type="dxa"/>
            <w:gridSpan w:val="2"/>
            <w:noWrap w:val="0"/>
            <w:vAlign w:val="top"/>
          </w:tcPr>
          <w:p>
            <w:pPr>
              <w:spacing w:before="36" w:line="219" w:lineRule="auto"/>
              <w:ind w:left="345"/>
              <w:rPr>
                <w:rFonts w:hint="eastAsia" w:ascii="宋体" w:hAnsi="宋体" w:eastAsia="宋体" w:cs="宋体"/>
                <w:sz w:val="24"/>
                <w:szCs w:val="24"/>
              </w:rPr>
            </w:pPr>
            <w:r>
              <w:rPr>
                <w:rFonts w:hint="eastAsia" w:ascii="宋体" w:hAnsi="宋体" w:eastAsia="宋体" w:cs="宋体"/>
                <w:spacing w:val="-1"/>
                <w:sz w:val="24"/>
                <w:szCs w:val="24"/>
              </w:rPr>
              <w:t>考核时间</w:t>
            </w:r>
          </w:p>
        </w:tc>
        <w:tc>
          <w:tcPr>
            <w:tcW w:w="8195" w:type="dxa"/>
            <w:gridSpan w:val="4"/>
            <w:noWrap w:val="0"/>
            <w:vAlign w:val="top"/>
          </w:tcPr>
          <w:p>
            <w:pPr>
              <w:spacing w:line="210" w:lineRule="exact"/>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0" w:hRule="atLeast"/>
        </w:trPr>
        <w:tc>
          <w:tcPr>
            <w:tcW w:w="1848" w:type="dxa"/>
            <w:gridSpan w:val="2"/>
            <w:noWrap w:val="0"/>
            <w:vAlign w:val="top"/>
          </w:tcPr>
          <w:p>
            <w:pPr>
              <w:spacing w:before="44" w:line="220" w:lineRule="auto"/>
              <w:ind w:left="346"/>
              <w:rPr>
                <w:rFonts w:hint="eastAsia" w:ascii="宋体" w:hAnsi="宋体" w:eastAsia="宋体" w:cs="宋体"/>
                <w:sz w:val="24"/>
                <w:szCs w:val="24"/>
              </w:rPr>
            </w:pPr>
            <w:r>
              <w:rPr>
                <w:rFonts w:hint="eastAsia" w:ascii="宋体" w:hAnsi="宋体" w:eastAsia="宋体" w:cs="宋体"/>
                <w:b/>
                <w:bCs/>
                <w:spacing w:val="3"/>
                <w:sz w:val="24"/>
                <w:szCs w:val="24"/>
              </w:rPr>
              <w:t>评分项目</w:t>
            </w:r>
          </w:p>
        </w:tc>
        <w:tc>
          <w:tcPr>
            <w:tcW w:w="5727" w:type="dxa"/>
            <w:gridSpan w:val="2"/>
            <w:noWrap w:val="0"/>
            <w:vAlign w:val="top"/>
          </w:tcPr>
          <w:p>
            <w:pPr>
              <w:spacing w:before="44" w:line="219" w:lineRule="auto"/>
              <w:ind w:left="1543"/>
              <w:rPr>
                <w:rFonts w:hint="eastAsia" w:ascii="宋体" w:hAnsi="宋体" w:eastAsia="宋体" w:cs="宋体"/>
                <w:sz w:val="24"/>
                <w:szCs w:val="24"/>
              </w:rPr>
            </w:pPr>
            <w:r>
              <w:rPr>
                <w:rFonts w:hint="eastAsia" w:ascii="宋体" w:hAnsi="宋体" w:eastAsia="宋体" w:cs="宋体"/>
                <w:b/>
                <w:bCs/>
                <w:spacing w:val="9"/>
                <w:sz w:val="24"/>
                <w:szCs w:val="24"/>
              </w:rPr>
              <w:t>评分要素</w:t>
            </w:r>
          </w:p>
        </w:tc>
        <w:tc>
          <w:tcPr>
            <w:tcW w:w="886" w:type="dxa"/>
            <w:noWrap w:val="0"/>
            <w:vAlign w:val="top"/>
          </w:tcPr>
          <w:p>
            <w:pPr>
              <w:spacing w:before="44" w:line="220" w:lineRule="auto"/>
              <w:ind w:left="129"/>
              <w:rPr>
                <w:rFonts w:hint="eastAsia" w:ascii="宋体" w:hAnsi="宋体" w:eastAsia="宋体" w:cs="宋体"/>
                <w:sz w:val="24"/>
                <w:szCs w:val="24"/>
              </w:rPr>
            </w:pPr>
            <w:r>
              <w:rPr>
                <w:rFonts w:hint="eastAsia" w:ascii="宋体" w:hAnsi="宋体" w:eastAsia="宋体" w:cs="宋体"/>
                <w:b/>
                <w:bCs/>
                <w:spacing w:val="-3"/>
                <w:sz w:val="24"/>
                <w:szCs w:val="24"/>
              </w:rPr>
              <w:t>标准分</w:t>
            </w:r>
          </w:p>
        </w:tc>
        <w:tc>
          <w:tcPr>
            <w:tcW w:w="1582" w:type="dxa"/>
            <w:noWrap w:val="0"/>
            <w:vAlign w:val="top"/>
          </w:tcPr>
          <w:p>
            <w:pPr>
              <w:spacing w:before="44" w:line="219" w:lineRule="auto"/>
              <w:ind w:left="100"/>
              <w:rPr>
                <w:rFonts w:hint="eastAsia" w:ascii="宋体" w:hAnsi="宋体" w:eastAsia="宋体" w:cs="宋体"/>
                <w:sz w:val="24"/>
                <w:szCs w:val="24"/>
              </w:rPr>
            </w:pPr>
            <w:r>
              <w:rPr>
                <w:rFonts w:hint="eastAsia" w:ascii="宋体" w:hAnsi="宋体" w:eastAsia="宋体" w:cs="宋体"/>
                <w:b/>
                <w:bCs/>
                <w:spacing w:val="-3"/>
                <w:sz w:val="24"/>
                <w:szCs w:val="24"/>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9" w:hRule="atLeast"/>
        </w:trPr>
        <w:tc>
          <w:tcPr>
            <w:tcW w:w="661" w:type="dxa"/>
            <w:vMerge w:val="restart"/>
            <w:tcBorders>
              <w:bottom w:val="nil"/>
            </w:tcBorders>
            <w:noWrap w:val="0"/>
            <w:vAlign w:val="top"/>
          </w:tcPr>
          <w:p>
            <w:pPr>
              <w:spacing w:line="309" w:lineRule="auto"/>
              <w:rPr>
                <w:rFonts w:hint="eastAsia" w:ascii="宋体" w:hAnsi="宋体" w:eastAsia="宋体" w:cs="宋体"/>
                <w:sz w:val="24"/>
                <w:szCs w:val="24"/>
              </w:rPr>
            </w:pPr>
          </w:p>
          <w:p>
            <w:pPr>
              <w:spacing w:line="309" w:lineRule="auto"/>
              <w:rPr>
                <w:rFonts w:hint="eastAsia" w:ascii="宋体" w:hAnsi="宋体" w:eastAsia="宋体" w:cs="宋体"/>
                <w:sz w:val="24"/>
                <w:szCs w:val="24"/>
              </w:rPr>
            </w:pPr>
          </w:p>
          <w:p>
            <w:pPr>
              <w:spacing w:line="310" w:lineRule="auto"/>
              <w:rPr>
                <w:rFonts w:hint="eastAsia" w:ascii="宋体" w:hAnsi="宋体" w:eastAsia="宋体" w:cs="宋体"/>
                <w:sz w:val="24"/>
                <w:szCs w:val="24"/>
              </w:rPr>
            </w:pPr>
          </w:p>
          <w:p>
            <w:pPr>
              <w:spacing w:before="42" w:line="201" w:lineRule="exact"/>
              <w:ind w:left="15"/>
              <w:rPr>
                <w:rFonts w:hint="eastAsia" w:ascii="宋体" w:hAnsi="宋体" w:eastAsia="宋体" w:cs="宋体"/>
                <w:sz w:val="24"/>
                <w:szCs w:val="24"/>
              </w:rPr>
            </w:pPr>
            <w:r>
              <w:rPr>
                <w:rFonts w:hint="eastAsia" w:ascii="宋体" w:hAnsi="宋体" w:eastAsia="宋体" w:cs="宋体"/>
                <w:spacing w:val="-2"/>
                <w:position w:val="5"/>
                <w:sz w:val="24"/>
                <w:szCs w:val="24"/>
              </w:rPr>
              <w:t>入院</w:t>
            </w:r>
          </w:p>
          <w:p>
            <w:pPr>
              <w:spacing w:line="221" w:lineRule="auto"/>
              <w:ind w:left="15"/>
              <w:rPr>
                <w:rFonts w:hint="eastAsia" w:ascii="宋体" w:hAnsi="宋体" w:eastAsia="宋体" w:cs="宋体"/>
                <w:sz w:val="24"/>
                <w:szCs w:val="24"/>
              </w:rPr>
            </w:pPr>
            <w:r>
              <w:rPr>
                <w:rFonts w:hint="eastAsia" w:ascii="宋体" w:hAnsi="宋体" w:eastAsia="宋体" w:cs="宋体"/>
                <w:spacing w:val="-2"/>
                <w:sz w:val="24"/>
                <w:szCs w:val="24"/>
              </w:rPr>
              <w:t>记录</w:t>
            </w:r>
          </w:p>
        </w:tc>
        <w:tc>
          <w:tcPr>
            <w:tcW w:w="1187" w:type="dxa"/>
            <w:noWrap w:val="0"/>
            <w:vAlign w:val="top"/>
          </w:tcPr>
          <w:p>
            <w:pPr>
              <w:spacing w:before="36" w:line="220" w:lineRule="auto"/>
              <w:ind w:left="51"/>
              <w:rPr>
                <w:rFonts w:hint="eastAsia" w:ascii="宋体" w:hAnsi="宋体" w:eastAsia="宋体" w:cs="宋体"/>
                <w:sz w:val="24"/>
                <w:szCs w:val="24"/>
              </w:rPr>
            </w:pPr>
            <w:r>
              <w:rPr>
                <w:rFonts w:hint="eastAsia" w:ascii="宋体" w:hAnsi="宋体" w:eastAsia="宋体" w:cs="宋体"/>
                <w:spacing w:val="6"/>
                <w:sz w:val="24"/>
                <w:szCs w:val="24"/>
              </w:rPr>
              <w:t>一般项目</w:t>
            </w:r>
          </w:p>
        </w:tc>
        <w:tc>
          <w:tcPr>
            <w:tcW w:w="5727" w:type="dxa"/>
            <w:gridSpan w:val="2"/>
            <w:noWrap w:val="0"/>
            <w:vAlign w:val="top"/>
          </w:tcPr>
          <w:p>
            <w:pPr>
              <w:spacing w:before="36" w:line="219" w:lineRule="auto"/>
              <w:ind w:left="112"/>
              <w:rPr>
                <w:rFonts w:hint="eastAsia" w:ascii="宋体" w:hAnsi="宋体" w:eastAsia="宋体" w:cs="宋体"/>
                <w:sz w:val="24"/>
                <w:szCs w:val="24"/>
              </w:rPr>
            </w:pPr>
            <w:r>
              <w:rPr>
                <w:rFonts w:hint="eastAsia" w:ascii="宋体" w:hAnsi="宋体" w:eastAsia="宋体" w:cs="宋体"/>
                <w:spacing w:val="5"/>
                <w:sz w:val="24"/>
                <w:szCs w:val="24"/>
              </w:rPr>
              <w:t>姓名、性别、年龄、职业等</w:t>
            </w:r>
          </w:p>
        </w:tc>
        <w:tc>
          <w:tcPr>
            <w:tcW w:w="886" w:type="dxa"/>
            <w:noWrap w:val="0"/>
            <w:vAlign w:val="top"/>
          </w:tcPr>
          <w:p>
            <w:pPr>
              <w:spacing w:before="69" w:line="183" w:lineRule="auto"/>
              <w:ind w:left="288"/>
              <w:rPr>
                <w:rFonts w:hint="eastAsia" w:ascii="宋体" w:hAnsi="宋体" w:eastAsia="宋体" w:cs="宋体"/>
                <w:sz w:val="24"/>
                <w:szCs w:val="24"/>
              </w:rPr>
            </w:pPr>
            <w:r>
              <w:rPr>
                <w:rFonts w:hint="eastAsia" w:ascii="宋体" w:hAnsi="宋体" w:eastAsia="宋体" w:cs="宋体"/>
                <w:sz w:val="24"/>
                <w:szCs w:val="24"/>
              </w:rPr>
              <w:t>2</w:t>
            </w:r>
          </w:p>
        </w:tc>
        <w:tc>
          <w:tcPr>
            <w:tcW w:w="1582" w:type="dxa"/>
            <w:noWrap w:val="0"/>
            <w:vAlign w:val="top"/>
          </w:tcPr>
          <w:p>
            <w:pPr>
              <w:spacing w:line="209" w:lineRule="exact"/>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0" w:hRule="atLeast"/>
        </w:trPr>
        <w:tc>
          <w:tcPr>
            <w:tcW w:w="661" w:type="dxa"/>
            <w:vMerge w:val="continue"/>
            <w:tcBorders>
              <w:top w:val="nil"/>
              <w:bottom w:val="nil"/>
            </w:tcBorders>
            <w:noWrap w:val="0"/>
            <w:vAlign w:val="top"/>
          </w:tcPr>
          <w:p>
            <w:pPr>
              <w:rPr>
                <w:rFonts w:hint="eastAsia" w:ascii="宋体" w:hAnsi="宋体" w:eastAsia="宋体" w:cs="宋体"/>
                <w:sz w:val="24"/>
                <w:szCs w:val="24"/>
              </w:rPr>
            </w:pPr>
          </w:p>
        </w:tc>
        <w:tc>
          <w:tcPr>
            <w:tcW w:w="1187" w:type="dxa"/>
            <w:noWrap w:val="0"/>
            <w:vAlign w:val="top"/>
          </w:tcPr>
          <w:p>
            <w:pPr>
              <w:spacing w:before="47" w:line="220" w:lineRule="auto"/>
              <w:ind w:left="51"/>
              <w:rPr>
                <w:rFonts w:hint="eastAsia" w:ascii="宋体" w:hAnsi="宋体" w:eastAsia="宋体" w:cs="宋体"/>
                <w:sz w:val="24"/>
                <w:szCs w:val="24"/>
              </w:rPr>
            </w:pPr>
            <w:r>
              <w:rPr>
                <w:rFonts w:hint="eastAsia" w:ascii="宋体" w:hAnsi="宋体" w:eastAsia="宋体" w:cs="宋体"/>
                <w:spacing w:val="-2"/>
                <w:sz w:val="24"/>
                <w:szCs w:val="24"/>
              </w:rPr>
              <w:t>主诉</w:t>
            </w:r>
          </w:p>
        </w:tc>
        <w:tc>
          <w:tcPr>
            <w:tcW w:w="5727" w:type="dxa"/>
            <w:gridSpan w:val="2"/>
            <w:noWrap w:val="0"/>
            <w:vAlign w:val="top"/>
          </w:tcPr>
          <w:p>
            <w:pPr>
              <w:spacing w:before="46" w:line="219" w:lineRule="auto"/>
              <w:ind w:left="112"/>
              <w:rPr>
                <w:rFonts w:hint="eastAsia" w:ascii="宋体" w:hAnsi="宋体" w:eastAsia="宋体" w:cs="宋体"/>
                <w:sz w:val="24"/>
                <w:szCs w:val="24"/>
              </w:rPr>
            </w:pPr>
            <w:r>
              <w:rPr>
                <w:rFonts w:hint="eastAsia" w:ascii="宋体" w:hAnsi="宋体" w:eastAsia="宋体" w:cs="宋体"/>
                <w:spacing w:val="5"/>
                <w:sz w:val="24"/>
                <w:szCs w:val="24"/>
              </w:rPr>
              <w:t>简明、扼要、完整，原则上不用诊断名称</w:t>
            </w:r>
          </w:p>
        </w:tc>
        <w:tc>
          <w:tcPr>
            <w:tcW w:w="886" w:type="dxa"/>
            <w:noWrap w:val="0"/>
            <w:vAlign w:val="top"/>
          </w:tcPr>
          <w:p>
            <w:pPr>
              <w:spacing w:before="80" w:line="183" w:lineRule="auto"/>
              <w:ind w:left="288"/>
              <w:rPr>
                <w:rFonts w:hint="eastAsia" w:ascii="宋体" w:hAnsi="宋体" w:eastAsia="宋体" w:cs="宋体"/>
                <w:sz w:val="24"/>
                <w:szCs w:val="24"/>
              </w:rPr>
            </w:pPr>
            <w:r>
              <w:rPr>
                <w:rFonts w:hint="eastAsia" w:ascii="宋体" w:hAnsi="宋体" w:eastAsia="宋体" w:cs="宋体"/>
                <w:sz w:val="24"/>
                <w:szCs w:val="24"/>
              </w:rPr>
              <w:t>2</w:t>
            </w:r>
          </w:p>
        </w:tc>
        <w:tc>
          <w:tcPr>
            <w:tcW w:w="1582" w:type="dxa"/>
            <w:noWrap w:val="0"/>
            <w:vAlign w:val="top"/>
          </w:tcPr>
          <w:p>
            <w:pPr>
              <w:spacing w:line="220" w:lineRule="exact"/>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9" w:hRule="atLeast"/>
        </w:trPr>
        <w:tc>
          <w:tcPr>
            <w:tcW w:w="661" w:type="dxa"/>
            <w:vMerge w:val="continue"/>
            <w:tcBorders>
              <w:top w:val="nil"/>
              <w:bottom w:val="nil"/>
            </w:tcBorders>
            <w:noWrap w:val="0"/>
            <w:vAlign w:val="top"/>
          </w:tcPr>
          <w:p>
            <w:pPr>
              <w:rPr>
                <w:rFonts w:hint="eastAsia" w:ascii="宋体" w:hAnsi="宋体" w:eastAsia="宋体" w:cs="宋体"/>
                <w:sz w:val="24"/>
                <w:szCs w:val="24"/>
              </w:rPr>
            </w:pPr>
          </w:p>
        </w:tc>
        <w:tc>
          <w:tcPr>
            <w:tcW w:w="1187" w:type="dxa"/>
            <w:noWrap w:val="0"/>
            <w:vAlign w:val="top"/>
          </w:tcPr>
          <w:p>
            <w:pPr>
              <w:spacing w:before="227" w:line="220" w:lineRule="auto"/>
              <w:ind w:left="51"/>
              <w:rPr>
                <w:rFonts w:hint="eastAsia" w:ascii="宋体" w:hAnsi="宋体" w:eastAsia="宋体" w:cs="宋体"/>
                <w:sz w:val="24"/>
                <w:szCs w:val="24"/>
              </w:rPr>
            </w:pPr>
            <w:r>
              <w:rPr>
                <w:rFonts w:hint="eastAsia" w:ascii="宋体" w:hAnsi="宋体" w:eastAsia="宋体" w:cs="宋体"/>
                <w:spacing w:val="-2"/>
                <w:sz w:val="24"/>
                <w:szCs w:val="24"/>
              </w:rPr>
              <w:t>现病史</w:t>
            </w:r>
          </w:p>
        </w:tc>
        <w:tc>
          <w:tcPr>
            <w:tcW w:w="5727" w:type="dxa"/>
            <w:gridSpan w:val="2"/>
            <w:noWrap w:val="0"/>
            <w:vAlign w:val="top"/>
          </w:tcPr>
          <w:p>
            <w:pPr>
              <w:spacing w:before="56" w:line="252" w:lineRule="auto"/>
              <w:ind w:left="112" w:right="40"/>
              <w:jc w:val="both"/>
              <w:rPr>
                <w:rFonts w:hint="eastAsia" w:ascii="宋体" w:hAnsi="宋体" w:eastAsia="宋体" w:cs="宋体"/>
                <w:sz w:val="24"/>
                <w:szCs w:val="24"/>
              </w:rPr>
            </w:pPr>
            <w:r>
              <w:rPr>
                <w:rFonts w:hint="eastAsia" w:ascii="宋体" w:hAnsi="宋体" w:eastAsia="宋体" w:cs="宋体"/>
                <w:spacing w:val="4"/>
                <w:sz w:val="24"/>
                <w:szCs w:val="24"/>
              </w:rPr>
              <w:t>起病时间、诱因、症状，缓解因素，治疗经过，具有鉴别诊断意义的阴性病史，发病后一般情况，与本病无关但仍需治</w:t>
            </w:r>
            <w:r>
              <w:rPr>
                <w:rFonts w:hint="eastAsia" w:ascii="宋体" w:hAnsi="宋体" w:eastAsia="宋体" w:cs="宋体"/>
                <w:spacing w:val="5"/>
                <w:sz w:val="24"/>
                <w:szCs w:val="24"/>
              </w:rPr>
              <w:t>疗的其他疾病情况</w:t>
            </w:r>
          </w:p>
        </w:tc>
        <w:tc>
          <w:tcPr>
            <w:tcW w:w="886" w:type="dxa"/>
            <w:noWrap w:val="0"/>
            <w:vAlign w:val="top"/>
          </w:tcPr>
          <w:p>
            <w:pPr>
              <w:spacing w:before="260" w:line="183" w:lineRule="auto"/>
              <w:ind w:left="288"/>
              <w:rPr>
                <w:rFonts w:hint="eastAsia" w:ascii="宋体" w:hAnsi="宋体" w:eastAsia="宋体" w:cs="宋体"/>
                <w:sz w:val="24"/>
                <w:szCs w:val="24"/>
              </w:rPr>
            </w:pPr>
            <w:r>
              <w:rPr>
                <w:rFonts w:hint="eastAsia" w:ascii="宋体" w:hAnsi="宋体" w:eastAsia="宋体" w:cs="宋体"/>
                <w:sz w:val="24"/>
                <w:szCs w:val="24"/>
              </w:rPr>
              <w:t>8</w:t>
            </w:r>
          </w:p>
        </w:tc>
        <w:tc>
          <w:tcPr>
            <w:tcW w:w="1582" w:type="dxa"/>
            <w:noWrap w:val="0"/>
            <w:vAlign w:val="top"/>
          </w:tcPr>
          <w:p>
            <w:pPr>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0" w:hRule="atLeast"/>
        </w:trPr>
        <w:tc>
          <w:tcPr>
            <w:tcW w:w="661" w:type="dxa"/>
            <w:vMerge w:val="continue"/>
            <w:tcBorders>
              <w:top w:val="nil"/>
              <w:bottom w:val="nil"/>
            </w:tcBorders>
            <w:noWrap w:val="0"/>
            <w:vAlign w:val="top"/>
          </w:tcPr>
          <w:p>
            <w:pPr>
              <w:rPr>
                <w:rFonts w:hint="eastAsia" w:ascii="宋体" w:hAnsi="宋体" w:eastAsia="宋体" w:cs="宋体"/>
                <w:sz w:val="24"/>
                <w:szCs w:val="24"/>
              </w:rPr>
            </w:pPr>
          </w:p>
        </w:tc>
        <w:tc>
          <w:tcPr>
            <w:tcW w:w="1187" w:type="dxa"/>
            <w:noWrap w:val="0"/>
            <w:vAlign w:val="top"/>
          </w:tcPr>
          <w:p>
            <w:pPr>
              <w:spacing w:before="38" w:line="219" w:lineRule="auto"/>
              <w:ind w:left="51"/>
              <w:rPr>
                <w:rFonts w:hint="eastAsia" w:ascii="宋体" w:hAnsi="宋体" w:eastAsia="宋体" w:cs="宋体"/>
                <w:sz w:val="24"/>
                <w:szCs w:val="24"/>
              </w:rPr>
            </w:pPr>
            <w:r>
              <w:rPr>
                <w:rFonts w:hint="eastAsia" w:ascii="宋体" w:hAnsi="宋体" w:eastAsia="宋体" w:cs="宋体"/>
                <w:spacing w:val="-3"/>
                <w:sz w:val="24"/>
                <w:szCs w:val="24"/>
              </w:rPr>
              <w:t>既往史等</w:t>
            </w:r>
          </w:p>
        </w:tc>
        <w:tc>
          <w:tcPr>
            <w:tcW w:w="5727" w:type="dxa"/>
            <w:gridSpan w:val="2"/>
            <w:noWrap w:val="0"/>
            <w:vAlign w:val="top"/>
          </w:tcPr>
          <w:p>
            <w:pPr>
              <w:spacing w:before="38" w:line="219" w:lineRule="auto"/>
              <w:ind w:left="112"/>
              <w:rPr>
                <w:rFonts w:hint="eastAsia" w:ascii="宋体" w:hAnsi="宋体" w:eastAsia="宋体" w:cs="宋体"/>
                <w:sz w:val="24"/>
                <w:szCs w:val="24"/>
              </w:rPr>
            </w:pPr>
            <w:r>
              <w:rPr>
                <w:rFonts w:hint="eastAsia" w:ascii="宋体" w:hAnsi="宋体" w:eastAsia="宋体" w:cs="宋体"/>
                <w:spacing w:val="5"/>
                <w:sz w:val="24"/>
                <w:szCs w:val="24"/>
              </w:rPr>
              <w:t>既往史、个人史、过敏史、婚育史、月经史、家族史等</w:t>
            </w:r>
          </w:p>
        </w:tc>
        <w:tc>
          <w:tcPr>
            <w:tcW w:w="886" w:type="dxa"/>
            <w:noWrap w:val="0"/>
            <w:vAlign w:val="top"/>
          </w:tcPr>
          <w:p>
            <w:pPr>
              <w:spacing w:before="71" w:line="183" w:lineRule="auto"/>
              <w:ind w:left="288"/>
              <w:rPr>
                <w:rFonts w:hint="eastAsia" w:ascii="宋体" w:hAnsi="宋体" w:eastAsia="宋体" w:cs="宋体"/>
                <w:sz w:val="24"/>
                <w:szCs w:val="24"/>
              </w:rPr>
            </w:pPr>
            <w:r>
              <w:rPr>
                <w:rFonts w:hint="eastAsia" w:ascii="宋体" w:hAnsi="宋体" w:eastAsia="宋体" w:cs="宋体"/>
                <w:sz w:val="24"/>
                <w:szCs w:val="24"/>
              </w:rPr>
              <w:t>3</w:t>
            </w:r>
          </w:p>
        </w:tc>
        <w:tc>
          <w:tcPr>
            <w:tcW w:w="1582" w:type="dxa"/>
            <w:noWrap w:val="0"/>
            <w:vAlign w:val="top"/>
          </w:tcPr>
          <w:p>
            <w:pPr>
              <w:spacing w:line="210" w:lineRule="exact"/>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9" w:hRule="atLeast"/>
        </w:trPr>
        <w:tc>
          <w:tcPr>
            <w:tcW w:w="661" w:type="dxa"/>
            <w:vMerge w:val="continue"/>
            <w:tcBorders>
              <w:top w:val="nil"/>
              <w:bottom w:val="nil"/>
            </w:tcBorders>
            <w:noWrap w:val="0"/>
            <w:vAlign w:val="top"/>
          </w:tcPr>
          <w:p>
            <w:pPr>
              <w:rPr>
                <w:rFonts w:hint="eastAsia" w:ascii="宋体" w:hAnsi="宋体" w:eastAsia="宋体" w:cs="宋体"/>
                <w:sz w:val="24"/>
                <w:szCs w:val="24"/>
              </w:rPr>
            </w:pPr>
          </w:p>
        </w:tc>
        <w:tc>
          <w:tcPr>
            <w:tcW w:w="1187" w:type="dxa"/>
            <w:noWrap w:val="0"/>
            <w:vAlign w:val="top"/>
          </w:tcPr>
          <w:p>
            <w:pPr>
              <w:spacing w:before="128" w:line="219" w:lineRule="auto"/>
              <w:ind w:left="51"/>
              <w:rPr>
                <w:rFonts w:hint="eastAsia" w:ascii="宋体" w:hAnsi="宋体" w:eastAsia="宋体" w:cs="宋体"/>
                <w:sz w:val="24"/>
                <w:szCs w:val="24"/>
              </w:rPr>
            </w:pPr>
            <w:r>
              <w:rPr>
                <w:rFonts w:hint="eastAsia" w:ascii="宋体" w:hAnsi="宋体" w:eastAsia="宋体" w:cs="宋体"/>
                <w:spacing w:val="-1"/>
                <w:sz w:val="24"/>
                <w:szCs w:val="24"/>
              </w:rPr>
              <w:t>体格检查</w:t>
            </w:r>
          </w:p>
        </w:tc>
        <w:tc>
          <w:tcPr>
            <w:tcW w:w="5727" w:type="dxa"/>
            <w:gridSpan w:val="2"/>
            <w:noWrap w:val="0"/>
            <w:vAlign w:val="top"/>
          </w:tcPr>
          <w:p>
            <w:pPr>
              <w:spacing w:before="58" w:line="235" w:lineRule="auto"/>
              <w:ind w:left="112" w:right="37" w:hanging="10"/>
              <w:rPr>
                <w:rFonts w:hint="eastAsia" w:ascii="宋体" w:hAnsi="宋体" w:eastAsia="宋体" w:cs="宋体"/>
                <w:sz w:val="24"/>
                <w:szCs w:val="24"/>
              </w:rPr>
            </w:pPr>
            <w:r>
              <w:rPr>
                <w:rFonts w:hint="eastAsia" w:ascii="宋体" w:hAnsi="宋体" w:eastAsia="宋体" w:cs="宋体"/>
                <w:spacing w:val="5"/>
                <w:sz w:val="24"/>
                <w:szCs w:val="24"/>
              </w:rPr>
              <w:t>各大系统体检项目完整、准确、规范，专科体</w:t>
            </w:r>
            <w:r>
              <w:rPr>
                <w:rFonts w:hint="eastAsia" w:ascii="宋体" w:hAnsi="宋体" w:eastAsia="宋体" w:cs="宋体"/>
                <w:spacing w:val="4"/>
                <w:sz w:val="24"/>
                <w:szCs w:val="24"/>
              </w:rPr>
              <w:t>检记录完整，</w:t>
            </w:r>
            <w:r>
              <w:rPr>
                <w:rFonts w:hint="eastAsia" w:ascii="宋体" w:hAnsi="宋体" w:eastAsia="宋体" w:cs="宋体"/>
                <w:spacing w:val="3"/>
                <w:sz w:val="24"/>
                <w:szCs w:val="24"/>
              </w:rPr>
              <w:t>有鉴别诊断意义的阴性体征无遗漏</w:t>
            </w:r>
          </w:p>
        </w:tc>
        <w:tc>
          <w:tcPr>
            <w:tcW w:w="886" w:type="dxa"/>
            <w:noWrap w:val="0"/>
            <w:vAlign w:val="top"/>
          </w:tcPr>
          <w:p>
            <w:pPr>
              <w:spacing w:before="161" w:line="183" w:lineRule="auto"/>
              <w:ind w:left="288"/>
              <w:rPr>
                <w:rFonts w:hint="eastAsia" w:ascii="宋体" w:hAnsi="宋体" w:eastAsia="宋体" w:cs="宋体"/>
                <w:sz w:val="24"/>
                <w:szCs w:val="24"/>
              </w:rPr>
            </w:pPr>
            <w:r>
              <w:rPr>
                <w:rFonts w:hint="eastAsia" w:ascii="宋体" w:hAnsi="宋体" w:eastAsia="宋体" w:cs="宋体"/>
                <w:sz w:val="24"/>
                <w:szCs w:val="24"/>
              </w:rPr>
              <w:t>4</w:t>
            </w:r>
          </w:p>
        </w:tc>
        <w:tc>
          <w:tcPr>
            <w:tcW w:w="1582" w:type="dxa"/>
            <w:noWrap w:val="0"/>
            <w:vAlign w:val="top"/>
          </w:tcPr>
          <w:p>
            <w:pPr>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0" w:hRule="atLeast"/>
        </w:trPr>
        <w:tc>
          <w:tcPr>
            <w:tcW w:w="661" w:type="dxa"/>
            <w:vMerge w:val="continue"/>
            <w:tcBorders>
              <w:top w:val="nil"/>
              <w:bottom w:val="nil"/>
            </w:tcBorders>
            <w:noWrap w:val="0"/>
            <w:vAlign w:val="top"/>
          </w:tcPr>
          <w:p>
            <w:pPr>
              <w:rPr>
                <w:rFonts w:hint="eastAsia" w:ascii="宋体" w:hAnsi="宋体" w:eastAsia="宋体" w:cs="宋体"/>
                <w:sz w:val="24"/>
                <w:szCs w:val="24"/>
              </w:rPr>
            </w:pPr>
          </w:p>
        </w:tc>
        <w:tc>
          <w:tcPr>
            <w:tcW w:w="1187" w:type="dxa"/>
            <w:noWrap w:val="0"/>
            <w:vAlign w:val="top"/>
          </w:tcPr>
          <w:p>
            <w:pPr>
              <w:spacing w:before="49" w:line="219" w:lineRule="auto"/>
              <w:ind w:left="51"/>
              <w:rPr>
                <w:rFonts w:hint="eastAsia" w:ascii="宋体" w:hAnsi="宋体" w:eastAsia="宋体" w:cs="宋体"/>
                <w:sz w:val="24"/>
                <w:szCs w:val="24"/>
              </w:rPr>
            </w:pPr>
            <w:r>
              <w:rPr>
                <w:rFonts w:hint="eastAsia" w:ascii="宋体" w:hAnsi="宋体" w:eastAsia="宋体" w:cs="宋体"/>
                <w:spacing w:val="-2"/>
                <w:sz w:val="24"/>
                <w:szCs w:val="24"/>
              </w:rPr>
              <w:t>辅助检查</w:t>
            </w:r>
          </w:p>
        </w:tc>
        <w:tc>
          <w:tcPr>
            <w:tcW w:w="5727" w:type="dxa"/>
            <w:gridSpan w:val="2"/>
            <w:noWrap w:val="0"/>
            <w:vAlign w:val="top"/>
          </w:tcPr>
          <w:p>
            <w:pPr>
              <w:spacing w:before="48" w:line="219" w:lineRule="auto"/>
              <w:ind w:left="112"/>
              <w:rPr>
                <w:rFonts w:hint="eastAsia" w:ascii="宋体" w:hAnsi="宋体" w:eastAsia="宋体" w:cs="宋体"/>
                <w:sz w:val="24"/>
                <w:szCs w:val="24"/>
              </w:rPr>
            </w:pPr>
            <w:r>
              <w:rPr>
                <w:rFonts w:hint="eastAsia" w:ascii="宋体" w:hAnsi="宋体" w:eastAsia="宋体" w:cs="宋体"/>
                <w:spacing w:val="4"/>
                <w:sz w:val="24"/>
                <w:szCs w:val="24"/>
              </w:rPr>
              <w:t>与本次疾病相关的主要辅助检查及其结果</w:t>
            </w:r>
          </w:p>
        </w:tc>
        <w:tc>
          <w:tcPr>
            <w:tcW w:w="886" w:type="dxa"/>
            <w:noWrap w:val="0"/>
            <w:vAlign w:val="top"/>
          </w:tcPr>
          <w:p>
            <w:pPr>
              <w:spacing w:before="82" w:line="183" w:lineRule="auto"/>
              <w:ind w:left="288"/>
              <w:rPr>
                <w:rFonts w:hint="eastAsia" w:ascii="宋体" w:hAnsi="宋体" w:eastAsia="宋体" w:cs="宋体"/>
                <w:sz w:val="24"/>
                <w:szCs w:val="24"/>
              </w:rPr>
            </w:pPr>
            <w:r>
              <w:rPr>
                <w:rFonts w:hint="eastAsia" w:ascii="宋体" w:hAnsi="宋体" w:eastAsia="宋体" w:cs="宋体"/>
                <w:sz w:val="24"/>
                <w:szCs w:val="24"/>
              </w:rPr>
              <w:t>2</w:t>
            </w:r>
          </w:p>
        </w:tc>
        <w:tc>
          <w:tcPr>
            <w:tcW w:w="1582" w:type="dxa"/>
            <w:noWrap w:val="0"/>
            <w:vAlign w:val="top"/>
          </w:tcPr>
          <w:p>
            <w:pPr>
              <w:spacing w:line="230" w:lineRule="exact"/>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9" w:hRule="atLeast"/>
        </w:trPr>
        <w:tc>
          <w:tcPr>
            <w:tcW w:w="661" w:type="dxa"/>
            <w:vMerge w:val="continue"/>
            <w:tcBorders>
              <w:top w:val="nil"/>
            </w:tcBorders>
            <w:noWrap w:val="0"/>
            <w:vAlign w:val="top"/>
          </w:tcPr>
          <w:p>
            <w:pPr>
              <w:rPr>
                <w:rFonts w:hint="eastAsia" w:ascii="宋体" w:hAnsi="宋体" w:eastAsia="宋体" w:cs="宋体"/>
                <w:sz w:val="24"/>
                <w:szCs w:val="24"/>
              </w:rPr>
            </w:pPr>
          </w:p>
        </w:tc>
        <w:tc>
          <w:tcPr>
            <w:tcW w:w="1187" w:type="dxa"/>
            <w:noWrap w:val="0"/>
            <w:vAlign w:val="top"/>
          </w:tcPr>
          <w:p>
            <w:pPr>
              <w:spacing w:before="129" w:line="219" w:lineRule="auto"/>
              <w:ind w:left="51"/>
              <w:rPr>
                <w:rFonts w:hint="eastAsia" w:ascii="宋体" w:hAnsi="宋体" w:eastAsia="宋体" w:cs="宋体"/>
                <w:sz w:val="24"/>
                <w:szCs w:val="24"/>
              </w:rPr>
            </w:pPr>
            <w:r>
              <w:rPr>
                <w:rFonts w:hint="eastAsia" w:ascii="宋体" w:hAnsi="宋体" w:eastAsia="宋体" w:cs="宋体"/>
                <w:spacing w:val="-2"/>
                <w:sz w:val="24"/>
                <w:szCs w:val="24"/>
              </w:rPr>
              <w:t>诊断</w:t>
            </w:r>
          </w:p>
        </w:tc>
        <w:tc>
          <w:tcPr>
            <w:tcW w:w="5727" w:type="dxa"/>
            <w:gridSpan w:val="2"/>
            <w:noWrap w:val="0"/>
            <w:vAlign w:val="top"/>
          </w:tcPr>
          <w:p>
            <w:pPr>
              <w:spacing w:before="48" w:line="242" w:lineRule="auto"/>
              <w:ind w:left="112" w:right="37"/>
              <w:rPr>
                <w:rFonts w:hint="eastAsia" w:ascii="宋体" w:hAnsi="宋体" w:eastAsia="宋体" w:cs="宋体"/>
                <w:sz w:val="24"/>
                <w:szCs w:val="24"/>
              </w:rPr>
            </w:pPr>
            <w:r>
              <w:rPr>
                <w:rFonts w:hint="eastAsia" w:ascii="宋体" w:hAnsi="宋体" w:eastAsia="宋体" w:cs="宋体"/>
                <w:spacing w:val="4"/>
                <w:sz w:val="24"/>
                <w:szCs w:val="24"/>
              </w:rPr>
              <w:t>书写准确，初步诊断合理规范，修正、补充记录在病程录中</w:t>
            </w:r>
            <w:r>
              <w:rPr>
                <w:rFonts w:hint="eastAsia" w:ascii="宋体" w:hAnsi="宋体" w:eastAsia="宋体" w:cs="宋体"/>
                <w:spacing w:val="5"/>
                <w:sz w:val="24"/>
                <w:szCs w:val="24"/>
              </w:rPr>
              <w:t>相应的诊断依据</w:t>
            </w:r>
          </w:p>
        </w:tc>
        <w:tc>
          <w:tcPr>
            <w:tcW w:w="886" w:type="dxa"/>
            <w:noWrap w:val="0"/>
            <w:vAlign w:val="top"/>
          </w:tcPr>
          <w:p>
            <w:pPr>
              <w:spacing w:before="162" w:line="183" w:lineRule="auto"/>
              <w:ind w:left="288"/>
              <w:rPr>
                <w:rFonts w:hint="eastAsia" w:ascii="宋体" w:hAnsi="宋体" w:eastAsia="宋体" w:cs="宋体"/>
                <w:sz w:val="24"/>
                <w:szCs w:val="24"/>
              </w:rPr>
            </w:pPr>
            <w:r>
              <w:rPr>
                <w:rFonts w:hint="eastAsia" w:ascii="宋体" w:hAnsi="宋体" w:eastAsia="宋体" w:cs="宋体"/>
                <w:sz w:val="24"/>
                <w:szCs w:val="24"/>
              </w:rPr>
              <w:t>4</w:t>
            </w:r>
          </w:p>
        </w:tc>
        <w:tc>
          <w:tcPr>
            <w:tcW w:w="1582" w:type="dxa"/>
            <w:noWrap w:val="0"/>
            <w:vAlign w:val="top"/>
          </w:tcPr>
          <w:p>
            <w:pPr>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0" w:hRule="atLeast"/>
        </w:trPr>
        <w:tc>
          <w:tcPr>
            <w:tcW w:w="661" w:type="dxa"/>
            <w:vMerge w:val="restart"/>
            <w:tcBorders>
              <w:bottom w:val="nil"/>
            </w:tcBorders>
            <w:noWrap w:val="0"/>
            <w:vAlign w:val="top"/>
          </w:tcPr>
          <w:p>
            <w:pPr>
              <w:spacing w:before="170" w:line="210" w:lineRule="exact"/>
              <w:ind w:left="15"/>
              <w:rPr>
                <w:rFonts w:hint="eastAsia" w:ascii="宋体" w:hAnsi="宋体" w:eastAsia="宋体" w:cs="宋体"/>
                <w:sz w:val="24"/>
                <w:szCs w:val="24"/>
              </w:rPr>
            </w:pPr>
            <w:r>
              <w:rPr>
                <w:rFonts w:hint="eastAsia" w:ascii="宋体" w:hAnsi="宋体" w:eastAsia="宋体" w:cs="宋体"/>
                <w:spacing w:val="-2"/>
                <w:position w:val="6"/>
                <w:sz w:val="24"/>
                <w:szCs w:val="24"/>
              </w:rPr>
              <w:t>首次</w:t>
            </w:r>
          </w:p>
          <w:p>
            <w:pPr>
              <w:spacing w:line="220" w:lineRule="auto"/>
              <w:ind w:left="15"/>
              <w:rPr>
                <w:rFonts w:hint="eastAsia" w:ascii="宋体" w:hAnsi="宋体" w:eastAsia="宋体" w:cs="宋体"/>
                <w:sz w:val="24"/>
                <w:szCs w:val="24"/>
              </w:rPr>
            </w:pPr>
            <w:r>
              <w:rPr>
                <w:rFonts w:hint="eastAsia" w:ascii="宋体" w:hAnsi="宋体" w:eastAsia="宋体" w:cs="宋体"/>
                <w:spacing w:val="-2"/>
                <w:sz w:val="24"/>
                <w:szCs w:val="24"/>
              </w:rPr>
              <w:t>病程</w:t>
            </w:r>
          </w:p>
          <w:p>
            <w:pPr>
              <w:spacing w:before="56" w:line="221" w:lineRule="auto"/>
              <w:ind w:left="15"/>
              <w:rPr>
                <w:rFonts w:hint="eastAsia" w:ascii="宋体" w:hAnsi="宋体" w:eastAsia="宋体" w:cs="宋体"/>
                <w:sz w:val="24"/>
                <w:szCs w:val="24"/>
              </w:rPr>
            </w:pPr>
            <w:r>
              <w:rPr>
                <w:rFonts w:hint="eastAsia" w:ascii="宋体" w:hAnsi="宋体" w:eastAsia="宋体" w:cs="宋体"/>
                <w:spacing w:val="-2"/>
                <w:sz w:val="24"/>
                <w:szCs w:val="24"/>
              </w:rPr>
              <w:t>记录</w:t>
            </w:r>
          </w:p>
        </w:tc>
        <w:tc>
          <w:tcPr>
            <w:tcW w:w="1187" w:type="dxa"/>
            <w:noWrap w:val="0"/>
            <w:vAlign w:val="top"/>
          </w:tcPr>
          <w:p>
            <w:pPr>
              <w:spacing w:before="40" w:line="219" w:lineRule="auto"/>
              <w:ind w:left="51"/>
              <w:rPr>
                <w:rFonts w:hint="eastAsia" w:ascii="宋体" w:hAnsi="宋体" w:eastAsia="宋体" w:cs="宋体"/>
                <w:sz w:val="24"/>
                <w:szCs w:val="24"/>
              </w:rPr>
            </w:pPr>
            <w:r>
              <w:rPr>
                <w:rFonts w:hint="eastAsia" w:ascii="宋体" w:hAnsi="宋体" w:eastAsia="宋体" w:cs="宋体"/>
                <w:spacing w:val="-1"/>
                <w:sz w:val="24"/>
                <w:szCs w:val="24"/>
              </w:rPr>
              <w:t>病历特点</w:t>
            </w:r>
          </w:p>
        </w:tc>
        <w:tc>
          <w:tcPr>
            <w:tcW w:w="5727" w:type="dxa"/>
            <w:gridSpan w:val="2"/>
            <w:noWrap w:val="0"/>
            <w:vAlign w:val="top"/>
          </w:tcPr>
          <w:p>
            <w:pPr>
              <w:spacing w:before="39" w:line="219" w:lineRule="auto"/>
              <w:ind w:left="112"/>
              <w:rPr>
                <w:rFonts w:hint="eastAsia" w:ascii="宋体" w:hAnsi="宋体" w:eastAsia="宋体" w:cs="宋体"/>
                <w:sz w:val="24"/>
                <w:szCs w:val="24"/>
              </w:rPr>
            </w:pPr>
            <w:r>
              <w:rPr>
                <w:rFonts w:hint="eastAsia" w:ascii="宋体" w:hAnsi="宋体" w:eastAsia="宋体" w:cs="宋体"/>
                <w:spacing w:val="5"/>
                <w:sz w:val="24"/>
                <w:szCs w:val="24"/>
              </w:rPr>
              <w:t>归纳简单明了、重点突出</w:t>
            </w:r>
          </w:p>
        </w:tc>
        <w:tc>
          <w:tcPr>
            <w:tcW w:w="886" w:type="dxa"/>
            <w:noWrap w:val="0"/>
            <w:vAlign w:val="top"/>
          </w:tcPr>
          <w:p>
            <w:pPr>
              <w:spacing w:before="73" w:line="183" w:lineRule="auto"/>
              <w:ind w:left="288"/>
              <w:rPr>
                <w:rFonts w:hint="eastAsia" w:ascii="宋体" w:hAnsi="宋体" w:eastAsia="宋体" w:cs="宋体"/>
                <w:sz w:val="24"/>
                <w:szCs w:val="24"/>
              </w:rPr>
            </w:pPr>
            <w:r>
              <w:rPr>
                <w:rFonts w:hint="eastAsia" w:ascii="宋体" w:hAnsi="宋体" w:eastAsia="宋体" w:cs="宋体"/>
                <w:sz w:val="24"/>
                <w:szCs w:val="24"/>
              </w:rPr>
              <w:t>4</w:t>
            </w:r>
          </w:p>
        </w:tc>
        <w:tc>
          <w:tcPr>
            <w:tcW w:w="1582" w:type="dxa"/>
            <w:noWrap w:val="0"/>
            <w:vAlign w:val="top"/>
          </w:tcPr>
          <w:p>
            <w:pPr>
              <w:spacing w:line="210" w:lineRule="exact"/>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0" w:hRule="atLeast"/>
        </w:trPr>
        <w:tc>
          <w:tcPr>
            <w:tcW w:w="661" w:type="dxa"/>
            <w:vMerge w:val="continue"/>
            <w:tcBorders>
              <w:top w:val="nil"/>
              <w:bottom w:val="nil"/>
            </w:tcBorders>
            <w:noWrap w:val="0"/>
            <w:vAlign w:val="top"/>
          </w:tcPr>
          <w:p>
            <w:pPr>
              <w:rPr>
                <w:rFonts w:hint="eastAsia" w:ascii="宋体" w:hAnsi="宋体" w:eastAsia="宋体" w:cs="宋体"/>
                <w:sz w:val="24"/>
                <w:szCs w:val="24"/>
              </w:rPr>
            </w:pPr>
          </w:p>
        </w:tc>
        <w:tc>
          <w:tcPr>
            <w:tcW w:w="1187" w:type="dxa"/>
            <w:noWrap w:val="0"/>
            <w:vAlign w:val="top"/>
          </w:tcPr>
          <w:p>
            <w:pPr>
              <w:spacing w:before="49" w:line="219" w:lineRule="auto"/>
              <w:ind w:left="51"/>
              <w:rPr>
                <w:rFonts w:hint="eastAsia" w:ascii="宋体" w:hAnsi="宋体" w:eastAsia="宋体" w:cs="宋体"/>
                <w:sz w:val="24"/>
                <w:szCs w:val="24"/>
              </w:rPr>
            </w:pPr>
            <w:r>
              <w:rPr>
                <w:rFonts w:hint="eastAsia" w:ascii="宋体" w:hAnsi="宋体" w:eastAsia="宋体" w:cs="宋体"/>
                <w:spacing w:val="-2"/>
                <w:sz w:val="24"/>
                <w:szCs w:val="24"/>
              </w:rPr>
              <w:t>诊断依据</w:t>
            </w:r>
          </w:p>
        </w:tc>
        <w:tc>
          <w:tcPr>
            <w:tcW w:w="5727" w:type="dxa"/>
            <w:gridSpan w:val="2"/>
            <w:noWrap w:val="0"/>
            <w:vAlign w:val="top"/>
          </w:tcPr>
          <w:p>
            <w:pPr>
              <w:spacing w:before="50" w:line="219" w:lineRule="auto"/>
              <w:ind w:left="112"/>
              <w:rPr>
                <w:rFonts w:hint="eastAsia" w:ascii="宋体" w:hAnsi="宋体" w:eastAsia="宋体" w:cs="宋体"/>
                <w:sz w:val="24"/>
                <w:szCs w:val="24"/>
              </w:rPr>
            </w:pPr>
            <w:r>
              <w:rPr>
                <w:rFonts w:hint="eastAsia" w:ascii="宋体" w:hAnsi="宋体" w:eastAsia="宋体" w:cs="宋体"/>
                <w:spacing w:val="5"/>
                <w:sz w:val="24"/>
                <w:szCs w:val="24"/>
              </w:rPr>
              <w:t>各项诊断均有病史、体检、辅助检查的支持</w:t>
            </w:r>
          </w:p>
        </w:tc>
        <w:tc>
          <w:tcPr>
            <w:tcW w:w="886" w:type="dxa"/>
            <w:noWrap w:val="0"/>
            <w:vAlign w:val="top"/>
          </w:tcPr>
          <w:p>
            <w:pPr>
              <w:spacing w:before="83" w:line="183" w:lineRule="auto"/>
              <w:ind w:left="288"/>
              <w:rPr>
                <w:rFonts w:hint="eastAsia" w:ascii="宋体" w:hAnsi="宋体" w:eastAsia="宋体" w:cs="宋体"/>
                <w:sz w:val="24"/>
                <w:szCs w:val="24"/>
              </w:rPr>
            </w:pPr>
            <w:r>
              <w:rPr>
                <w:rFonts w:hint="eastAsia" w:ascii="宋体" w:hAnsi="宋体" w:eastAsia="宋体" w:cs="宋体"/>
                <w:sz w:val="24"/>
                <w:szCs w:val="24"/>
              </w:rPr>
              <w:t>6</w:t>
            </w:r>
          </w:p>
        </w:tc>
        <w:tc>
          <w:tcPr>
            <w:tcW w:w="1582" w:type="dxa"/>
            <w:noWrap w:val="0"/>
            <w:vAlign w:val="top"/>
          </w:tcPr>
          <w:p>
            <w:pPr>
              <w:spacing w:line="220" w:lineRule="exact"/>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0" w:hRule="atLeast"/>
        </w:trPr>
        <w:tc>
          <w:tcPr>
            <w:tcW w:w="661" w:type="dxa"/>
            <w:vMerge w:val="continue"/>
            <w:tcBorders>
              <w:top w:val="nil"/>
              <w:bottom w:val="nil"/>
            </w:tcBorders>
            <w:noWrap w:val="0"/>
            <w:vAlign w:val="top"/>
          </w:tcPr>
          <w:p>
            <w:pPr>
              <w:rPr>
                <w:rFonts w:hint="eastAsia" w:ascii="宋体" w:hAnsi="宋体" w:eastAsia="宋体" w:cs="宋体"/>
                <w:sz w:val="24"/>
                <w:szCs w:val="24"/>
              </w:rPr>
            </w:pPr>
          </w:p>
        </w:tc>
        <w:tc>
          <w:tcPr>
            <w:tcW w:w="1187" w:type="dxa"/>
            <w:noWrap w:val="0"/>
            <w:vAlign w:val="top"/>
          </w:tcPr>
          <w:p>
            <w:pPr>
              <w:spacing w:before="40" w:line="219" w:lineRule="auto"/>
              <w:ind w:left="51"/>
              <w:rPr>
                <w:rFonts w:hint="eastAsia" w:ascii="宋体" w:hAnsi="宋体" w:eastAsia="宋体" w:cs="宋体"/>
                <w:sz w:val="24"/>
                <w:szCs w:val="24"/>
              </w:rPr>
            </w:pPr>
            <w:r>
              <w:rPr>
                <w:rFonts w:hint="eastAsia" w:ascii="宋体" w:hAnsi="宋体" w:eastAsia="宋体" w:cs="宋体"/>
                <w:spacing w:val="-2"/>
                <w:sz w:val="24"/>
                <w:szCs w:val="24"/>
              </w:rPr>
              <w:t>鉴别诊断</w:t>
            </w:r>
          </w:p>
        </w:tc>
        <w:tc>
          <w:tcPr>
            <w:tcW w:w="5727" w:type="dxa"/>
            <w:gridSpan w:val="2"/>
            <w:noWrap w:val="0"/>
            <w:vAlign w:val="top"/>
          </w:tcPr>
          <w:p>
            <w:pPr>
              <w:spacing w:before="80" w:line="200" w:lineRule="auto"/>
              <w:ind w:left="112"/>
              <w:rPr>
                <w:rFonts w:hint="eastAsia" w:ascii="宋体" w:hAnsi="宋体" w:eastAsia="宋体" w:cs="宋体"/>
                <w:sz w:val="24"/>
                <w:szCs w:val="24"/>
              </w:rPr>
            </w:pPr>
            <w:r>
              <w:rPr>
                <w:rFonts w:hint="eastAsia" w:ascii="宋体" w:hAnsi="宋体" w:eastAsia="宋体" w:cs="宋体"/>
                <w:spacing w:val="15"/>
                <w:sz w:val="24"/>
                <w:szCs w:val="24"/>
              </w:rPr>
              <w:t>结合患者，分析有条理，思路清晰</w:t>
            </w:r>
          </w:p>
        </w:tc>
        <w:tc>
          <w:tcPr>
            <w:tcW w:w="886" w:type="dxa"/>
            <w:noWrap w:val="0"/>
            <w:vAlign w:val="top"/>
          </w:tcPr>
          <w:p>
            <w:pPr>
              <w:spacing w:before="73" w:line="183" w:lineRule="auto"/>
              <w:ind w:left="288"/>
              <w:rPr>
                <w:rFonts w:hint="eastAsia" w:ascii="宋体" w:hAnsi="宋体" w:eastAsia="宋体" w:cs="宋体"/>
                <w:sz w:val="24"/>
                <w:szCs w:val="24"/>
              </w:rPr>
            </w:pPr>
            <w:r>
              <w:rPr>
                <w:rFonts w:hint="eastAsia" w:ascii="宋体" w:hAnsi="宋体" w:eastAsia="宋体" w:cs="宋体"/>
                <w:sz w:val="24"/>
                <w:szCs w:val="24"/>
              </w:rPr>
              <w:t>4</w:t>
            </w:r>
          </w:p>
        </w:tc>
        <w:tc>
          <w:tcPr>
            <w:tcW w:w="1582" w:type="dxa"/>
            <w:noWrap w:val="0"/>
            <w:vAlign w:val="top"/>
          </w:tcPr>
          <w:p>
            <w:pPr>
              <w:spacing w:line="210" w:lineRule="exact"/>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9" w:hRule="atLeast"/>
        </w:trPr>
        <w:tc>
          <w:tcPr>
            <w:tcW w:w="661" w:type="dxa"/>
            <w:vMerge w:val="continue"/>
            <w:tcBorders>
              <w:top w:val="nil"/>
            </w:tcBorders>
            <w:noWrap w:val="0"/>
            <w:vAlign w:val="top"/>
          </w:tcPr>
          <w:p>
            <w:pPr>
              <w:rPr>
                <w:rFonts w:hint="eastAsia" w:ascii="宋体" w:hAnsi="宋体" w:eastAsia="宋体" w:cs="宋体"/>
                <w:sz w:val="24"/>
                <w:szCs w:val="24"/>
              </w:rPr>
            </w:pPr>
          </w:p>
        </w:tc>
        <w:tc>
          <w:tcPr>
            <w:tcW w:w="1187" w:type="dxa"/>
            <w:noWrap w:val="0"/>
            <w:vAlign w:val="top"/>
          </w:tcPr>
          <w:p>
            <w:pPr>
              <w:spacing w:before="50" w:line="220" w:lineRule="auto"/>
              <w:ind w:left="51"/>
              <w:rPr>
                <w:rFonts w:hint="eastAsia" w:ascii="宋体" w:hAnsi="宋体" w:eastAsia="宋体" w:cs="宋体"/>
                <w:sz w:val="24"/>
                <w:szCs w:val="24"/>
              </w:rPr>
            </w:pPr>
            <w:r>
              <w:rPr>
                <w:rFonts w:hint="eastAsia" w:ascii="宋体" w:hAnsi="宋体" w:eastAsia="宋体" w:cs="宋体"/>
                <w:spacing w:val="-2"/>
                <w:sz w:val="24"/>
                <w:szCs w:val="24"/>
              </w:rPr>
              <w:t>诊疗计划</w:t>
            </w:r>
          </w:p>
        </w:tc>
        <w:tc>
          <w:tcPr>
            <w:tcW w:w="5727" w:type="dxa"/>
            <w:gridSpan w:val="2"/>
            <w:noWrap w:val="0"/>
            <w:vAlign w:val="top"/>
          </w:tcPr>
          <w:p>
            <w:pPr>
              <w:spacing w:before="50" w:line="219" w:lineRule="auto"/>
              <w:ind w:left="112"/>
              <w:rPr>
                <w:rFonts w:hint="eastAsia" w:ascii="宋体" w:hAnsi="宋体" w:eastAsia="宋体" w:cs="宋体"/>
                <w:sz w:val="24"/>
                <w:szCs w:val="24"/>
              </w:rPr>
            </w:pPr>
            <w:r>
              <w:rPr>
                <w:rFonts w:hint="eastAsia" w:ascii="宋体" w:hAnsi="宋体" w:eastAsia="宋体" w:cs="宋体"/>
                <w:spacing w:val="4"/>
                <w:sz w:val="24"/>
                <w:szCs w:val="24"/>
              </w:rPr>
              <w:t>提出具体的检查及治疗措施安排</w:t>
            </w:r>
          </w:p>
        </w:tc>
        <w:tc>
          <w:tcPr>
            <w:tcW w:w="886" w:type="dxa"/>
            <w:noWrap w:val="0"/>
            <w:vAlign w:val="top"/>
          </w:tcPr>
          <w:p>
            <w:pPr>
              <w:spacing w:before="83" w:line="183" w:lineRule="auto"/>
              <w:ind w:left="288"/>
              <w:rPr>
                <w:rFonts w:hint="eastAsia" w:ascii="宋体" w:hAnsi="宋体" w:eastAsia="宋体" w:cs="宋体"/>
                <w:sz w:val="24"/>
                <w:szCs w:val="24"/>
              </w:rPr>
            </w:pPr>
            <w:r>
              <w:rPr>
                <w:rFonts w:hint="eastAsia" w:ascii="宋体" w:hAnsi="宋体" w:eastAsia="宋体" w:cs="宋体"/>
                <w:sz w:val="24"/>
                <w:szCs w:val="24"/>
              </w:rPr>
              <w:t>6</w:t>
            </w:r>
          </w:p>
        </w:tc>
        <w:tc>
          <w:tcPr>
            <w:tcW w:w="1582" w:type="dxa"/>
            <w:noWrap w:val="0"/>
            <w:vAlign w:val="top"/>
          </w:tcPr>
          <w:p>
            <w:pPr>
              <w:spacing w:line="218" w:lineRule="exact"/>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0" w:hRule="atLeast"/>
        </w:trPr>
        <w:tc>
          <w:tcPr>
            <w:tcW w:w="661" w:type="dxa"/>
            <w:vMerge w:val="restart"/>
            <w:tcBorders>
              <w:bottom w:val="nil"/>
            </w:tcBorders>
            <w:noWrap w:val="0"/>
            <w:vAlign w:val="top"/>
          </w:tcPr>
          <w:p>
            <w:pPr>
              <w:spacing w:line="264" w:lineRule="auto"/>
              <w:rPr>
                <w:rFonts w:hint="eastAsia" w:ascii="宋体" w:hAnsi="宋体" w:eastAsia="宋体" w:cs="宋体"/>
                <w:sz w:val="24"/>
                <w:szCs w:val="24"/>
              </w:rPr>
            </w:pPr>
          </w:p>
          <w:p>
            <w:pPr>
              <w:spacing w:line="265" w:lineRule="auto"/>
              <w:rPr>
                <w:rFonts w:hint="eastAsia" w:ascii="宋体" w:hAnsi="宋体" w:eastAsia="宋体" w:cs="宋体"/>
                <w:sz w:val="24"/>
                <w:szCs w:val="24"/>
              </w:rPr>
            </w:pPr>
          </w:p>
          <w:p>
            <w:pPr>
              <w:spacing w:line="265" w:lineRule="auto"/>
              <w:rPr>
                <w:rFonts w:hint="eastAsia" w:ascii="宋体" w:hAnsi="宋体" w:eastAsia="宋体" w:cs="宋体"/>
                <w:sz w:val="24"/>
                <w:szCs w:val="24"/>
              </w:rPr>
            </w:pPr>
            <w:bookmarkStart w:id="0" w:name="_GoBack"/>
          </w:p>
          <w:bookmarkEnd w:id="0"/>
          <w:p>
            <w:pPr>
              <w:spacing w:before="42" w:line="211" w:lineRule="exact"/>
              <w:ind w:left="15"/>
              <w:rPr>
                <w:rFonts w:hint="eastAsia" w:ascii="宋体" w:hAnsi="宋体" w:eastAsia="宋体" w:cs="宋体"/>
                <w:sz w:val="24"/>
                <w:szCs w:val="24"/>
              </w:rPr>
            </w:pPr>
            <w:r>
              <w:rPr>
                <w:rFonts w:hint="eastAsia" w:ascii="宋体" w:hAnsi="宋体" w:eastAsia="宋体" w:cs="宋体"/>
                <w:spacing w:val="-2"/>
                <w:position w:val="6"/>
                <w:sz w:val="24"/>
                <w:szCs w:val="24"/>
              </w:rPr>
              <w:t>病程</w:t>
            </w:r>
          </w:p>
          <w:p>
            <w:pPr>
              <w:spacing w:line="221" w:lineRule="auto"/>
              <w:ind w:left="15"/>
              <w:rPr>
                <w:rFonts w:hint="eastAsia" w:ascii="宋体" w:hAnsi="宋体" w:eastAsia="宋体" w:cs="宋体"/>
                <w:sz w:val="24"/>
                <w:szCs w:val="24"/>
              </w:rPr>
            </w:pPr>
            <w:r>
              <w:rPr>
                <w:rFonts w:hint="eastAsia" w:ascii="宋体" w:hAnsi="宋体" w:eastAsia="宋体" w:cs="宋体"/>
                <w:spacing w:val="-2"/>
                <w:sz w:val="24"/>
                <w:szCs w:val="24"/>
              </w:rPr>
              <w:t>记录</w:t>
            </w:r>
          </w:p>
        </w:tc>
        <w:tc>
          <w:tcPr>
            <w:tcW w:w="1187" w:type="dxa"/>
            <w:noWrap w:val="0"/>
            <w:vAlign w:val="top"/>
          </w:tcPr>
          <w:p>
            <w:pPr>
              <w:spacing w:before="43" w:line="221" w:lineRule="auto"/>
              <w:ind w:left="51"/>
              <w:rPr>
                <w:rFonts w:hint="eastAsia" w:ascii="宋体" w:hAnsi="宋体" w:eastAsia="宋体" w:cs="宋体"/>
                <w:sz w:val="24"/>
                <w:szCs w:val="24"/>
              </w:rPr>
            </w:pPr>
            <w:r>
              <w:rPr>
                <w:rFonts w:hint="eastAsia" w:ascii="宋体" w:hAnsi="宋体" w:eastAsia="宋体" w:cs="宋体"/>
                <w:spacing w:val="6"/>
                <w:sz w:val="24"/>
                <w:szCs w:val="24"/>
              </w:rPr>
              <w:t>时间</w:t>
            </w:r>
          </w:p>
        </w:tc>
        <w:tc>
          <w:tcPr>
            <w:tcW w:w="5727" w:type="dxa"/>
            <w:gridSpan w:val="2"/>
            <w:noWrap w:val="0"/>
            <w:vAlign w:val="top"/>
          </w:tcPr>
          <w:p>
            <w:pPr>
              <w:spacing w:before="41" w:line="219" w:lineRule="auto"/>
              <w:ind w:left="112"/>
              <w:rPr>
                <w:rFonts w:hint="eastAsia" w:ascii="宋体" w:hAnsi="宋体" w:eastAsia="宋体" w:cs="宋体"/>
                <w:sz w:val="24"/>
                <w:szCs w:val="24"/>
              </w:rPr>
            </w:pPr>
            <w:r>
              <w:rPr>
                <w:rFonts w:hint="eastAsia" w:ascii="宋体" w:hAnsi="宋体" w:eastAsia="宋体" w:cs="宋体"/>
                <w:spacing w:val="12"/>
                <w:sz w:val="24"/>
                <w:szCs w:val="24"/>
              </w:rPr>
              <w:t>病危&gt;1次/天，病重&gt;1次/2天，病情稳定1次/3天</w:t>
            </w:r>
          </w:p>
        </w:tc>
        <w:tc>
          <w:tcPr>
            <w:tcW w:w="886" w:type="dxa"/>
            <w:noWrap w:val="0"/>
            <w:vAlign w:val="top"/>
          </w:tcPr>
          <w:p>
            <w:pPr>
              <w:spacing w:before="75" w:line="182" w:lineRule="auto"/>
              <w:ind w:left="288"/>
              <w:rPr>
                <w:rFonts w:hint="eastAsia" w:ascii="宋体" w:hAnsi="宋体" w:eastAsia="宋体" w:cs="宋体"/>
                <w:sz w:val="24"/>
                <w:szCs w:val="24"/>
              </w:rPr>
            </w:pPr>
            <w:r>
              <w:rPr>
                <w:rFonts w:hint="eastAsia" w:ascii="宋体" w:hAnsi="宋体" w:eastAsia="宋体" w:cs="宋体"/>
                <w:sz w:val="24"/>
                <w:szCs w:val="24"/>
              </w:rPr>
              <w:t>5</w:t>
            </w:r>
          </w:p>
        </w:tc>
        <w:tc>
          <w:tcPr>
            <w:tcW w:w="1582" w:type="dxa"/>
            <w:noWrap w:val="0"/>
            <w:vAlign w:val="top"/>
          </w:tcPr>
          <w:p>
            <w:pPr>
              <w:spacing w:line="210" w:lineRule="exact"/>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78" w:hRule="atLeast"/>
        </w:trPr>
        <w:tc>
          <w:tcPr>
            <w:tcW w:w="661" w:type="dxa"/>
            <w:vMerge w:val="continue"/>
            <w:tcBorders>
              <w:top w:val="nil"/>
              <w:bottom w:val="nil"/>
            </w:tcBorders>
            <w:noWrap w:val="0"/>
            <w:vAlign w:val="top"/>
          </w:tcPr>
          <w:p>
            <w:pPr>
              <w:rPr>
                <w:rFonts w:hint="eastAsia" w:ascii="宋体" w:hAnsi="宋体" w:eastAsia="宋体" w:cs="宋体"/>
                <w:sz w:val="24"/>
                <w:szCs w:val="24"/>
              </w:rPr>
            </w:pPr>
          </w:p>
        </w:tc>
        <w:tc>
          <w:tcPr>
            <w:tcW w:w="1187" w:type="dxa"/>
            <w:noWrap w:val="0"/>
            <w:vAlign w:val="top"/>
          </w:tcPr>
          <w:p>
            <w:pPr>
              <w:spacing w:line="292" w:lineRule="auto"/>
              <w:rPr>
                <w:rFonts w:hint="eastAsia" w:ascii="宋体" w:hAnsi="宋体" w:eastAsia="宋体" w:cs="宋体"/>
                <w:sz w:val="24"/>
                <w:szCs w:val="24"/>
              </w:rPr>
            </w:pPr>
          </w:p>
          <w:p>
            <w:pPr>
              <w:spacing w:line="293" w:lineRule="auto"/>
              <w:rPr>
                <w:rFonts w:hint="eastAsia" w:ascii="宋体" w:hAnsi="宋体" w:eastAsia="宋体" w:cs="宋体"/>
                <w:sz w:val="24"/>
                <w:szCs w:val="24"/>
              </w:rPr>
            </w:pPr>
          </w:p>
          <w:p>
            <w:pPr>
              <w:spacing w:before="42" w:line="219" w:lineRule="auto"/>
              <w:ind w:left="51"/>
              <w:rPr>
                <w:rFonts w:hint="eastAsia" w:ascii="宋体" w:hAnsi="宋体" w:eastAsia="宋体" w:cs="宋体"/>
                <w:sz w:val="24"/>
                <w:szCs w:val="24"/>
              </w:rPr>
            </w:pPr>
            <w:r>
              <w:rPr>
                <w:rFonts w:hint="eastAsia" w:ascii="宋体" w:hAnsi="宋体" w:eastAsia="宋体" w:cs="宋体"/>
                <w:spacing w:val="3"/>
                <w:sz w:val="24"/>
                <w:szCs w:val="24"/>
              </w:rPr>
              <w:t>内容</w:t>
            </w:r>
          </w:p>
        </w:tc>
        <w:tc>
          <w:tcPr>
            <w:tcW w:w="5727" w:type="dxa"/>
            <w:gridSpan w:val="2"/>
            <w:noWrap w:val="0"/>
            <w:vAlign w:val="top"/>
          </w:tcPr>
          <w:p>
            <w:pPr>
              <w:spacing w:before="51" w:line="220" w:lineRule="auto"/>
              <w:ind w:left="112"/>
              <w:rPr>
                <w:rFonts w:hint="eastAsia" w:ascii="宋体" w:hAnsi="宋体" w:eastAsia="宋体" w:cs="宋体"/>
                <w:sz w:val="24"/>
                <w:szCs w:val="24"/>
              </w:rPr>
            </w:pPr>
            <w:r>
              <w:rPr>
                <w:rFonts w:hint="eastAsia" w:ascii="宋体" w:hAnsi="宋体" w:eastAsia="宋体" w:cs="宋体"/>
                <w:spacing w:val="5"/>
                <w:sz w:val="24"/>
                <w:szCs w:val="24"/>
              </w:rPr>
              <w:t>准确反映病情变化及诊治过程，有病情分析</w:t>
            </w:r>
            <w:r>
              <w:rPr>
                <w:rFonts w:hint="eastAsia" w:cs="宋体"/>
                <w:spacing w:val="5"/>
                <w:sz w:val="24"/>
                <w:szCs w:val="24"/>
                <w:lang w:eastAsia="zh-CN"/>
              </w:rPr>
              <w:t>，</w:t>
            </w:r>
            <w:r>
              <w:rPr>
                <w:rFonts w:hint="eastAsia" w:ascii="宋体" w:hAnsi="宋体" w:eastAsia="宋体" w:cs="宋体"/>
                <w:spacing w:val="3"/>
                <w:sz w:val="24"/>
                <w:szCs w:val="24"/>
              </w:rPr>
              <w:t>辅助检查结果有记录及分析</w:t>
            </w:r>
            <w:r>
              <w:rPr>
                <w:rFonts w:hint="eastAsia" w:cs="宋体"/>
                <w:spacing w:val="3"/>
                <w:sz w:val="24"/>
                <w:szCs w:val="24"/>
                <w:lang w:eastAsia="zh-CN"/>
              </w:rPr>
              <w:t>，</w:t>
            </w:r>
            <w:r>
              <w:rPr>
                <w:rFonts w:hint="eastAsia" w:ascii="宋体" w:hAnsi="宋体" w:eastAsia="宋体" w:cs="宋体"/>
                <w:spacing w:val="10"/>
                <w:sz w:val="24"/>
                <w:szCs w:val="24"/>
              </w:rPr>
              <w:t>重要医嘱更改(抗生素及专科用药)记录及时、理由充分</w:t>
            </w:r>
            <w:r>
              <w:rPr>
                <w:rFonts w:hint="eastAsia" w:ascii="宋体" w:hAnsi="宋体" w:eastAsia="宋体" w:cs="宋体"/>
                <w:spacing w:val="4"/>
                <w:sz w:val="24"/>
                <w:szCs w:val="24"/>
              </w:rPr>
              <w:t>交接班记录、转科记录、阶段小结按时完成，格式符合要求重要操作、抢救记录及时、完整</w:t>
            </w:r>
            <w:r>
              <w:rPr>
                <w:rFonts w:hint="eastAsia" w:cs="宋体"/>
                <w:spacing w:val="4"/>
                <w:sz w:val="24"/>
                <w:szCs w:val="24"/>
                <w:lang w:eastAsia="zh-CN"/>
              </w:rPr>
              <w:t>，</w:t>
            </w:r>
            <w:r>
              <w:rPr>
                <w:rFonts w:hint="eastAsia" w:ascii="宋体" w:hAnsi="宋体" w:eastAsia="宋体" w:cs="宋体"/>
                <w:spacing w:val="5"/>
                <w:sz w:val="24"/>
                <w:szCs w:val="24"/>
              </w:rPr>
              <w:t>病例讨论记录翔实、层次清楚、重点突出</w:t>
            </w:r>
            <w:r>
              <w:rPr>
                <w:rFonts w:hint="eastAsia" w:ascii="宋体" w:hAnsi="宋体" w:eastAsia="宋体" w:cs="宋体"/>
                <w:spacing w:val="14"/>
                <w:sz w:val="24"/>
                <w:szCs w:val="24"/>
              </w:rPr>
              <w:t>(每项5分)</w:t>
            </w:r>
          </w:p>
        </w:tc>
        <w:tc>
          <w:tcPr>
            <w:tcW w:w="886" w:type="dxa"/>
            <w:noWrap w:val="0"/>
            <w:vAlign w:val="top"/>
          </w:tcPr>
          <w:p>
            <w:pPr>
              <w:spacing w:line="309" w:lineRule="auto"/>
              <w:rPr>
                <w:rFonts w:hint="eastAsia" w:ascii="宋体" w:hAnsi="宋体" w:eastAsia="宋体" w:cs="宋体"/>
                <w:sz w:val="24"/>
                <w:szCs w:val="24"/>
              </w:rPr>
            </w:pPr>
          </w:p>
          <w:p>
            <w:pPr>
              <w:spacing w:line="309" w:lineRule="auto"/>
              <w:rPr>
                <w:rFonts w:hint="eastAsia" w:ascii="宋体" w:hAnsi="宋体" w:eastAsia="宋体" w:cs="宋体"/>
                <w:sz w:val="24"/>
                <w:szCs w:val="24"/>
              </w:rPr>
            </w:pPr>
          </w:p>
          <w:p>
            <w:pPr>
              <w:spacing w:before="43" w:line="183" w:lineRule="auto"/>
              <w:ind w:left="258"/>
              <w:rPr>
                <w:rFonts w:hint="eastAsia" w:ascii="宋体" w:hAnsi="宋体" w:eastAsia="宋体" w:cs="宋体"/>
                <w:sz w:val="24"/>
                <w:szCs w:val="24"/>
              </w:rPr>
            </w:pPr>
            <w:r>
              <w:rPr>
                <w:rFonts w:hint="eastAsia" w:ascii="宋体" w:hAnsi="宋体" w:eastAsia="宋体" w:cs="宋体"/>
                <w:spacing w:val="-2"/>
                <w:sz w:val="24"/>
                <w:szCs w:val="24"/>
              </w:rPr>
              <w:t>30</w:t>
            </w:r>
          </w:p>
        </w:tc>
        <w:tc>
          <w:tcPr>
            <w:tcW w:w="1582" w:type="dxa"/>
            <w:noWrap w:val="0"/>
            <w:vAlign w:val="top"/>
          </w:tcPr>
          <w:p>
            <w:pPr>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9" w:hRule="atLeast"/>
        </w:trPr>
        <w:tc>
          <w:tcPr>
            <w:tcW w:w="661" w:type="dxa"/>
            <w:vMerge w:val="continue"/>
            <w:tcBorders>
              <w:top w:val="nil"/>
            </w:tcBorders>
            <w:noWrap w:val="0"/>
            <w:vAlign w:val="top"/>
          </w:tcPr>
          <w:p>
            <w:pPr>
              <w:rPr>
                <w:rFonts w:hint="eastAsia" w:ascii="宋体" w:hAnsi="宋体" w:eastAsia="宋体" w:cs="宋体"/>
                <w:sz w:val="24"/>
                <w:szCs w:val="24"/>
              </w:rPr>
            </w:pPr>
          </w:p>
        </w:tc>
        <w:tc>
          <w:tcPr>
            <w:tcW w:w="1187" w:type="dxa"/>
            <w:noWrap w:val="0"/>
            <w:vAlign w:val="top"/>
          </w:tcPr>
          <w:p>
            <w:pPr>
              <w:spacing w:before="53" w:line="200" w:lineRule="exact"/>
              <w:ind w:left="51"/>
              <w:rPr>
                <w:rFonts w:hint="eastAsia" w:ascii="宋体" w:hAnsi="宋体" w:eastAsia="宋体" w:cs="宋体"/>
                <w:sz w:val="24"/>
                <w:szCs w:val="24"/>
              </w:rPr>
            </w:pPr>
            <w:r>
              <w:rPr>
                <w:rFonts w:hint="eastAsia" w:ascii="宋体" w:hAnsi="宋体" w:eastAsia="宋体" w:cs="宋体"/>
                <w:spacing w:val="-2"/>
                <w:position w:val="5"/>
                <w:sz w:val="24"/>
                <w:szCs w:val="24"/>
              </w:rPr>
              <w:t>上级医师</w:t>
            </w:r>
          </w:p>
          <w:p>
            <w:pPr>
              <w:spacing w:line="192" w:lineRule="auto"/>
              <w:ind w:left="51"/>
              <w:rPr>
                <w:rFonts w:hint="eastAsia" w:ascii="宋体" w:hAnsi="宋体" w:eastAsia="宋体" w:cs="宋体"/>
                <w:sz w:val="24"/>
                <w:szCs w:val="24"/>
              </w:rPr>
            </w:pPr>
            <w:r>
              <w:rPr>
                <w:rFonts w:hint="eastAsia" w:ascii="宋体" w:hAnsi="宋体" w:eastAsia="宋体" w:cs="宋体"/>
                <w:spacing w:val="-2"/>
                <w:sz w:val="24"/>
                <w:szCs w:val="24"/>
              </w:rPr>
              <w:t>查房记录</w:t>
            </w:r>
          </w:p>
        </w:tc>
        <w:tc>
          <w:tcPr>
            <w:tcW w:w="5727" w:type="dxa"/>
            <w:gridSpan w:val="2"/>
            <w:noWrap w:val="0"/>
            <w:vAlign w:val="top"/>
          </w:tcPr>
          <w:p>
            <w:pPr>
              <w:spacing w:before="73" w:line="243" w:lineRule="auto"/>
              <w:ind w:left="112" w:right="-3" w:rightChars="0"/>
              <w:rPr>
                <w:rFonts w:hint="eastAsia" w:ascii="宋体" w:hAnsi="宋体" w:eastAsia="宋体" w:cs="宋体"/>
                <w:sz w:val="24"/>
                <w:szCs w:val="24"/>
              </w:rPr>
            </w:pPr>
            <w:r>
              <w:rPr>
                <w:rFonts w:hint="eastAsia" w:ascii="宋体" w:hAnsi="宋体" w:eastAsia="宋体" w:cs="宋体"/>
                <w:spacing w:val="18"/>
                <w:sz w:val="24"/>
                <w:szCs w:val="24"/>
              </w:rPr>
              <w:t>规定时间内完成(主治每周2次，副高以上每</w:t>
            </w:r>
            <w:r>
              <w:rPr>
                <w:rFonts w:hint="eastAsia" w:ascii="宋体" w:hAnsi="宋体" w:eastAsia="宋体" w:cs="宋体"/>
                <w:spacing w:val="17"/>
                <w:sz w:val="24"/>
                <w:szCs w:val="24"/>
              </w:rPr>
              <w:t>周1次)</w:t>
            </w:r>
            <w:r>
              <w:rPr>
                <w:rFonts w:hint="eastAsia" w:ascii="宋体" w:hAnsi="宋体" w:eastAsia="宋体" w:cs="宋体"/>
                <w:spacing w:val="15"/>
                <w:sz w:val="24"/>
                <w:szCs w:val="24"/>
              </w:rPr>
              <w:t>记录真实、层次清楚、重点突出</w:t>
            </w:r>
          </w:p>
        </w:tc>
        <w:tc>
          <w:tcPr>
            <w:tcW w:w="886" w:type="dxa"/>
            <w:noWrap w:val="0"/>
            <w:vAlign w:val="top"/>
          </w:tcPr>
          <w:p>
            <w:pPr>
              <w:spacing w:before="167" w:line="182" w:lineRule="auto"/>
              <w:ind w:left="288"/>
              <w:rPr>
                <w:rFonts w:hint="eastAsia" w:ascii="宋体" w:hAnsi="宋体" w:eastAsia="宋体" w:cs="宋体"/>
                <w:sz w:val="24"/>
                <w:szCs w:val="24"/>
              </w:rPr>
            </w:pPr>
            <w:r>
              <w:rPr>
                <w:rFonts w:hint="eastAsia" w:ascii="宋体" w:hAnsi="宋体" w:eastAsia="宋体" w:cs="宋体"/>
                <w:sz w:val="24"/>
                <w:szCs w:val="24"/>
              </w:rPr>
              <w:t>5</w:t>
            </w:r>
          </w:p>
        </w:tc>
        <w:tc>
          <w:tcPr>
            <w:tcW w:w="1582" w:type="dxa"/>
            <w:noWrap w:val="0"/>
            <w:vAlign w:val="top"/>
          </w:tcPr>
          <w:p>
            <w:pPr>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0" w:hRule="atLeast"/>
        </w:trPr>
        <w:tc>
          <w:tcPr>
            <w:tcW w:w="661" w:type="dxa"/>
            <w:vMerge w:val="restart"/>
            <w:tcBorders>
              <w:bottom w:val="nil"/>
            </w:tcBorders>
            <w:noWrap w:val="0"/>
            <w:vAlign w:val="top"/>
          </w:tcPr>
          <w:p>
            <w:pPr>
              <w:spacing w:line="479" w:lineRule="auto"/>
              <w:rPr>
                <w:rFonts w:hint="eastAsia" w:ascii="宋体" w:hAnsi="宋体" w:eastAsia="宋体" w:cs="宋体"/>
                <w:sz w:val="24"/>
                <w:szCs w:val="24"/>
              </w:rPr>
            </w:pPr>
          </w:p>
          <w:p>
            <w:pPr>
              <w:spacing w:before="42" w:line="191" w:lineRule="exact"/>
              <w:ind w:left="15"/>
              <w:rPr>
                <w:rFonts w:hint="eastAsia" w:ascii="宋体" w:hAnsi="宋体" w:eastAsia="宋体" w:cs="宋体"/>
                <w:sz w:val="24"/>
                <w:szCs w:val="24"/>
              </w:rPr>
            </w:pPr>
            <w:r>
              <w:rPr>
                <w:rFonts w:hint="eastAsia" w:ascii="宋体" w:hAnsi="宋体" w:eastAsia="宋体" w:cs="宋体"/>
                <w:spacing w:val="3"/>
                <w:position w:val="4"/>
                <w:sz w:val="24"/>
                <w:szCs w:val="24"/>
              </w:rPr>
              <w:t>出院</w:t>
            </w:r>
          </w:p>
          <w:p>
            <w:pPr>
              <w:spacing w:line="221" w:lineRule="auto"/>
              <w:ind w:left="15"/>
              <w:rPr>
                <w:rFonts w:hint="eastAsia" w:ascii="宋体" w:hAnsi="宋体" w:eastAsia="宋体" w:cs="宋体"/>
                <w:sz w:val="24"/>
                <w:szCs w:val="24"/>
              </w:rPr>
            </w:pPr>
            <w:r>
              <w:rPr>
                <w:rFonts w:hint="eastAsia" w:ascii="宋体" w:hAnsi="宋体" w:eastAsia="宋体" w:cs="宋体"/>
                <w:spacing w:val="-2"/>
                <w:sz w:val="24"/>
                <w:szCs w:val="24"/>
              </w:rPr>
              <w:t>记录</w:t>
            </w:r>
          </w:p>
        </w:tc>
        <w:tc>
          <w:tcPr>
            <w:tcW w:w="1187" w:type="dxa"/>
            <w:noWrap w:val="0"/>
            <w:vAlign w:val="top"/>
          </w:tcPr>
          <w:p>
            <w:pPr>
              <w:spacing w:before="54" w:line="220" w:lineRule="auto"/>
              <w:ind w:left="51"/>
              <w:rPr>
                <w:rFonts w:hint="eastAsia" w:ascii="宋体" w:hAnsi="宋体" w:eastAsia="宋体" w:cs="宋体"/>
                <w:sz w:val="24"/>
                <w:szCs w:val="24"/>
              </w:rPr>
            </w:pPr>
            <w:r>
              <w:rPr>
                <w:rFonts w:hint="eastAsia" w:ascii="宋体" w:hAnsi="宋体" w:eastAsia="宋体" w:cs="宋体"/>
                <w:spacing w:val="-2"/>
                <w:sz w:val="24"/>
                <w:szCs w:val="24"/>
              </w:rPr>
              <w:t>一般情况</w:t>
            </w:r>
          </w:p>
        </w:tc>
        <w:tc>
          <w:tcPr>
            <w:tcW w:w="5727" w:type="dxa"/>
            <w:gridSpan w:val="2"/>
            <w:noWrap w:val="0"/>
            <w:vAlign w:val="top"/>
          </w:tcPr>
          <w:p>
            <w:pPr>
              <w:spacing w:before="84" w:line="207" w:lineRule="auto"/>
              <w:ind w:left="112"/>
              <w:rPr>
                <w:rFonts w:hint="eastAsia" w:ascii="宋体" w:hAnsi="宋体" w:eastAsia="宋体" w:cs="宋体"/>
                <w:sz w:val="24"/>
                <w:szCs w:val="24"/>
              </w:rPr>
            </w:pPr>
            <w:r>
              <w:rPr>
                <w:rFonts w:hint="eastAsia" w:ascii="宋体" w:hAnsi="宋体" w:eastAsia="宋体" w:cs="宋体"/>
                <w:spacing w:val="6"/>
                <w:sz w:val="24"/>
                <w:szCs w:val="24"/>
              </w:rPr>
              <w:t>姓名、性别、年龄、入院日期、出院日期、住</w:t>
            </w:r>
            <w:r>
              <w:rPr>
                <w:rFonts w:hint="eastAsia" w:ascii="宋体" w:hAnsi="宋体" w:eastAsia="宋体" w:cs="宋体"/>
                <w:spacing w:val="5"/>
                <w:sz w:val="24"/>
                <w:szCs w:val="24"/>
              </w:rPr>
              <w:t>院天数</w:t>
            </w:r>
          </w:p>
        </w:tc>
        <w:tc>
          <w:tcPr>
            <w:tcW w:w="886" w:type="dxa"/>
            <w:noWrap w:val="0"/>
            <w:vAlign w:val="top"/>
          </w:tcPr>
          <w:p>
            <w:pPr>
              <w:spacing w:before="87" w:line="183" w:lineRule="auto"/>
              <w:ind w:left="288"/>
              <w:rPr>
                <w:rFonts w:hint="eastAsia" w:ascii="宋体" w:hAnsi="宋体" w:eastAsia="宋体" w:cs="宋体"/>
                <w:sz w:val="24"/>
                <w:szCs w:val="24"/>
              </w:rPr>
            </w:pPr>
            <w:r>
              <w:rPr>
                <w:rFonts w:hint="eastAsia" w:ascii="宋体" w:hAnsi="宋体" w:eastAsia="宋体" w:cs="宋体"/>
                <w:sz w:val="24"/>
                <w:szCs w:val="24"/>
              </w:rPr>
              <w:t>2</w:t>
            </w:r>
          </w:p>
        </w:tc>
        <w:tc>
          <w:tcPr>
            <w:tcW w:w="1582" w:type="dxa"/>
            <w:noWrap w:val="0"/>
            <w:vAlign w:val="top"/>
          </w:tcPr>
          <w:p>
            <w:pPr>
              <w:spacing w:line="230" w:lineRule="exact"/>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0" w:hRule="atLeast"/>
        </w:trPr>
        <w:tc>
          <w:tcPr>
            <w:tcW w:w="661" w:type="dxa"/>
            <w:vMerge w:val="continue"/>
            <w:tcBorders>
              <w:top w:val="nil"/>
              <w:bottom w:val="nil"/>
            </w:tcBorders>
            <w:noWrap w:val="0"/>
            <w:vAlign w:val="top"/>
          </w:tcPr>
          <w:p>
            <w:pPr>
              <w:rPr>
                <w:rFonts w:hint="eastAsia" w:ascii="宋体" w:hAnsi="宋体" w:eastAsia="宋体" w:cs="宋体"/>
                <w:sz w:val="24"/>
                <w:szCs w:val="24"/>
              </w:rPr>
            </w:pPr>
          </w:p>
        </w:tc>
        <w:tc>
          <w:tcPr>
            <w:tcW w:w="1187" w:type="dxa"/>
            <w:noWrap w:val="0"/>
            <w:vAlign w:val="top"/>
          </w:tcPr>
          <w:p>
            <w:pPr>
              <w:spacing w:before="44" w:line="220" w:lineRule="auto"/>
              <w:ind w:left="51"/>
              <w:rPr>
                <w:rFonts w:hint="eastAsia" w:ascii="宋体" w:hAnsi="宋体" w:eastAsia="宋体" w:cs="宋体"/>
                <w:sz w:val="24"/>
                <w:szCs w:val="24"/>
              </w:rPr>
            </w:pPr>
            <w:r>
              <w:rPr>
                <w:rFonts w:hint="eastAsia" w:ascii="宋体" w:hAnsi="宋体" w:eastAsia="宋体" w:cs="宋体"/>
                <w:spacing w:val="-1"/>
                <w:sz w:val="24"/>
                <w:szCs w:val="24"/>
              </w:rPr>
              <w:t>入院情况</w:t>
            </w:r>
          </w:p>
        </w:tc>
        <w:tc>
          <w:tcPr>
            <w:tcW w:w="5727" w:type="dxa"/>
            <w:gridSpan w:val="2"/>
            <w:noWrap w:val="0"/>
            <w:vAlign w:val="top"/>
          </w:tcPr>
          <w:p>
            <w:pPr>
              <w:spacing w:before="73" w:line="194" w:lineRule="auto"/>
              <w:ind w:left="112"/>
              <w:rPr>
                <w:rFonts w:hint="eastAsia" w:ascii="宋体" w:hAnsi="宋体" w:eastAsia="宋体" w:cs="宋体"/>
                <w:sz w:val="24"/>
                <w:szCs w:val="24"/>
              </w:rPr>
            </w:pPr>
            <w:r>
              <w:rPr>
                <w:rFonts w:hint="eastAsia" w:ascii="宋体" w:hAnsi="宋体" w:eastAsia="宋体" w:cs="宋体"/>
                <w:spacing w:val="15"/>
                <w:sz w:val="24"/>
                <w:szCs w:val="24"/>
              </w:rPr>
              <w:t>简洁明了、重点突出，入院诊断合理</w:t>
            </w:r>
          </w:p>
        </w:tc>
        <w:tc>
          <w:tcPr>
            <w:tcW w:w="886" w:type="dxa"/>
            <w:noWrap w:val="0"/>
            <w:vAlign w:val="top"/>
          </w:tcPr>
          <w:p>
            <w:pPr>
              <w:spacing w:before="77" w:line="174" w:lineRule="auto"/>
              <w:ind w:left="288"/>
              <w:rPr>
                <w:rFonts w:hint="eastAsia" w:ascii="宋体" w:hAnsi="宋体" w:eastAsia="宋体" w:cs="宋体"/>
                <w:sz w:val="24"/>
                <w:szCs w:val="24"/>
              </w:rPr>
            </w:pPr>
            <w:r>
              <w:rPr>
                <w:rFonts w:hint="eastAsia" w:ascii="宋体" w:hAnsi="宋体" w:eastAsia="宋体" w:cs="宋体"/>
                <w:sz w:val="24"/>
                <w:szCs w:val="24"/>
              </w:rPr>
              <w:t>2</w:t>
            </w:r>
          </w:p>
        </w:tc>
        <w:tc>
          <w:tcPr>
            <w:tcW w:w="1582" w:type="dxa"/>
            <w:noWrap w:val="0"/>
            <w:vAlign w:val="top"/>
          </w:tcPr>
          <w:p>
            <w:pPr>
              <w:spacing w:line="200" w:lineRule="exact"/>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0" w:hRule="atLeast"/>
        </w:trPr>
        <w:tc>
          <w:tcPr>
            <w:tcW w:w="661" w:type="dxa"/>
            <w:vMerge w:val="continue"/>
            <w:tcBorders>
              <w:top w:val="nil"/>
              <w:bottom w:val="nil"/>
            </w:tcBorders>
            <w:noWrap w:val="0"/>
            <w:vAlign w:val="top"/>
          </w:tcPr>
          <w:p>
            <w:pPr>
              <w:rPr>
                <w:rFonts w:hint="eastAsia" w:ascii="宋体" w:hAnsi="宋体" w:eastAsia="宋体" w:cs="宋体"/>
                <w:sz w:val="24"/>
                <w:szCs w:val="24"/>
              </w:rPr>
            </w:pPr>
          </w:p>
        </w:tc>
        <w:tc>
          <w:tcPr>
            <w:tcW w:w="1187" w:type="dxa"/>
            <w:noWrap w:val="0"/>
            <w:vAlign w:val="top"/>
          </w:tcPr>
          <w:p>
            <w:pPr>
              <w:spacing w:before="54" w:line="220" w:lineRule="auto"/>
              <w:ind w:left="51"/>
              <w:rPr>
                <w:rFonts w:hint="eastAsia" w:ascii="宋体" w:hAnsi="宋体" w:eastAsia="宋体" w:cs="宋体"/>
                <w:sz w:val="24"/>
                <w:szCs w:val="24"/>
              </w:rPr>
            </w:pPr>
            <w:r>
              <w:rPr>
                <w:rFonts w:hint="eastAsia" w:ascii="宋体" w:hAnsi="宋体" w:eastAsia="宋体" w:cs="宋体"/>
                <w:spacing w:val="-2"/>
                <w:sz w:val="24"/>
                <w:szCs w:val="24"/>
              </w:rPr>
              <w:t>诊疗经过</w:t>
            </w:r>
          </w:p>
        </w:tc>
        <w:tc>
          <w:tcPr>
            <w:tcW w:w="5727" w:type="dxa"/>
            <w:gridSpan w:val="2"/>
            <w:noWrap w:val="0"/>
            <w:vAlign w:val="top"/>
          </w:tcPr>
          <w:p>
            <w:pPr>
              <w:spacing w:before="74" w:line="207" w:lineRule="auto"/>
              <w:ind w:left="112"/>
              <w:rPr>
                <w:rFonts w:hint="eastAsia" w:ascii="宋体" w:hAnsi="宋体" w:eastAsia="宋体" w:cs="宋体"/>
                <w:sz w:val="24"/>
                <w:szCs w:val="24"/>
              </w:rPr>
            </w:pPr>
            <w:r>
              <w:rPr>
                <w:rFonts w:hint="eastAsia" w:ascii="宋体" w:hAnsi="宋体" w:eastAsia="宋体" w:cs="宋体"/>
                <w:spacing w:val="4"/>
                <w:sz w:val="24"/>
                <w:szCs w:val="24"/>
              </w:rPr>
              <w:t>住院期间的病情变化、检查结果、治疗经过及效果表述清楚</w:t>
            </w:r>
          </w:p>
        </w:tc>
        <w:tc>
          <w:tcPr>
            <w:tcW w:w="886" w:type="dxa"/>
            <w:noWrap w:val="0"/>
            <w:vAlign w:val="top"/>
          </w:tcPr>
          <w:p>
            <w:pPr>
              <w:spacing w:before="88" w:line="182" w:lineRule="auto"/>
              <w:ind w:left="288"/>
              <w:rPr>
                <w:rFonts w:hint="eastAsia" w:ascii="宋体" w:hAnsi="宋体" w:eastAsia="宋体" w:cs="宋体"/>
                <w:sz w:val="24"/>
                <w:szCs w:val="24"/>
              </w:rPr>
            </w:pPr>
            <w:r>
              <w:rPr>
                <w:rFonts w:hint="eastAsia" w:ascii="宋体" w:hAnsi="宋体" w:eastAsia="宋体" w:cs="宋体"/>
                <w:sz w:val="24"/>
                <w:szCs w:val="24"/>
              </w:rPr>
              <w:t>5</w:t>
            </w:r>
          </w:p>
        </w:tc>
        <w:tc>
          <w:tcPr>
            <w:tcW w:w="1582" w:type="dxa"/>
            <w:noWrap w:val="0"/>
            <w:vAlign w:val="top"/>
          </w:tcPr>
          <w:p>
            <w:pPr>
              <w:spacing w:line="220" w:lineRule="exact"/>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9" w:hRule="atLeast"/>
        </w:trPr>
        <w:tc>
          <w:tcPr>
            <w:tcW w:w="661" w:type="dxa"/>
            <w:vMerge w:val="continue"/>
            <w:tcBorders>
              <w:top w:val="nil"/>
              <w:bottom w:val="nil"/>
            </w:tcBorders>
            <w:noWrap w:val="0"/>
            <w:vAlign w:val="top"/>
          </w:tcPr>
          <w:p>
            <w:pPr>
              <w:rPr>
                <w:rFonts w:hint="eastAsia" w:ascii="宋体" w:hAnsi="宋体" w:eastAsia="宋体" w:cs="宋体"/>
                <w:sz w:val="24"/>
                <w:szCs w:val="24"/>
              </w:rPr>
            </w:pPr>
          </w:p>
        </w:tc>
        <w:tc>
          <w:tcPr>
            <w:tcW w:w="1187" w:type="dxa"/>
            <w:noWrap w:val="0"/>
            <w:vAlign w:val="top"/>
          </w:tcPr>
          <w:p>
            <w:pPr>
              <w:spacing w:before="44" w:line="220" w:lineRule="auto"/>
              <w:ind w:left="51"/>
              <w:rPr>
                <w:rFonts w:hint="eastAsia" w:ascii="宋体" w:hAnsi="宋体" w:eastAsia="宋体" w:cs="宋体"/>
                <w:sz w:val="24"/>
                <w:szCs w:val="24"/>
              </w:rPr>
            </w:pPr>
            <w:r>
              <w:rPr>
                <w:rFonts w:hint="eastAsia" w:ascii="宋体" w:hAnsi="宋体" w:eastAsia="宋体" w:cs="宋体"/>
                <w:spacing w:val="1"/>
                <w:sz w:val="24"/>
                <w:szCs w:val="24"/>
              </w:rPr>
              <w:t>出院情况</w:t>
            </w:r>
          </w:p>
        </w:tc>
        <w:tc>
          <w:tcPr>
            <w:tcW w:w="5727" w:type="dxa"/>
            <w:gridSpan w:val="2"/>
            <w:noWrap w:val="0"/>
            <w:vAlign w:val="top"/>
          </w:tcPr>
          <w:p>
            <w:pPr>
              <w:spacing w:before="44" w:line="219" w:lineRule="auto"/>
              <w:ind w:left="112"/>
              <w:rPr>
                <w:rFonts w:hint="eastAsia" w:ascii="宋体" w:hAnsi="宋体" w:eastAsia="宋体" w:cs="宋体"/>
                <w:sz w:val="24"/>
                <w:szCs w:val="24"/>
              </w:rPr>
            </w:pPr>
            <w:r>
              <w:rPr>
                <w:rFonts w:hint="eastAsia" w:ascii="宋体" w:hAnsi="宋体" w:eastAsia="宋体" w:cs="宋体"/>
                <w:spacing w:val="5"/>
                <w:sz w:val="24"/>
                <w:szCs w:val="24"/>
              </w:rPr>
              <w:t>主要症状、体征、辅助检查结果记录清楚、完整</w:t>
            </w:r>
          </w:p>
        </w:tc>
        <w:tc>
          <w:tcPr>
            <w:tcW w:w="886" w:type="dxa"/>
            <w:noWrap w:val="0"/>
            <w:vAlign w:val="top"/>
          </w:tcPr>
          <w:p>
            <w:pPr>
              <w:spacing w:before="77" w:line="183" w:lineRule="auto"/>
              <w:ind w:left="288"/>
              <w:rPr>
                <w:rFonts w:hint="eastAsia" w:ascii="宋体" w:hAnsi="宋体" w:eastAsia="宋体" w:cs="宋体"/>
                <w:sz w:val="24"/>
                <w:szCs w:val="24"/>
              </w:rPr>
            </w:pPr>
            <w:r>
              <w:rPr>
                <w:rFonts w:hint="eastAsia" w:ascii="宋体" w:hAnsi="宋体" w:eastAsia="宋体" w:cs="宋体"/>
                <w:sz w:val="24"/>
                <w:szCs w:val="24"/>
              </w:rPr>
              <w:t>2</w:t>
            </w:r>
          </w:p>
        </w:tc>
        <w:tc>
          <w:tcPr>
            <w:tcW w:w="1582" w:type="dxa"/>
            <w:noWrap w:val="0"/>
            <w:vAlign w:val="top"/>
          </w:tcPr>
          <w:p>
            <w:pPr>
              <w:spacing w:line="208" w:lineRule="exact"/>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0" w:hRule="atLeast"/>
        </w:trPr>
        <w:tc>
          <w:tcPr>
            <w:tcW w:w="661" w:type="dxa"/>
            <w:vMerge w:val="continue"/>
            <w:tcBorders>
              <w:top w:val="nil"/>
              <w:bottom w:val="nil"/>
            </w:tcBorders>
            <w:noWrap w:val="0"/>
            <w:vAlign w:val="top"/>
          </w:tcPr>
          <w:p>
            <w:pPr>
              <w:rPr>
                <w:rFonts w:hint="eastAsia" w:ascii="宋体" w:hAnsi="宋体" w:eastAsia="宋体" w:cs="宋体"/>
                <w:sz w:val="24"/>
                <w:szCs w:val="24"/>
              </w:rPr>
            </w:pPr>
          </w:p>
        </w:tc>
        <w:tc>
          <w:tcPr>
            <w:tcW w:w="1187" w:type="dxa"/>
            <w:noWrap w:val="0"/>
            <w:vAlign w:val="top"/>
          </w:tcPr>
          <w:p>
            <w:pPr>
              <w:spacing w:before="55" w:line="219" w:lineRule="auto"/>
              <w:ind w:left="51"/>
              <w:rPr>
                <w:rFonts w:hint="eastAsia" w:ascii="宋体" w:hAnsi="宋体" w:eastAsia="宋体" w:cs="宋体"/>
                <w:sz w:val="24"/>
                <w:szCs w:val="24"/>
              </w:rPr>
            </w:pPr>
            <w:r>
              <w:rPr>
                <w:rFonts w:hint="eastAsia" w:ascii="宋体" w:hAnsi="宋体" w:eastAsia="宋体" w:cs="宋体"/>
                <w:spacing w:val="1"/>
                <w:sz w:val="24"/>
                <w:szCs w:val="24"/>
              </w:rPr>
              <w:t>出院诊断</w:t>
            </w:r>
          </w:p>
        </w:tc>
        <w:tc>
          <w:tcPr>
            <w:tcW w:w="5727" w:type="dxa"/>
            <w:gridSpan w:val="2"/>
            <w:noWrap w:val="0"/>
            <w:vAlign w:val="top"/>
          </w:tcPr>
          <w:p>
            <w:pPr>
              <w:spacing w:before="55" w:line="219" w:lineRule="auto"/>
              <w:ind w:left="112"/>
              <w:rPr>
                <w:rFonts w:hint="eastAsia" w:ascii="宋体" w:hAnsi="宋体" w:eastAsia="宋体" w:cs="宋体"/>
                <w:sz w:val="24"/>
                <w:szCs w:val="24"/>
              </w:rPr>
            </w:pPr>
            <w:r>
              <w:rPr>
                <w:rFonts w:hint="eastAsia" w:ascii="宋体" w:hAnsi="宋体" w:eastAsia="宋体" w:cs="宋体"/>
                <w:spacing w:val="7"/>
                <w:sz w:val="24"/>
                <w:szCs w:val="24"/>
              </w:rPr>
              <w:t>完整、规范</w:t>
            </w:r>
          </w:p>
        </w:tc>
        <w:tc>
          <w:tcPr>
            <w:tcW w:w="886" w:type="dxa"/>
            <w:noWrap w:val="0"/>
            <w:vAlign w:val="top"/>
          </w:tcPr>
          <w:p>
            <w:pPr>
              <w:spacing w:before="88" w:line="183" w:lineRule="auto"/>
              <w:ind w:left="288"/>
              <w:rPr>
                <w:rFonts w:hint="eastAsia" w:ascii="宋体" w:hAnsi="宋体" w:eastAsia="宋体" w:cs="宋体"/>
                <w:sz w:val="24"/>
                <w:szCs w:val="24"/>
              </w:rPr>
            </w:pPr>
            <w:r>
              <w:rPr>
                <w:rFonts w:hint="eastAsia" w:ascii="宋体" w:hAnsi="宋体" w:eastAsia="宋体" w:cs="宋体"/>
                <w:sz w:val="24"/>
                <w:szCs w:val="24"/>
              </w:rPr>
              <w:t>2</w:t>
            </w:r>
          </w:p>
        </w:tc>
        <w:tc>
          <w:tcPr>
            <w:tcW w:w="1582" w:type="dxa"/>
            <w:noWrap w:val="0"/>
            <w:vAlign w:val="top"/>
          </w:tcPr>
          <w:p>
            <w:pPr>
              <w:spacing w:line="220" w:lineRule="exact"/>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9" w:hRule="atLeast"/>
        </w:trPr>
        <w:tc>
          <w:tcPr>
            <w:tcW w:w="661" w:type="dxa"/>
            <w:vMerge w:val="continue"/>
            <w:tcBorders>
              <w:top w:val="nil"/>
            </w:tcBorders>
            <w:noWrap w:val="0"/>
            <w:vAlign w:val="top"/>
          </w:tcPr>
          <w:p>
            <w:pPr>
              <w:rPr>
                <w:rFonts w:hint="eastAsia" w:ascii="宋体" w:hAnsi="宋体" w:eastAsia="宋体" w:cs="宋体"/>
                <w:sz w:val="24"/>
                <w:szCs w:val="24"/>
              </w:rPr>
            </w:pPr>
          </w:p>
        </w:tc>
        <w:tc>
          <w:tcPr>
            <w:tcW w:w="1187" w:type="dxa"/>
            <w:noWrap w:val="0"/>
            <w:vAlign w:val="top"/>
          </w:tcPr>
          <w:p>
            <w:pPr>
              <w:spacing w:before="55" w:line="220" w:lineRule="auto"/>
              <w:ind w:left="51"/>
              <w:rPr>
                <w:rFonts w:hint="eastAsia" w:ascii="宋体" w:hAnsi="宋体" w:eastAsia="宋体" w:cs="宋体"/>
                <w:sz w:val="24"/>
                <w:szCs w:val="24"/>
              </w:rPr>
            </w:pPr>
            <w:r>
              <w:rPr>
                <w:rFonts w:hint="eastAsia" w:ascii="宋体" w:hAnsi="宋体" w:eastAsia="宋体" w:cs="宋体"/>
                <w:spacing w:val="2"/>
                <w:sz w:val="24"/>
                <w:szCs w:val="24"/>
              </w:rPr>
              <w:t>出院医嘱</w:t>
            </w:r>
          </w:p>
        </w:tc>
        <w:tc>
          <w:tcPr>
            <w:tcW w:w="5727" w:type="dxa"/>
            <w:gridSpan w:val="2"/>
            <w:noWrap w:val="0"/>
            <w:vAlign w:val="top"/>
          </w:tcPr>
          <w:p>
            <w:pPr>
              <w:spacing w:before="55" w:line="220" w:lineRule="auto"/>
              <w:ind w:left="112"/>
              <w:rPr>
                <w:rFonts w:hint="eastAsia" w:ascii="宋体" w:hAnsi="宋体" w:eastAsia="宋体" w:cs="宋体"/>
                <w:sz w:val="24"/>
                <w:szCs w:val="24"/>
              </w:rPr>
            </w:pPr>
            <w:r>
              <w:rPr>
                <w:rFonts w:hint="eastAsia" w:ascii="宋体" w:hAnsi="宋体" w:eastAsia="宋体" w:cs="宋体"/>
                <w:spacing w:val="8"/>
                <w:sz w:val="24"/>
                <w:szCs w:val="24"/>
              </w:rPr>
              <w:t>全面、具体(药物及非药物治疗、生活指导、复诊时间)</w:t>
            </w:r>
          </w:p>
        </w:tc>
        <w:tc>
          <w:tcPr>
            <w:tcW w:w="886" w:type="dxa"/>
            <w:noWrap w:val="0"/>
            <w:vAlign w:val="top"/>
          </w:tcPr>
          <w:p>
            <w:pPr>
              <w:spacing w:before="88" w:line="183" w:lineRule="auto"/>
              <w:ind w:left="288"/>
              <w:rPr>
                <w:rFonts w:hint="eastAsia" w:ascii="宋体" w:hAnsi="宋体" w:eastAsia="宋体" w:cs="宋体"/>
                <w:sz w:val="24"/>
                <w:szCs w:val="24"/>
              </w:rPr>
            </w:pPr>
            <w:r>
              <w:rPr>
                <w:rFonts w:hint="eastAsia" w:ascii="宋体" w:hAnsi="宋体" w:eastAsia="宋体" w:cs="宋体"/>
                <w:sz w:val="24"/>
                <w:szCs w:val="24"/>
              </w:rPr>
              <w:t>2</w:t>
            </w:r>
          </w:p>
        </w:tc>
        <w:tc>
          <w:tcPr>
            <w:tcW w:w="1582" w:type="dxa"/>
            <w:noWrap w:val="0"/>
            <w:vAlign w:val="top"/>
          </w:tcPr>
          <w:p>
            <w:pPr>
              <w:spacing w:line="219" w:lineRule="exact"/>
              <w:rPr>
                <w:rFonts w:hint="eastAsia" w:ascii="宋体" w:hAnsi="宋体" w:eastAsia="宋体" w:cs="宋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5" w:hRule="atLeast"/>
        </w:trPr>
        <w:tc>
          <w:tcPr>
            <w:tcW w:w="7575" w:type="dxa"/>
            <w:gridSpan w:val="4"/>
            <w:noWrap w:val="0"/>
            <w:vAlign w:val="top"/>
          </w:tcPr>
          <w:p>
            <w:pPr>
              <w:spacing w:before="47" w:line="221" w:lineRule="auto"/>
              <w:ind w:left="2265"/>
              <w:rPr>
                <w:rFonts w:hint="eastAsia" w:ascii="宋体" w:hAnsi="宋体" w:eastAsia="宋体" w:cs="宋体"/>
                <w:b/>
                <w:bCs/>
                <w:sz w:val="24"/>
                <w:szCs w:val="24"/>
              </w:rPr>
            </w:pPr>
            <w:r>
              <w:rPr>
                <w:rFonts w:hint="eastAsia" w:ascii="宋体" w:hAnsi="宋体" w:eastAsia="宋体" w:cs="宋体"/>
                <w:b/>
                <w:bCs/>
                <w:spacing w:val="-3"/>
                <w:sz w:val="24"/>
                <w:szCs w:val="24"/>
              </w:rPr>
              <w:t>合</w:t>
            </w:r>
            <w:r>
              <w:rPr>
                <w:rFonts w:hint="eastAsia" w:cs="宋体"/>
                <w:b/>
                <w:bCs/>
                <w:spacing w:val="-3"/>
                <w:sz w:val="24"/>
                <w:szCs w:val="24"/>
                <w:lang w:val="en-US" w:eastAsia="zh-CN"/>
              </w:rPr>
              <w:t xml:space="preserve">   </w:t>
            </w:r>
            <w:r>
              <w:rPr>
                <w:rFonts w:hint="eastAsia" w:ascii="宋体" w:hAnsi="宋体" w:eastAsia="宋体" w:cs="宋体"/>
                <w:b/>
                <w:bCs/>
                <w:spacing w:val="-3"/>
                <w:sz w:val="24"/>
                <w:szCs w:val="24"/>
              </w:rPr>
              <w:t>计</w:t>
            </w:r>
          </w:p>
        </w:tc>
        <w:tc>
          <w:tcPr>
            <w:tcW w:w="886" w:type="dxa"/>
            <w:noWrap w:val="0"/>
            <w:vAlign w:val="top"/>
          </w:tcPr>
          <w:p>
            <w:pPr>
              <w:spacing w:before="79" w:line="184" w:lineRule="auto"/>
              <w:ind w:left="218"/>
              <w:rPr>
                <w:rFonts w:hint="eastAsia" w:ascii="宋体" w:hAnsi="宋体" w:eastAsia="宋体" w:cs="宋体"/>
                <w:b/>
                <w:bCs/>
                <w:sz w:val="24"/>
                <w:szCs w:val="24"/>
              </w:rPr>
            </w:pPr>
            <w:r>
              <w:rPr>
                <w:rFonts w:hint="eastAsia" w:ascii="宋体" w:hAnsi="宋体" w:eastAsia="宋体" w:cs="宋体"/>
                <w:b/>
                <w:bCs/>
                <w:spacing w:val="-4"/>
                <w:sz w:val="24"/>
                <w:szCs w:val="24"/>
              </w:rPr>
              <w:t>100</w:t>
            </w:r>
          </w:p>
        </w:tc>
        <w:tc>
          <w:tcPr>
            <w:tcW w:w="1582" w:type="dxa"/>
            <w:noWrap w:val="0"/>
            <w:vAlign w:val="top"/>
          </w:tcPr>
          <w:p>
            <w:pPr>
              <w:spacing w:line="215" w:lineRule="exact"/>
              <w:rPr>
                <w:rFonts w:hint="eastAsia" w:ascii="宋体" w:hAnsi="宋体" w:eastAsia="宋体" w:cs="宋体"/>
                <w:b/>
                <w:bCs/>
                <w:sz w:val="24"/>
                <w:szCs w:val="24"/>
              </w:rPr>
            </w:pPr>
          </w:p>
        </w:tc>
      </w:tr>
    </w:tbl>
    <w:p>
      <w:pPr>
        <w:spacing w:before="118" w:line="222" w:lineRule="auto"/>
        <w:ind w:left="67"/>
        <w:rPr>
          <w:rFonts w:hint="eastAsia" w:ascii="宋体" w:hAnsi="宋体" w:eastAsia="宋体" w:cs="宋体"/>
          <w:sz w:val="24"/>
          <w:szCs w:val="24"/>
        </w:rPr>
      </w:pPr>
      <w:r>
        <w:rPr>
          <w:rFonts w:hint="eastAsia" w:ascii="宋体" w:hAnsi="宋体" w:eastAsia="宋体" w:cs="宋体"/>
          <w:b/>
          <w:bCs/>
          <w:spacing w:val="-15"/>
          <w:sz w:val="24"/>
          <w:szCs w:val="24"/>
        </w:rPr>
        <w:t>考官签字：</w:t>
      </w:r>
    </w:p>
    <w:p>
      <w:pPr>
        <w:spacing w:before="10" w:line="240" w:lineRule="auto"/>
        <w:rPr>
          <w:rFonts w:hint="eastAsia" w:ascii="宋体" w:hAnsi="宋体" w:eastAsia="宋体" w:cs="宋体"/>
          <w:b/>
          <w:sz w:val="24"/>
          <w:szCs w:val="24"/>
        </w:rPr>
      </w:pPr>
    </w:p>
    <w:p>
      <w:pPr>
        <w:pStyle w:val="2"/>
        <w:rPr>
          <w:rFonts w:ascii="Times New Roman"/>
          <w:b w:val="0"/>
          <w:sz w:val="20"/>
        </w:rPr>
      </w:pPr>
    </w:p>
    <w:p>
      <w:pPr>
        <w:pStyle w:val="2"/>
        <w:spacing w:before="12"/>
        <w:rPr>
          <w:rFonts w:ascii="黑体"/>
          <w:sz w:val="18"/>
        </w:rPr>
      </w:pPr>
    </w:p>
    <w:p>
      <w:pPr>
        <w:pStyle w:val="2"/>
        <w:spacing w:before="49"/>
        <w:ind w:left="1010" w:right="1008"/>
        <w:jc w:val="center"/>
      </w:pPr>
      <w:r>
        <w:t>首次病程录评分表</w:t>
      </w:r>
    </w:p>
    <w:p>
      <w:pPr>
        <w:spacing w:before="5" w:line="240" w:lineRule="auto"/>
        <w:rPr>
          <w:b/>
          <w:sz w:val="6"/>
        </w:rPr>
      </w:pPr>
    </w:p>
    <w:tbl>
      <w:tblPr>
        <w:tblStyle w:val="5"/>
        <w:tblW w:w="0" w:type="auto"/>
        <w:tblInd w:w="70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987"/>
        <w:gridCol w:w="2759"/>
        <w:gridCol w:w="1958"/>
        <w:gridCol w:w="683"/>
        <w:gridCol w:w="1020"/>
        <w:gridCol w:w="90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4" w:hRule="atLeast"/>
        </w:trPr>
        <w:tc>
          <w:tcPr>
            <w:tcW w:w="1987" w:type="dxa"/>
          </w:tcPr>
          <w:p>
            <w:pPr>
              <w:pStyle w:val="9"/>
              <w:spacing w:before="68"/>
              <w:ind w:right="501"/>
              <w:jc w:val="right"/>
              <w:rPr>
                <w:sz w:val="24"/>
              </w:rPr>
            </w:pPr>
            <w:r>
              <w:rPr>
                <w:sz w:val="24"/>
              </w:rPr>
              <w:t>考生姓名</w:t>
            </w:r>
          </w:p>
        </w:tc>
        <w:tc>
          <w:tcPr>
            <w:tcW w:w="2759" w:type="dxa"/>
          </w:tcPr>
          <w:p>
            <w:pPr>
              <w:pStyle w:val="9"/>
              <w:rPr>
                <w:rFonts w:ascii="Times New Roman"/>
                <w:sz w:val="24"/>
              </w:rPr>
            </w:pPr>
          </w:p>
        </w:tc>
        <w:tc>
          <w:tcPr>
            <w:tcW w:w="1958" w:type="dxa"/>
          </w:tcPr>
          <w:p>
            <w:pPr>
              <w:pStyle w:val="9"/>
              <w:spacing w:before="68"/>
              <w:ind w:left="477" w:right="470"/>
              <w:jc w:val="center"/>
              <w:rPr>
                <w:rFonts w:hint="eastAsia" w:eastAsia="宋体"/>
                <w:sz w:val="24"/>
                <w:lang w:eastAsia="zh-CN"/>
              </w:rPr>
            </w:pPr>
            <w:r>
              <w:rPr>
                <w:rFonts w:hint="eastAsia"/>
                <w:sz w:val="24"/>
                <w:lang w:eastAsia="zh-CN"/>
              </w:rPr>
              <w:t>终身码</w:t>
            </w:r>
          </w:p>
        </w:tc>
        <w:tc>
          <w:tcPr>
            <w:tcW w:w="2609" w:type="dxa"/>
            <w:gridSpan w:val="3"/>
          </w:tcPr>
          <w:p>
            <w:pPr>
              <w:pStyle w:val="9"/>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3" w:hRule="atLeast"/>
        </w:trPr>
        <w:tc>
          <w:tcPr>
            <w:tcW w:w="1987" w:type="dxa"/>
          </w:tcPr>
          <w:p>
            <w:pPr>
              <w:pStyle w:val="9"/>
              <w:spacing w:before="68"/>
              <w:ind w:right="501"/>
              <w:jc w:val="right"/>
              <w:rPr>
                <w:sz w:val="24"/>
              </w:rPr>
            </w:pPr>
            <w:r>
              <w:rPr>
                <w:sz w:val="24"/>
              </w:rPr>
              <w:t>培训学科</w:t>
            </w:r>
          </w:p>
        </w:tc>
        <w:tc>
          <w:tcPr>
            <w:tcW w:w="2759" w:type="dxa"/>
          </w:tcPr>
          <w:p>
            <w:pPr>
              <w:pStyle w:val="9"/>
              <w:rPr>
                <w:rFonts w:ascii="Times New Roman"/>
                <w:sz w:val="24"/>
              </w:rPr>
            </w:pPr>
          </w:p>
        </w:tc>
        <w:tc>
          <w:tcPr>
            <w:tcW w:w="1958" w:type="dxa"/>
          </w:tcPr>
          <w:p>
            <w:pPr>
              <w:pStyle w:val="9"/>
              <w:spacing w:before="68"/>
              <w:ind w:left="477" w:right="470"/>
              <w:jc w:val="center"/>
              <w:rPr>
                <w:sz w:val="24"/>
              </w:rPr>
            </w:pPr>
            <w:r>
              <w:rPr>
                <w:sz w:val="24"/>
              </w:rPr>
              <w:t>考核基地</w:t>
            </w:r>
          </w:p>
        </w:tc>
        <w:tc>
          <w:tcPr>
            <w:tcW w:w="2609" w:type="dxa"/>
            <w:gridSpan w:val="3"/>
          </w:tcPr>
          <w:p>
            <w:pPr>
              <w:pStyle w:val="9"/>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4" w:hRule="atLeast"/>
        </w:trPr>
        <w:tc>
          <w:tcPr>
            <w:tcW w:w="1987" w:type="dxa"/>
          </w:tcPr>
          <w:p>
            <w:pPr>
              <w:pStyle w:val="9"/>
              <w:spacing w:before="70"/>
              <w:ind w:right="501"/>
              <w:jc w:val="right"/>
              <w:rPr>
                <w:sz w:val="24"/>
              </w:rPr>
            </w:pPr>
            <w:r>
              <w:rPr>
                <w:sz w:val="24"/>
              </w:rPr>
              <w:t>考核时间</w:t>
            </w:r>
          </w:p>
        </w:tc>
        <w:tc>
          <w:tcPr>
            <w:tcW w:w="7326" w:type="dxa"/>
            <w:gridSpan w:val="5"/>
          </w:tcPr>
          <w:p>
            <w:pPr>
              <w:pStyle w:val="9"/>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4" w:hRule="atLeast"/>
        </w:trPr>
        <w:tc>
          <w:tcPr>
            <w:tcW w:w="1987" w:type="dxa"/>
          </w:tcPr>
          <w:p>
            <w:pPr>
              <w:pStyle w:val="9"/>
              <w:spacing w:before="69"/>
              <w:ind w:right="499"/>
              <w:jc w:val="right"/>
              <w:rPr>
                <w:b/>
                <w:sz w:val="24"/>
              </w:rPr>
            </w:pPr>
            <w:r>
              <w:rPr>
                <w:b/>
                <w:w w:val="95"/>
                <w:sz w:val="24"/>
              </w:rPr>
              <w:t>评分项目</w:t>
            </w:r>
          </w:p>
        </w:tc>
        <w:tc>
          <w:tcPr>
            <w:tcW w:w="5400" w:type="dxa"/>
            <w:gridSpan w:val="3"/>
          </w:tcPr>
          <w:p>
            <w:pPr>
              <w:pStyle w:val="9"/>
              <w:spacing w:before="69"/>
              <w:ind w:left="2199" w:right="2187"/>
              <w:jc w:val="center"/>
              <w:rPr>
                <w:b/>
                <w:sz w:val="24"/>
              </w:rPr>
            </w:pPr>
            <w:r>
              <w:rPr>
                <w:b/>
                <w:sz w:val="24"/>
              </w:rPr>
              <w:t>评分要求</w:t>
            </w:r>
          </w:p>
        </w:tc>
        <w:tc>
          <w:tcPr>
            <w:tcW w:w="1020" w:type="dxa"/>
          </w:tcPr>
          <w:p>
            <w:pPr>
              <w:pStyle w:val="9"/>
              <w:spacing w:before="69"/>
              <w:ind w:left="128" w:right="119"/>
              <w:jc w:val="center"/>
              <w:rPr>
                <w:b/>
                <w:sz w:val="24"/>
              </w:rPr>
            </w:pPr>
            <w:r>
              <w:rPr>
                <w:b/>
                <w:sz w:val="24"/>
              </w:rPr>
              <w:t>标准分</w:t>
            </w:r>
          </w:p>
        </w:tc>
        <w:tc>
          <w:tcPr>
            <w:tcW w:w="906" w:type="dxa"/>
          </w:tcPr>
          <w:p>
            <w:pPr>
              <w:pStyle w:val="9"/>
              <w:spacing w:before="69"/>
              <w:ind w:left="213"/>
              <w:rPr>
                <w:b/>
                <w:sz w:val="24"/>
              </w:rPr>
            </w:pPr>
            <w:r>
              <w:rPr>
                <w:b/>
                <w:sz w:val="24"/>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3" w:hRule="atLeast"/>
        </w:trPr>
        <w:tc>
          <w:tcPr>
            <w:tcW w:w="1987" w:type="dxa"/>
            <w:vMerge w:val="restart"/>
          </w:tcPr>
          <w:p>
            <w:pPr>
              <w:pStyle w:val="9"/>
              <w:spacing w:before="136"/>
              <w:ind w:left="107"/>
              <w:rPr>
                <w:sz w:val="24"/>
              </w:rPr>
            </w:pPr>
            <w:r>
              <w:rPr>
                <w:color w:val="221F1F"/>
                <w:spacing w:val="-32"/>
                <w:sz w:val="24"/>
              </w:rPr>
              <w:t>主观简要病史</w:t>
            </w:r>
            <w:r>
              <w:rPr>
                <w:color w:val="221F1F"/>
                <w:spacing w:val="-16"/>
                <w:sz w:val="24"/>
              </w:rPr>
              <w:t>（S）</w:t>
            </w:r>
          </w:p>
        </w:tc>
        <w:tc>
          <w:tcPr>
            <w:tcW w:w="5400" w:type="dxa"/>
            <w:gridSpan w:val="3"/>
          </w:tcPr>
          <w:p>
            <w:pPr>
              <w:pStyle w:val="9"/>
              <w:spacing w:before="74"/>
              <w:ind w:left="160"/>
              <w:rPr>
                <w:sz w:val="24"/>
              </w:rPr>
            </w:pPr>
            <w:r>
              <w:rPr>
                <w:sz w:val="24"/>
              </w:rPr>
              <w:t>对现病史概括简练，重点突出</w:t>
            </w:r>
          </w:p>
        </w:tc>
        <w:tc>
          <w:tcPr>
            <w:tcW w:w="1020" w:type="dxa"/>
          </w:tcPr>
          <w:p>
            <w:pPr>
              <w:pStyle w:val="9"/>
              <w:spacing w:before="69"/>
              <w:ind w:left="126" w:right="119"/>
              <w:jc w:val="center"/>
              <w:rPr>
                <w:sz w:val="24"/>
              </w:rPr>
            </w:pPr>
            <w:r>
              <w:rPr>
                <w:sz w:val="24"/>
              </w:rPr>
              <w:t>10</w:t>
            </w:r>
          </w:p>
        </w:tc>
        <w:tc>
          <w:tcPr>
            <w:tcW w:w="906" w:type="dxa"/>
          </w:tcPr>
          <w:p>
            <w:pPr>
              <w:pStyle w:val="9"/>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4" w:hRule="atLeast"/>
        </w:trPr>
        <w:tc>
          <w:tcPr>
            <w:tcW w:w="1987" w:type="dxa"/>
            <w:vMerge w:val="continue"/>
            <w:tcBorders>
              <w:top w:val="nil"/>
            </w:tcBorders>
          </w:tcPr>
          <w:p>
            <w:pPr>
              <w:rPr>
                <w:sz w:val="2"/>
                <w:szCs w:val="2"/>
              </w:rPr>
            </w:pPr>
          </w:p>
        </w:tc>
        <w:tc>
          <w:tcPr>
            <w:tcW w:w="5400" w:type="dxa"/>
            <w:gridSpan w:val="3"/>
          </w:tcPr>
          <w:p>
            <w:pPr>
              <w:pStyle w:val="9"/>
              <w:spacing w:before="73"/>
              <w:ind w:left="160"/>
              <w:rPr>
                <w:sz w:val="24"/>
              </w:rPr>
            </w:pPr>
            <w:r>
              <w:rPr>
                <w:sz w:val="24"/>
              </w:rPr>
              <w:t>与病史采集病案的信息一致</w:t>
            </w:r>
          </w:p>
        </w:tc>
        <w:tc>
          <w:tcPr>
            <w:tcW w:w="1020" w:type="dxa"/>
          </w:tcPr>
          <w:p>
            <w:pPr>
              <w:pStyle w:val="9"/>
              <w:spacing w:before="69"/>
              <w:ind w:left="7"/>
              <w:jc w:val="center"/>
              <w:rPr>
                <w:sz w:val="24"/>
              </w:rPr>
            </w:pPr>
            <w:r>
              <w:rPr>
                <w:sz w:val="24"/>
              </w:rPr>
              <w:t>5</w:t>
            </w:r>
          </w:p>
        </w:tc>
        <w:tc>
          <w:tcPr>
            <w:tcW w:w="906" w:type="dxa"/>
          </w:tcPr>
          <w:p>
            <w:pPr>
              <w:pStyle w:val="9"/>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3" w:hRule="atLeast"/>
        </w:trPr>
        <w:tc>
          <w:tcPr>
            <w:tcW w:w="1987" w:type="dxa"/>
            <w:vMerge w:val="restart"/>
          </w:tcPr>
          <w:p>
            <w:pPr>
              <w:pStyle w:val="9"/>
              <w:spacing w:before="135" w:line="242" w:lineRule="auto"/>
              <w:ind w:left="107" w:right="184"/>
              <w:rPr>
                <w:sz w:val="24"/>
              </w:rPr>
            </w:pPr>
            <w:r>
              <w:rPr>
                <w:color w:val="221F1F"/>
                <w:spacing w:val="-20"/>
                <w:sz w:val="24"/>
              </w:rPr>
              <w:t>客观体检记录</w:t>
            </w:r>
            <w:r>
              <w:rPr>
                <w:color w:val="221F1F"/>
                <w:spacing w:val="-10"/>
                <w:sz w:val="24"/>
              </w:rPr>
              <w:t>/</w:t>
            </w:r>
            <w:r>
              <w:rPr>
                <w:color w:val="221F1F"/>
                <w:spacing w:val="-13"/>
                <w:sz w:val="24"/>
              </w:rPr>
              <w:t>检</w:t>
            </w:r>
            <w:r>
              <w:rPr>
                <w:color w:val="221F1F"/>
                <w:spacing w:val="-20"/>
                <w:sz w:val="24"/>
              </w:rPr>
              <w:t>查结果</w:t>
            </w:r>
            <w:r>
              <w:rPr>
                <w:color w:val="221F1F"/>
                <w:spacing w:val="-9"/>
                <w:sz w:val="24"/>
              </w:rPr>
              <w:t>（O）</w:t>
            </w:r>
          </w:p>
        </w:tc>
        <w:tc>
          <w:tcPr>
            <w:tcW w:w="5400" w:type="dxa"/>
            <w:gridSpan w:val="3"/>
          </w:tcPr>
          <w:p>
            <w:pPr>
              <w:pStyle w:val="9"/>
              <w:spacing w:before="73"/>
              <w:ind w:left="160"/>
              <w:rPr>
                <w:sz w:val="24"/>
              </w:rPr>
            </w:pPr>
            <w:r>
              <w:rPr>
                <w:sz w:val="24"/>
              </w:rPr>
              <w:t>对疾病诊断有意义的体格检查描述正确、到位</w:t>
            </w:r>
          </w:p>
        </w:tc>
        <w:tc>
          <w:tcPr>
            <w:tcW w:w="1020" w:type="dxa"/>
          </w:tcPr>
          <w:p>
            <w:pPr>
              <w:pStyle w:val="9"/>
              <w:spacing w:before="68"/>
              <w:ind w:left="7"/>
              <w:jc w:val="center"/>
              <w:rPr>
                <w:sz w:val="24"/>
              </w:rPr>
            </w:pPr>
            <w:r>
              <w:rPr>
                <w:sz w:val="24"/>
              </w:rPr>
              <w:t>5</w:t>
            </w:r>
          </w:p>
        </w:tc>
        <w:tc>
          <w:tcPr>
            <w:tcW w:w="906" w:type="dxa"/>
          </w:tcPr>
          <w:p>
            <w:pPr>
              <w:pStyle w:val="9"/>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4" w:hRule="atLeast"/>
        </w:trPr>
        <w:tc>
          <w:tcPr>
            <w:tcW w:w="1987" w:type="dxa"/>
            <w:vMerge w:val="continue"/>
            <w:tcBorders>
              <w:top w:val="nil"/>
            </w:tcBorders>
          </w:tcPr>
          <w:p>
            <w:pPr>
              <w:rPr>
                <w:sz w:val="2"/>
                <w:szCs w:val="2"/>
              </w:rPr>
            </w:pPr>
          </w:p>
        </w:tc>
        <w:tc>
          <w:tcPr>
            <w:tcW w:w="5400" w:type="dxa"/>
            <w:gridSpan w:val="3"/>
          </w:tcPr>
          <w:p>
            <w:pPr>
              <w:pStyle w:val="9"/>
              <w:spacing w:before="75"/>
              <w:ind w:left="160"/>
              <w:rPr>
                <w:sz w:val="24"/>
              </w:rPr>
            </w:pPr>
            <w:r>
              <w:rPr>
                <w:sz w:val="24"/>
              </w:rPr>
              <w:t>与疾病相关的辅助检查结果描述正确、到位</w:t>
            </w:r>
          </w:p>
        </w:tc>
        <w:tc>
          <w:tcPr>
            <w:tcW w:w="1020" w:type="dxa"/>
          </w:tcPr>
          <w:p>
            <w:pPr>
              <w:pStyle w:val="9"/>
              <w:spacing w:before="68"/>
              <w:ind w:left="7"/>
              <w:jc w:val="center"/>
              <w:rPr>
                <w:sz w:val="24"/>
              </w:rPr>
            </w:pPr>
            <w:r>
              <w:rPr>
                <w:sz w:val="24"/>
              </w:rPr>
              <w:t>5</w:t>
            </w:r>
          </w:p>
        </w:tc>
        <w:tc>
          <w:tcPr>
            <w:tcW w:w="906" w:type="dxa"/>
          </w:tcPr>
          <w:p>
            <w:pPr>
              <w:pStyle w:val="9"/>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3" w:hRule="atLeast"/>
        </w:trPr>
        <w:tc>
          <w:tcPr>
            <w:tcW w:w="1987" w:type="dxa"/>
            <w:vMerge w:val="restart"/>
          </w:tcPr>
          <w:p>
            <w:pPr>
              <w:pStyle w:val="9"/>
              <w:rPr>
                <w:b/>
                <w:sz w:val="24"/>
              </w:rPr>
            </w:pPr>
          </w:p>
          <w:p>
            <w:pPr>
              <w:pStyle w:val="9"/>
              <w:rPr>
                <w:b/>
                <w:sz w:val="24"/>
              </w:rPr>
            </w:pPr>
          </w:p>
          <w:p>
            <w:pPr>
              <w:pStyle w:val="9"/>
              <w:spacing w:before="10"/>
              <w:rPr>
                <w:b/>
                <w:sz w:val="25"/>
              </w:rPr>
            </w:pPr>
          </w:p>
          <w:p>
            <w:pPr>
              <w:pStyle w:val="9"/>
              <w:spacing w:line="242" w:lineRule="auto"/>
              <w:ind w:left="107" w:right="86"/>
              <w:rPr>
                <w:sz w:val="24"/>
              </w:rPr>
            </w:pPr>
            <w:r>
              <w:rPr>
                <w:color w:val="221F1F"/>
                <w:spacing w:val="-21"/>
                <w:sz w:val="24"/>
              </w:rPr>
              <w:t>诊断评估与鉴别诊</w:t>
            </w:r>
            <w:r>
              <w:rPr>
                <w:color w:val="221F1F"/>
                <w:spacing w:val="-20"/>
                <w:sz w:val="24"/>
              </w:rPr>
              <w:t>断</w:t>
            </w:r>
            <w:r>
              <w:rPr>
                <w:color w:val="221F1F"/>
                <w:spacing w:val="-11"/>
                <w:sz w:val="24"/>
              </w:rPr>
              <w:t>（A）</w:t>
            </w:r>
          </w:p>
        </w:tc>
        <w:tc>
          <w:tcPr>
            <w:tcW w:w="5400" w:type="dxa"/>
            <w:gridSpan w:val="3"/>
          </w:tcPr>
          <w:p>
            <w:pPr>
              <w:pStyle w:val="9"/>
              <w:spacing w:before="75"/>
              <w:ind w:left="160"/>
              <w:rPr>
                <w:sz w:val="24"/>
              </w:rPr>
            </w:pPr>
            <w:r>
              <w:rPr>
                <w:sz w:val="24"/>
              </w:rPr>
              <w:t>诊断依据概括简洁、完整</w:t>
            </w:r>
          </w:p>
        </w:tc>
        <w:tc>
          <w:tcPr>
            <w:tcW w:w="1020" w:type="dxa"/>
          </w:tcPr>
          <w:p>
            <w:pPr>
              <w:pStyle w:val="9"/>
              <w:spacing w:before="70"/>
              <w:ind w:left="7"/>
              <w:jc w:val="center"/>
              <w:rPr>
                <w:sz w:val="24"/>
              </w:rPr>
            </w:pPr>
            <w:r>
              <w:rPr>
                <w:sz w:val="24"/>
              </w:rPr>
              <w:t>5</w:t>
            </w:r>
          </w:p>
        </w:tc>
        <w:tc>
          <w:tcPr>
            <w:tcW w:w="906" w:type="dxa"/>
          </w:tcPr>
          <w:p>
            <w:pPr>
              <w:pStyle w:val="9"/>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4" w:hRule="atLeast"/>
        </w:trPr>
        <w:tc>
          <w:tcPr>
            <w:tcW w:w="1987" w:type="dxa"/>
            <w:vMerge w:val="continue"/>
            <w:tcBorders>
              <w:top w:val="nil"/>
            </w:tcBorders>
          </w:tcPr>
          <w:p>
            <w:pPr>
              <w:rPr>
                <w:sz w:val="2"/>
                <w:szCs w:val="2"/>
              </w:rPr>
            </w:pPr>
          </w:p>
        </w:tc>
        <w:tc>
          <w:tcPr>
            <w:tcW w:w="5400" w:type="dxa"/>
            <w:gridSpan w:val="3"/>
          </w:tcPr>
          <w:p>
            <w:pPr>
              <w:pStyle w:val="9"/>
              <w:spacing w:before="74"/>
              <w:ind w:left="160"/>
              <w:rPr>
                <w:sz w:val="24"/>
              </w:rPr>
            </w:pPr>
            <w:r>
              <w:rPr>
                <w:sz w:val="24"/>
              </w:rPr>
              <w:t>诊断依据不堆砌，内容不空洞</w:t>
            </w:r>
          </w:p>
        </w:tc>
        <w:tc>
          <w:tcPr>
            <w:tcW w:w="1020" w:type="dxa"/>
          </w:tcPr>
          <w:p>
            <w:pPr>
              <w:pStyle w:val="9"/>
              <w:spacing w:before="69"/>
              <w:ind w:left="7"/>
              <w:jc w:val="center"/>
              <w:rPr>
                <w:sz w:val="24"/>
              </w:rPr>
            </w:pPr>
            <w:r>
              <w:rPr>
                <w:sz w:val="24"/>
              </w:rPr>
              <w:t>5</w:t>
            </w:r>
          </w:p>
        </w:tc>
        <w:tc>
          <w:tcPr>
            <w:tcW w:w="906" w:type="dxa"/>
          </w:tcPr>
          <w:p>
            <w:pPr>
              <w:pStyle w:val="9"/>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3" w:hRule="atLeast"/>
        </w:trPr>
        <w:tc>
          <w:tcPr>
            <w:tcW w:w="1987" w:type="dxa"/>
            <w:vMerge w:val="continue"/>
            <w:tcBorders>
              <w:top w:val="nil"/>
            </w:tcBorders>
          </w:tcPr>
          <w:p>
            <w:pPr>
              <w:rPr>
                <w:sz w:val="2"/>
                <w:szCs w:val="2"/>
              </w:rPr>
            </w:pPr>
          </w:p>
        </w:tc>
        <w:tc>
          <w:tcPr>
            <w:tcW w:w="5400" w:type="dxa"/>
            <w:gridSpan w:val="3"/>
          </w:tcPr>
          <w:p>
            <w:pPr>
              <w:pStyle w:val="9"/>
              <w:spacing w:before="74"/>
              <w:ind w:left="160"/>
              <w:rPr>
                <w:sz w:val="24"/>
              </w:rPr>
            </w:pPr>
            <w:r>
              <w:rPr>
                <w:sz w:val="24"/>
              </w:rPr>
              <w:t>各项诊断均有病史、体检、辅助检查的依据</w:t>
            </w:r>
          </w:p>
        </w:tc>
        <w:tc>
          <w:tcPr>
            <w:tcW w:w="1020" w:type="dxa"/>
          </w:tcPr>
          <w:p>
            <w:pPr>
              <w:pStyle w:val="9"/>
              <w:spacing w:before="69"/>
              <w:ind w:left="7"/>
              <w:jc w:val="center"/>
              <w:rPr>
                <w:sz w:val="24"/>
              </w:rPr>
            </w:pPr>
            <w:r>
              <w:rPr>
                <w:sz w:val="24"/>
              </w:rPr>
              <w:t>5</w:t>
            </w:r>
          </w:p>
        </w:tc>
        <w:tc>
          <w:tcPr>
            <w:tcW w:w="906" w:type="dxa"/>
          </w:tcPr>
          <w:p>
            <w:pPr>
              <w:pStyle w:val="9"/>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3" w:hRule="atLeast"/>
        </w:trPr>
        <w:tc>
          <w:tcPr>
            <w:tcW w:w="1987" w:type="dxa"/>
            <w:vMerge w:val="continue"/>
            <w:tcBorders>
              <w:top w:val="nil"/>
            </w:tcBorders>
          </w:tcPr>
          <w:p>
            <w:pPr>
              <w:rPr>
                <w:sz w:val="2"/>
                <w:szCs w:val="2"/>
              </w:rPr>
            </w:pPr>
          </w:p>
        </w:tc>
        <w:tc>
          <w:tcPr>
            <w:tcW w:w="5400" w:type="dxa"/>
            <w:gridSpan w:val="3"/>
          </w:tcPr>
          <w:p>
            <w:pPr>
              <w:pStyle w:val="9"/>
              <w:spacing w:before="73"/>
              <w:ind w:left="160"/>
              <w:rPr>
                <w:sz w:val="24"/>
              </w:rPr>
            </w:pPr>
            <w:r>
              <w:rPr>
                <w:sz w:val="24"/>
              </w:rPr>
              <w:t>诊断准确，主次排序合理</w:t>
            </w:r>
          </w:p>
        </w:tc>
        <w:tc>
          <w:tcPr>
            <w:tcW w:w="1020" w:type="dxa"/>
          </w:tcPr>
          <w:p>
            <w:pPr>
              <w:pStyle w:val="9"/>
              <w:spacing w:before="68"/>
              <w:ind w:left="126" w:right="119"/>
              <w:jc w:val="center"/>
              <w:rPr>
                <w:sz w:val="24"/>
              </w:rPr>
            </w:pPr>
            <w:r>
              <w:rPr>
                <w:sz w:val="24"/>
              </w:rPr>
              <w:t>10</w:t>
            </w:r>
          </w:p>
        </w:tc>
        <w:tc>
          <w:tcPr>
            <w:tcW w:w="906" w:type="dxa"/>
          </w:tcPr>
          <w:p>
            <w:pPr>
              <w:pStyle w:val="9"/>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3" w:hRule="atLeast"/>
        </w:trPr>
        <w:tc>
          <w:tcPr>
            <w:tcW w:w="1987" w:type="dxa"/>
            <w:vMerge w:val="continue"/>
            <w:tcBorders>
              <w:top w:val="nil"/>
            </w:tcBorders>
          </w:tcPr>
          <w:p>
            <w:pPr>
              <w:rPr>
                <w:sz w:val="2"/>
                <w:szCs w:val="2"/>
              </w:rPr>
            </w:pPr>
          </w:p>
        </w:tc>
        <w:tc>
          <w:tcPr>
            <w:tcW w:w="5400" w:type="dxa"/>
            <w:gridSpan w:val="3"/>
          </w:tcPr>
          <w:p>
            <w:pPr>
              <w:pStyle w:val="9"/>
              <w:spacing w:before="73"/>
              <w:ind w:left="160"/>
              <w:rPr>
                <w:sz w:val="24"/>
              </w:rPr>
            </w:pPr>
            <w:r>
              <w:rPr>
                <w:sz w:val="24"/>
              </w:rPr>
              <w:t>鉴别诊断结合患者主要诊断展开，分析有条理</w:t>
            </w:r>
          </w:p>
        </w:tc>
        <w:tc>
          <w:tcPr>
            <w:tcW w:w="1020" w:type="dxa"/>
          </w:tcPr>
          <w:p>
            <w:pPr>
              <w:pStyle w:val="9"/>
              <w:spacing w:before="68"/>
              <w:ind w:left="126" w:right="119"/>
              <w:jc w:val="center"/>
              <w:rPr>
                <w:sz w:val="24"/>
              </w:rPr>
            </w:pPr>
            <w:r>
              <w:rPr>
                <w:sz w:val="24"/>
              </w:rPr>
              <w:t>10</w:t>
            </w:r>
          </w:p>
        </w:tc>
        <w:tc>
          <w:tcPr>
            <w:tcW w:w="906" w:type="dxa"/>
          </w:tcPr>
          <w:p>
            <w:pPr>
              <w:pStyle w:val="9"/>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3" w:hRule="atLeast"/>
        </w:trPr>
        <w:tc>
          <w:tcPr>
            <w:tcW w:w="1987" w:type="dxa"/>
            <w:vMerge w:val="continue"/>
            <w:tcBorders>
              <w:top w:val="nil"/>
            </w:tcBorders>
          </w:tcPr>
          <w:p>
            <w:pPr>
              <w:rPr>
                <w:sz w:val="2"/>
                <w:szCs w:val="2"/>
              </w:rPr>
            </w:pPr>
          </w:p>
        </w:tc>
        <w:tc>
          <w:tcPr>
            <w:tcW w:w="5400" w:type="dxa"/>
            <w:gridSpan w:val="3"/>
          </w:tcPr>
          <w:p>
            <w:pPr>
              <w:pStyle w:val="9"/>
              <w:spacing w:before="75"/>
              <w:ind w:left="160"/>
              <w:rPr>
                <w:sz w:val="24"/>
              </w:rPr>
            </w:pPr>
            <w:r>
              <w:rPr>
                <w:sz w:val="24"/>
              </w:rPr>
              <w:t>未出现与诊断无关的鉴别诊断</w:t>
            </w:r>
          </w:p>
        </w:tc>
        <w:tc>
          <w:tcPr>
            <w:tcW w:w="1020" w:type="dxa"/>
          </w:tcPr>
          <w:p>
            <w:pPr>
              <w:pStyle w:val="9"/>
              <w:spacing w:before="68"/>
              <w:ind w:left="7"/>
              <w:jc w:val="center"/>
              <w:rPr>
                <w:sz w:val="24"/>
              </w:rPr>
            </w:pPr>
            <w:r>
              <w:rPr>
                <w:sz w:val="24"/>
              </w:rPr>
              <w:t>5</w:t>
            </w:r>
          </w:p>
        </w:tc>
        <w:tc>
          <w:tcPr>
            <w:tcW w:w="906" w:type="dxa"/>
          </w:tcPr>
          <w:p>
            <w:pPr>
              <w:pStyle w:val="9"/>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4" w:hRule="atLeast"/>
        </w:trPr>
        <w:tc>
          <w:tcPr>
            <w:tcW w:w="1987" w:type="dxa"/>
            <w:vMerge w:val="restart"/>
          </w:tcPr>
          <w:p>
            <w:pPr>
              <w:pStyle w:val="9"/>
              <w:spacing w:before="12"/>
              <w:rPr>
                <w:b/>
                <w:sz w:val="24"/>
              </w:rPr>
            </w:pPr>
          </w:p>
          <w:p>
            <w:pPr>
              <w:pStyle w:val="9"/>
              <w:ind w:left="107"/>
              <w:rPr>
                <w:sz w:val="24"/>
              </w:rPr>
            </w:pPr>
            <w:r>
              <w:rPr>
                <w:color w:val="221F1F"/>
                <w:sz w:val="24"/>
              </w:rPr>
              <w:t>诊疗计划（P）</w:t>
            </w:r>
          </w:p>
        </w:tc>
        <w:tc>
          <w:tcPr>
            <w:tcW w:w="5400" w:type="dxa"/>
            <w:gridSpan w:val="3"/>
          </w:tcPr>
          <w:p>
            <w:pPr>
              <w:pStyle w:val="9"/>
              <w:spacing w:before="74"/>
              <w:ind w:left="160"/>
              <w:rPr>
                <w:sz w:val="24"/>
              </w:rPr>
            </w:pPr>
            <w:r>
              <w:rPr>
                <w:sz w:val="24"/>
              </w:rPr>
              <w:t>诊疗计划符合基本治疗原则，简明扼要</w:t>
            </w:r>
          </w:p>
        </w:tc>
        <w:tc>
          <w:tcPr>
            <w:tcW w:w="1020" w:type="dxa"/>
          </w:tcPr>
          <w:p>
            <w:pPr>
              <w:pStyle w:val="9"/>
              <w:spacing w:before="70"/>
              <w:ind w:left="126" w:right="119"/>
              <w:jc w:val="center"/>
              <w:rPr>
                <w:sz w:val="24"/>
              </w:rPr>
            </w:pPr>
            <w:r>
              <w:rPr>
                <w:sz w:val="24"/>
              </w:rPr>
              <w:t>10</w:t>
            </w:r>
          </w:p>
        </w:tc>
        <w:tc>
          <w:tcPr>
            <w:tcW w:w="906" w:type="dxa"/>
          </w:tcPr>
          <w:p>
            <w:pPr>
              <w:pStyle w:val="9"/>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3" w:hRule="atLeast"/>
        </w:trPr>
        <w:tc>
          <w:tcPr>
            <w:tcW w:w="1987" w:type="dxa"/>
            <w:vMerge w:val="continue"/>
            <w:tcBorders>
              <w:top w:val="nil"/>
            </w:tcBorders>
          </w:tcPr>
          <w:p>
            <w:pPr>
              <w:rPr>
                <w:sz w:val="2"/>
                <w:szCs w:val="2"/>
              </w:rPr>
            </w:pPr>
          </w:p>
        </w:tc>
        <w:tc>
          <w:tcPr>
            <w:tcW w:w="5400" w:type="dxa"/>
            <w:gridSpan w:val="3"/>
          </w:tcPr>
          <w:p>
            <w:pPr>
              <w:pStyle w:val="9"/>
              <w:spacing w:before="74"/>
              <w:ind w:left="160"/>
              <w:rPr>
                <w:sz w:val="24"/>
              </w:rPr>
            </w:pPr>
            <w:r>
              <w:rPr>
                <w:sz w:val="24"/>
              </w:rPr>
              <w:t>诊疗计划与相关诊断对应</w:t>
            </w:r>
          </w:p>
        </w:tc>
        <w:tc>
          <w:tcPr>
            <w:tcW w:w="1020" w:type="dxa"/>
          </w:tcPr>
          <w:p>
            <w:pPr>
              <w:pStyle w:val="9"/>
              <w:spacing w:before="69"/>
              <w:ind w:left="126" w:right="119"/>
              <w:jc w:val="center"/>
              <w:rPr>
                <w:sz w:val="24"/>
              </w:rPr>
            </w:pPr>
            <w:r>
              <w:rPr>
                <w:sz w:val="24"/>
              </w:rPr>
              <w:t>10</w:t>
            </w:r>
          </w:p>
        </w:tc>
        <w:tc>
          <w:tcPr>
            <w:tcW w:w="906" w:type="dxa"/>
          </w:tcPr>
          <w:p>
            <w:pPr>
              <w:pStyle w:val="9"/>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4" w:hRule="atLeast"/>
        </w:trPr>
        <w:tc>
          <w:tcPr>
            <w:tcW w:w="1987" w:type="dxa"/>
            <w:vMerge w:val="continue"/>
            <w:tcBorders>
              <w:top w:val="nil"/>
            </w:tcBorders>
          </w:tcPr>
          <w:p>
            <w:pPr>
              <w:rPr>
                <w:sz w:val="2"/>
                <w:szCs w:val="2"/>
              </w:rPr>
            </w:pPr>
          </w:p>
        </w:tc>
        <w:tc>
          <w:tcPr>
            <w:tcW w:w="5400" w:type="dxa"/>
            <w:gridSpan w:val="3"/>
          </w:tcPr>
          <w:p>
            <w:pPr>
              <w:pStyle w:val="9"/>
              <w:spacing w:before="74"/>
              <w:ind w:left="160"/>
              <w:rPr>
                <w:sz w:val="24"/>
              </w:rPr>
            </w:pPr>
            <w:r>
              <w:rPr>
                <w:sz w:val="24"/>
              </w:rPr>
              <w:t>诊疗计划体现患者病情个体化原则</w:t>
            </w:r>
          </w:p>
        </w:tc>
        <w:tc>
          <w:tcPr>
            <w:tcW w:w="1020" w:type="dxa"/>
          </w:tcPr>
          <w:p>
            <w:pPr>
              <w:pStyle w:val="9"/>
              <w:spacing w:before="69"/>
              <w:ind w:left="7"/>
              <w:jc w:val="center"/>
              <w:rPr>
                <w:sz w:val="24"/>
              </w:rPr>
            </w:pPr>
            <w:r>
              <w:rPr>
                <w:sz w:val="24"/>
              </w:rPr>
              <w:t>5</w:t>
            </w:r>
          </w:p>
        </w:tc>
        <w:tc>
          <w:tcPr>
            <w:tcW w:w="906" w:type="dxa"/>
          </w:tcPr>
          <w:p>
            <w:pPr>
              <w:pStyle w:val="9"/>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3" w:hRule="atLeast"/>
        </w:trPr>
        <w:tc>
          <w:tcPr>
            <w:tcW w:w="1987" w:type="dxa"/>
            <w:vMerge w:val="restart"/>
          </w:tcPr>
          <w:p>
            <w:pPr>
              <w:pStyle w:val="9"/>
              <w:spacing w:before="136"/>
              <w:ind w:left="107"/>
              <w:rPr>
                <w:sz w:val="24"/>
              </w:rPr>
            </w:pPr>
            <w:r>
              <w:rPr>
                <w:color w:val="221F1F"/>
                <w:sz w:val="24"/>
              </w:rPr>
              <w:t>总体</w:t>
            </w:r>
          </w:p>
        </w:tc>
        <w:tc>
          <w:tcPr>
            <w:tcW w:w="5400" w:type="dxa"/>
            <w:gridSpan w:val="3"/>
          </w:tcPr>
          <w:p>
            <w:pPr>
              <w:pStyle w:val="9"/>
              <w:spacing w:before="73"/>
              <w:ind w:left="160"/>
              <w:rPr>
                <w:sz w:val="24"/>
              </w:rPr>
            </w:pPr>
            <w:r>
              <w:rPr>
                <w:sz w:val="24"/>
              </w:rPr>
              <w:t>首次病程录整体书写简洁扼要，临床思路清晰</w:t>
            </w:r>
          </w:p>
        </w:tc>
        <w:tc>
          <w:tcPr>
            <w:tcW w:w="1020" w:type="dxa"/>
          </w:tcPr>
          <w:p>
            <w:pPr>
              <w:pStyle w:val="9"/>
              <w:spacing w:before="69"/>
              <w:ind w:left="7"/>
              <w:jc w:val="center"/>
              <w:rPr>
                <w:sz w:val="24"/>
              </w:rPr>
            </w:pPr>
            <w:r>
              <w:rPr>
                <w:sz w:val="24"/>
              </w:rPr>
              <w:t>5</w:t>
            </w:r>
          </w:p>
        </w:tc>
        <w:tc>
          <w:tcPr>
            <w:tcW w:w="906" w:type="dxa"/>
          </w:tcPr>
          <w:p>
            <w:pPr>
              <w:pStyle w:val="9"/>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4" w:hRule="atLeast"/>
        </w:trPr>
        <w:tc>
          <w:tcPr>
            <w:tcW w:w="1987" w:type="dxa"/>
            <w:vMerge w:val="continue"/>
            <w:tcBorders>
              <w:top w:val="nil"/>
            </w:tcBorders>
          </w:tcPr>
          <w:p>
            <w:pPr>
              <w:rPr>
                <w:sz w:val="2"/>
                <w:szCs w:val="2"/>
              </w:rPr>
            </w:pPr>
          </w:p>
        </w:tc>
        <w:tc>
          <w:tcPr>
            <w:tcW w:w="5400" w:type="dxa"/>
            <w:gridSpan w:val="3"/>
          </w:tcPr>
          <w:p>
            <w:pPr>
              <w:pStyle w:val="9"/>
              <w:spacing w:before="73"/>
              <w:ind w:left="160"/>
              <w:rPr>
                <w:sz w:val="24"/>
              </w:rPr>
            </w:pPr>
            <w:r>
              <w:rPr>
                <w:sz w:val="24"/>
              </w:rPr>
              <w:t>字迹整洁</w:t>
            </w:r>
          </w:p>
        </w:tc>
        <w:tc>
          <w:tcPr>
            <w:tcW w:w="1020" w:type="dxa"/>
          </w:tcPr>
          <w:p>
            <w:pPr>
              <w:pStyle w:val="9"/>
              <w:spacing w:before="68"/>
              <w:ind w:left="7"/>
              <w:jc w:val="center"/>
              <w:rPr>
                <w:sz w:val="24"/>
              </w:rPr>
            </w:pPr>
            <w:r>
              <w:rPr>
                <w:sz w:val="24"/>
              </w:rPr>
              <w:t>5</w:t>
            </w:r>
          </w:p>
        </w:tc>
        <w:tc>
          <w:tcPr>
            <w:tcW w:w="906" w:type="dxa"/>
          </w:tcPr>
          <w:p>
            <w:pPr>
              <w:pStyle w:val="9"/>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3" w:hRule="atLeast"/>
        </w:trPr>
        <w:tc>
          <w:tcPr>
            <w:tcW w:w="7387" w:type="dxa"/>
            <w:gridSpan w:val="4"/>
          </w:tcPr>
          <w:p>
            <w:pPr>
              <w:pStyle w:val="9"/>
              <w:tabs>
                <w:tab w:val="left" w:pos="489"/>
              </w:tabs>
              <w:spacing w:before="68"/>
              <w:ind w:left="9"/>
              <w:jc w:val="center"/>
              <w:rPr>
                <w:sz w:val="24"/>
              </w:rPr>
            </w:pPr>
            <w:r>
              <w:rPr>
                <w:sz w:val="24"/>
              </w:rPr>
              <w:t>总</w:t>
            </w:r>
            <w:r>
              <w:rPr>
                <w:sz w:val="24"/>
              </w:rPr>
              <w:tab/>
            </w:r>
            <w:r>
              <w:rPr>
                <w:sz w:val="24"/>
              </w:rPr>
              <w:t>分</w:t>
            </w:r>
          </w:p>
        </w:tc>
        <w:tc>
          <w:tcPr>
            <w:tcW w:w="1020" w:type="dxa"/>
          </w:tcPr>
          <w:p>
            <w:pPr>
              <w:pStyle w:val="9"/>
              <w:spacing w:before="68"/>
              <w:ind w:left="126" w:right="119"/>
              <w:jc w:val="center"/>
              <w:rPr>
                <w:sz w:val="24"/>
              </w:rPr>
            </w:pPr>
            <w:r>
              <w:rPr>
                <w:sz w:val="24"/>
              </w:rPr>
              <w:t>100</w:t>
            </w:r>
          </w:p>
        </w:tc>
        <w:tc>
          <w:tcPr>
            <w:tcW w:w="906" w:type="dxa"/>
          </w:tcPr>
          <w:p>
            <w:pPr>
              <w:pStyle w:val="9"/>
              <w:rPr>
                <w:rFonts w:ascii="Times New Roman"/>
                <w:sz w:val="24"/>
              </w:rPr>
            </w:pPr>
          </w:p>
        </w:tc>
      </w:tr>
    </w:tbl>
    <w:p>
      <w:pPr>
        <w:spacing w:before="178"/>
        <w:ind w:left="818" w:right="0" w:firstLine="0"/>
        <w:jc w:val="left"/>
        <w:rPr>
          <w:b/>
          <w:sz w:val="21"/>
        </w:rPr>
      </w:pPr>
      <w:r>
        <w:rPr>
          <w:b/>
          <w:sz w:val="21"/>
        </w:rPr>
        <w:t>考官签字：</w:t>
      </w:r>
    </w:p>
    <w:p>
      <w:pPr>
        <w:spacing w:after="0"/>
        <w:jc w:val="left"/>
        <w:rPr>
          <w:sz w:val="21"/>
        </w:rPr>
        <w:sectPr>
          <w:headerReference r:id="rId5" w:type="default"/>
          <w:pgSz w:w="11910" w:h="16840"/>
          <w:pgMar w:top="1900" w:right="600" w:bottom="280" w:left="600" w:header="1549" w:footer="0" w:gutter="0"/>
          <w:cols w:space="720" w:num="1"/>
        </w:sectPr>
      </w:pPr>
    </w:p>
    <w:p>
      <w:pPr>
        <w:spacing w:before="10" w:line="240" w:lineRule="auto"/>
        <w:rPr>
          <w:b/>
          <w:sz w:val="12"/>
        </w:rPr>
      </w:pPr>
    </w:p>
    <w:p>
      <w:pPr>
        <w:pStyle w:val="2"/>
        <w:spacing w:before="49"/>
        <w:ind w:left="1008" w:right="1008"/>
        <w:jc w:val="center"/>
      </w:pPr>
      <w:r>
        <w:t>临床思维与决策评分表</w:t>
      </w:r>
    </w:p>
    <w:p>
      <w:pPr>
        <w:spacing w:before="5" w:line="240" w:lineRule="auto"/>
        <w:rPr>
          <w:b/>
          <w:sz w:val="6"/>
        </w:rPr>
      </w:pPr>
    </w:p>
    <w:tbl>
      <w:tblPr>
        <w:tblStyle w:val="5"/>
        <w:tblW w:w="0" w:type="auto"/>
        <w:tblInd w:w="82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60"/>
        <w:gridCol w:w="2782"/>
        <w:gridCol w:w="1395"/>
        <w:gridCol w:w="2302"/>
        <w:gridCol w:w="131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0" w:hRule="atLeast"/>
        </w:trPr>
        <w:tc>
          <w:tcPr>
            <w:tcW w:w="1260" w:type="dxa"/>
          </w:tcPr>
          <w:p>
            <w:pPr>
              <w:pStyle w:val="9"/>
              <w:spacing w:before="8"/>
              <w:rPr>
                <w:b/>
                <w:sz w:val="20"/>
              </w:rPr>
            </w:pPr>
          </w:p>
          <w:p>
            <w:pPr>
              <w:pStyle w:val="9"/>
              <w:spacing w:before="1"/>
              <w:ind w:left="134" w:right="115"/>
              <w:jc w:val="center"/>
              <w:rPr>
                <w:sz w:val="24"/>
              </w:rPr>
            </w:pPr>
            <w:r>
              <w:rPr>
                <w:sz w:val="24"/>
              </w:rPr>
              <w:t>考生姓名</w:t>
            </w:r>
          </w:p>
        </w:tc>
        <w:tc>
          <w:tcPr>
            <w:tcW w:w="2782" w:type="dxa"/>
          </w:tcPr>
          <w:p>
            <w:pPr>
              <w:pStyle w:val="9"/>
              <w:rPr>
                <w:rFonts w:ascii="Times New Roman"/>
                <w:sz w:val="26"/>
              </w:rPr>
            </w:pPr>
          </w:p>
        </w:tc>
        <w:tc>
          <w:tcPr>
            <w:tcW w:w="1395" w:type="dxa"/>
          </w:tcPr>
          <w:p>
            <w:pPr>
              <w:pStyle w:val="9"/>
              <w:spacing w:before="8"/>
              <w:rPr>
                <w:b/>
                <w:sz w:val="20"/>
              </w:rPr>
            </w:pPr>
          </w:p>
          <w:p>
            <w:pPr>
              <w:pStyle w:val="9"/>
              <w:spacing w:before="1"/>
              <w:ind w:left="196" w:right="188"/>
              <w:jc w:val="center"/>
              <w:rPr>
                <w:rFonts w:hint="eastAsia" w:eastAsia="宋体"/>
                <w:sz w:val="24"/>
                <w:lang w:eastAsia="zh-CN"/>
              </w:rPr>
            </w:pPr>
            <w:r>
              <w:rPr>
                <w:rFonts w:hint="eastAsia"/>
                <w:sz w:val="24"/>
                <w:lang w:eastAsia="zh-CN"/>
              </w:rPr>
              <w:t>终身码</w:t>
            </w:r>
          </w:p>
        </w:tc>
        <w:tc>
          <w:tcPr>
            <w:tcW w:w="3621" w:type="dxa"/>
            <w:gridSpan w:val="2"/>
          </w:tcPr>
          <w:p>
            <w:pPr>
              <w:pStyle w:val="9"/>
              <w:rPr>
                <w:rFonts w:ascii="Times New Roman"/>
                <w:sz w:val="2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0" w:hRule="atLeast"/>
        </w:trPr>
        <w:tc>
          <w:tcPr>
            <w:tcW w:w="1260" w:type="dxa"/>
          </w:tcPr>
          <w:p>
            <w:pPr>
              <w:pStyle w:val="9"/>
              <w:spacing w:before="10"/>
              <w:rPr>
                <w:b/>
                <w:sz w:val="20"/>
              </w:rPr>
            </w:pPr>
          </w:p>
          <w:p>
            <w:pPr>
              <w:pStyle w:val="9"/>
              <w:spacing w:before="1"/>
              <w:ind w:left="134" w:right="115"/>
              <w:jc w:val="center"/>
              <w:rPr>
                <w:sz w:val="24"/>
              </w:rPr>
            </w:pPr>
            <w:r>
              <w:rPr>
                <w:sz w:val="24"/>
              </w:rPr>
              <w:t>培训学科</w:t>
            </w:r>
          </w:p>
        </w:tc>
        <w:tc>
          <w:tcPr>
            <w:tcW w:w="2782" w:type="dxa"/>
          </w:tcPr>
          <w:p>
            <w:pPr>
              <w:pStyle w:val="9"/>
              <w:rPr>
                <w:rFonts w:ascii="Times New Roman"/>
                <w:sz w:val="26"/>
              </w:rPr>
            </w:pPr>
          </w:p>
        </w:tc>
        <w:tc>
          <w:tcPr>
            <w:tcW w:w="1395" w:type="dxa"/>
          </w:tcPr>
          <w:p>
            <w:pPr>
              <w:pStyle w:val="9"/>
              <w:spacing w:before="10"/>
              <w:rPr>
                <w:b/>
                <w:sz w:val="20"/>
              </w:rPr>
            </w:pPr>
          </w:p>
          <w:p>
            <w:pPr>
              <w:pStyle w:val="9"/>
              <w:spacing w:before="1"/>
              <w:ind w:left="196" w:right="188"/>
              <w:jc w:val="center"/>
              <w:rPr>
                <w:sz w:val="24"/>
              </w:rPr>
            </w:pPr>
            <w:r>
              <w:rPr>
                <w:sz w:val="24"/>
              </w:rPr>
              <w:t>考核基地</w:t>
            </w:r>
          </w:p>
        </w:tc>
        <w:tc>
          <w:tcPr>
            <w:tcW w:w="3621" w:type="dxa"/>
            <w:gridSpan w:val="2"/>
          </w:tcPr>
          <w:p>
            <w:pPr>
              <w:pStyle w:val="9"/>
              <w:rPr>
                <w:rFonts w:ascii="Times New Roman"/>
                <w:sz w:val="2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0" w:hRule="atLeast"/>
        </w:trPr>
        <w:tc>
          <w:tcPr>
            <w:tcW w:w="1260" w:type="dxa"/>
          </w:tcPr>
          <w:p>
            <w:pPr>
              <w:pStyle w:val="9"/>
              <w:spacing w:before="10"/>
              <w:rPr>
                <w:b/>
                <w:sz w:val="20"/>
              </w:rPr>
            </w:pPr>
          </w:p>
          <w:p>
            <w:pPr>
              <w:pStyle w:val="9"/>
              <w:ind w:left="134" w:right="115"/>
              <w:jc w:val="center"/>
              <w:rPr>
                <w:sz w:val="24"/>
              </w:rPr>
            </w:pPr>
            <w:r>
              <w:rPr>
                <w:sz w:val="24"/>
              </w:rPr>
              <w:t>考核时间</w:t>
            </w:r>
          </w:p>
        </w:tc>
        <w:tc>
          <w:tcPr>
            <w:tcW w:w="7798" w:type="dxa"/>
            <w:gridSpan w:val="4"/>
          </w:tcPr>
          <w:p>
            <w:pPr>
              <w:pStyle w:val="9"/>
              <w:rPr>
                <w:rFonts w:ascii="Times New Roman"/>
                <w:sz w:val="2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0" w:hRule="atLeast"/>
        </w:trPr>
        <w:tc>
          <w:tcPr>
            <w:tcW w:w="1260" w:type="dxa"/>
          </w:tcPr>
          <w:p>
            <w:pPr>
              <w:pStyle w:val="9"/>
              <w:spacing w:before="10"/>
              <w:rPr>
                <w:b/>
                <w:sz w:val="20"/>
              </w:rPr>
            </w:pPr>
          </w:p>
          <w:p>
            <w:pPr>
              <w:pStyle w:val="9"/>
              <w:ind w:left="125" w:right="115"/>
              <w:jc w:val="center"/>
              <w:rPr>
                <w:b/>
                <w:sz w:val="24"/>
              </w:rPr>
            </w:pPr>
            <w:r>
              <w:rPr>
                <w:b/>
                <w:sz w:val="24"/>
              </w:rPr>
              <w:t>序号</w:t>
            </w:r>
          </w:p>
        </w:tc>
        <w:tc>
          <w:tcPr>
            <w:tcW w:w="4177" w:type="dxa"/>
            <w:gridSpan w:val="2"/>
          </w:tcPr>
          <w:p>
            <w:pPr>
              <w:pStyle w:val="9"/>
              <w:spacing w:before="10"/>
              <w:rPr>
                <w:b/>
                <w:sz w:val="20"/>
              </w:rPr>
            </w:pPr>
          </w:p>
          <w:p>
            <w:pPr>
              <w:pStyle w:val="9"/>
              <w:ind w:left="1586" w:right="1577"/>
              <w:jc w:val="center"/>
              <w:rPr>
                <w:b/>
                <w:sz w:val="24"/>
              </w:rPr>
            </w:pPr>
            <w:r>
              <w:rPr>
                <w:b/>
                <w:sz w:val="24"/>
              </w:rPr>
              <w:t>评分项目</w:t>
            </w:r>
          </w:p>
        </w:tc>
        <w:tc>
          <w:tcPr>
            <w:tcW w:w="2302" w:type="dxa"/>
          </w:tcPr>
          <w:p>
            <w:pPr>
              <w:pStyle w:val="9"/>
              <w:spacing w:before="10"/>
              <w:rPr>
                <w:b/>
                <w:sz w:val="20"/>
              </w:rPr>
            </w:pPr>
          </w:p>
          <w:p>
            <w:pPr>
              <w:pStyle w:val="9"/>
              <w:ind w:left="769" w:right="759"/>
              <w:jc w:val="center"/>
              <w:rPr>
                <w:b/>
                <w:sz w:val="24"/>
              </w:rPr>
            </w:pPr>
            <w:r>
              <w:rPr>
                <w:b/>
                <w:sz w:val="24"/>
              </w:rPr>
              <w:t>标准分</w:t>
            </w:r>
          </w:p>
        </w:tc>
        <w:tc>
          <w:tcPr>
            <w:tcW w:w="1319" w:type="dxa"/>
          </w:tcPr>
          <w:p>
            <w:pPr>
              <w:pStyle w:val="9"/>
              <w:spacing w:before="10"/>
              <w:rPr>
                <w:b/>
                <w:sz w:val="20"/>
              </w:rPr>
            </w:pPr>
          </w:p>
          <w:p>
            <w:pPr>
              <w:pStyle w:val="9"/>
              <w:ind w:left="417"/>
              <w:rPr>
                <w:b/>
                <w:sz w:val="24"/>
              </w:rPr>
            </w:pPr>
            <w:r>
              <w:rPr>
                <w:b/>
                <w:sz w:val="24"/>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9" w:hRule="atLeast"/>
        </w:trPr>
        <w:tc>
          <w:tcPr>
            <w:tcW w:w="1260" w:type="dxa"/>
          </w:tcPr>
          <w:p>
            <w:pPr>
              <w:pStyle w:val="9"/>
              <w:spacing w:before="9"/>
              <w:rPr>
                <w:b/>
                <w:sz w:val="20"/>
              </w:rPr>
            </w:pPr>
          </w:p>
          <w:p>
            <w:pPr>
              <w:pStyle w:val="9"/>
              <w:ind w:left="10"/>
              <w:jc w:val="center"/>
              <w:rPr>
                <w:sz w:val="24"/>
              </w:rPr>
            </w:pPr>
            <w:r>
              <w:rPr>
                <w:sz w:val="24"/>
              </w:rPr>
              <w:t>1</w:t>
            </w:r>
          </w:p>
        </w:tc>
        <w:tc>
          <w:tcPr>
            <w:tcW w:w="4177" w:type="dxa"/>
            <w:gridSpan w:val="2"/>
          </w:tcPr>
          <w:p>
            <w:pPr>
              <w:pStyle w:val="9"/>
              <w:spacing w:before="4"/>
              <w:rPr>
                <w:b/>
                <w:sz w:val="21"/>
              </w:rPr>
            </w:pPr>
          </w:p>
          <w:p>
            <w:pPr>
              <w:pStyle w:val="9"/>
              <w:ind w:left="159"/>
              <w:rPr>
                <w:sz w:val="24"/>
              </w:rPr>
            </w:pPr>
            <w:r>
              <w:rPr>
                <w:sz w:val="24"/>
              </w:rPr>
              <w:t>病史特点归纳</w:t>
            </w:r>
          </w:p>
        </w:tc>
        <w:tc>
          <w:tcPr>
            <w:tcW w:w="2302" w:type="dxa"/>
          </w:tcPr>
          <w:p>
            <w:pPr>
              <w:pStyle w:val="9"/>
              <w:spacing w:before="9"/>
              <w:rPr>
                <w:b/>
                <w:sz w:val="20"/>
              </w:rPr>
            </w:pPr>
          </w:p>
          <w:p>
            <w:pPr>
              <w:pStyle w:val="9"/>
              <w:ind w:left="766" w:right="759"/>
              <w:jc w:val="center"/>
              <w:rPr>
                <w:sz w:val="24"/>
              </w:rPr>
            </w:pPr>
            <w:r>
              <w:rPr>
                <w:sz w:val="24"/>
              </w:rPr>
              <w:t>15</w:t>
            </w:r>
          </w:p>
        </w:tc>
        <w:tc>
          <w:tcPr>
            <w:tcW w:w="1319" w:type="dxa"/>
          </w:tcPr>
          <w:p>
            <w:pPr>
              <w:pStyle w:val="9"/>
              <w:rPr>
                <w:rFonts w:ascii="Times New Roman"/>
                <w:sz w:val="2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0" w:hRule="atLeast"/>
        </w:trPr>
        <w:tc>
          <w:tcPr>
            <w:tcW w:w="1260" w:type="dxa"/>
          </w:tcPr>
          <w:p>
            <w:pPr>
              <w:pStyle w:val="9"/>
              <w:spacing w:before="9"/>
              <w:rPr>
                <w:b/>
                <w:sz w:val="20"/>
              </w:rPr>
            </w:pPr>
          </w:p>
          <w:p>
            <w:pPr>
              <w:pStyle w:val="9"/>
              <w:ind w:left="10"/>
              <w:jc w:val="center"/>
              <w:rPr>
                <w:sz w:val="24"/>
              </w:rPr>
            </w:pPr>
            <w:r>
              <w:rPr>
                <w:sz w:val="24"/>
              </w:rPr>
              <w:t>2</w:t>
            </w:r>
          </w:p>
        </w:tc>
        <w:tc>
          <w:tcPr>
            <w:tcW w:w="4177" w:type="dxa"/>
            <w:gridSpan w:val="2"/>
          </w:tcPr>
          <w:p>
            <w:pPr>
              <w:pStyle w:val="9"/>
              <w:spacing w:before="3"/>
              <w:rPr>
                <w:b/>
                <w:sz w:val="21"/>
              </w:rPr>
            </w:pPr>
          </w:p>
          <w:p>
            <w:pPr>
              <w:pStyle w:val="9"/>
              <w:ind w:left="159"/>
              <w:rPr>
                <w:sz w:val="24"/>
              </w:rPr>
            </w:pPr>
            <w:r>
              <w:rPr>
                <w:sz w:val="24"/>
              </w:rPr>
              <w:t>诊断及依据</w:t>
            </w:r>
          </w:p>
        </w:tc>
        <w:tc>
          <w:tcPr>
            <w:tcW w:w="2302" w:type="dxa"/>
          </w:tcPr>
          <w:p>
            <w:pPr>
              <w:pStyle w:val="9"/>
              <w:spacing w:before="9"/>
              <w:rPr>
                <w:b/>
                <w:sz w:val="20"/>
              </w:rPr>
            </w:pPr>
          </w:p>
          <w:p>
            <w:pPr>
              <w:pStyle w:val="9"/>
              <w:ind w:left="766" w:right="759"/>
              <w:jc w:val="center"/>
              <w:rPr>
                <w:sz w:val="24"/>
              </w:rPr>
            </w:pPr>
            <w:r>
              <w:rPr>
                <w:sz w:val="24"/>
              </w:rPr>
              <w:t>15</w:t>
            </w:r>
          </w:p>
        </w:tc>
        <w:tc>
          <w:tcPr>
            <w:tcW w:w="1319" w:type="dxa"/>
          </w:tcPr>
          <w:p>
            <w:pPr>
              <w:pStyle w:val="9"/>
              <w:rPr>
                <w:rFonts w:ascii="Times New Roman"/>
                <w:sz w:val="2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0" w:hRule="atLeast"/>
        </w:trPr>
        <w:tc>
          <w:tcPr>
            <w:tcW w:w="1260" w:type="dxa"/>
          </w:tcPr>
          <w:p>
            <w:pPr>
              <w:pStyle w:val="9"/>
              <w:spacing w:before="8"/>
              <w:rPr>
                <w:b/>
                <w:sz w:val="20"/>
              </w:rPr>
            </w:pPr>
          </w:p>
          <w:p>
            <w:pPr>
              <w:pStyle w:val="9"/>
              <w:spacing w:before="1"/>
              <w:ind w:left="10"/>
              <w:jc w:val="center"/>
              <w:rPr>
                <w:sz w:val="24"/>
              </w:rPr>
            </w:pPr>
            <w:r>
              <w:rPr>
                <w:sz w:val="24"/>
              </w:rPr>
              <w:t>3</w:t>
            </w:r>
          </w:p>
        </w:tc>
        <w:tc>
          <w:tcPr>
            <w:tcW w:w="4177" w:type="dxa"/>
            <w:gridSpan w:val="2"/>
          </w:tcPr>
          <w:p>
            <w:pPr>
              <w:pStyle w:val="9"/>
              <w:spacing w:before="3"/>
              <w:rPr>
                <w:b/>
                <w:sz w:val="21"/>
              </w:rPr>
            </w:pPr>
          </w:p>
          <w:p>
            <w:pPr>
              <w:pStyle w:val="9"/>
              <w:ind w:left="159"/>
              <w:rPr>
                <w:sz w:val="24"/>
              </w:rPr>
            </w:pPr>
            <w:r>
              <w:rPr>
                <w:sz w:val="24"/>
              </w:rPr>
              <w:t>鉴别诊断要点</w:t>
            </w:r>
          </w:p>
        </w:tc>
        <w:tc>
          <w:tcPr>
            <w:tcW w:w="2302" w:type="dxa"/>
          </w:tcPr>
          <w:p>
            <w:pPr>
              <w:pStyle w:val="9"/>
              <w:spacing w:before="8"/>
              <w:rPr>
                <w:b/>
                <w:sz w:val="20"/>
              </w:rPr>
            </w:pPr>
          </w:p>
          <w:p>
            <w:pPr>
              <w:pStyle w:val="9"/>
              <w:spacing w:before="1"/>
              <w:ind w:left="766" w:right="759"/>
              <w:jc w:val="center"/>
              <w:rPr>
                <w:sz w:val="24"/>
              </w:rPr>
            </w:pPr>
            <w:r>
              <w:rPr>
                <w:sz w:val="24"/>
              </w:rPr>
              <w:t>15</w:t>
            </w:r>
          </w:p>
        </w:tc>
        <w:tc>
          <w:tcPr>
            <w:tcW w:w="1319" w:type="dxa"/>
          </w:tcPr>
          <w:p>
            <w:pPr>
              <w:pStyle w:val="9"/>
              <w:rPr>
                <w:rFonts w:ascii="Times New Roman"/>
                <w:sz w:val="2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0" w:hRule="atLeast"/>
        </w:trPr>
        <w:tc>
          <w:tcPr>
            <w:tcW w:w="1260" w:type="dxa"/>
          </w:tcPr>
          <w:p>
            <w:pPr>
              <w:pStyle w:val="9"/>
              <w:spacing w:before="10"/>
              <w:rPr>
                <w:b/>
                <w:sz w:val="20"/>
              </w:rPr>
            </w:pPr>
          </w:p>
          <w:p>
            <w:pPr>
              <w:pStyle w:val="9"/>
              <w:spacing w:before="1"/>
              <w:ind w:left="10"/>
              <w:jc w:val="center"/>
              <w:rPr>
                <w:sz w:val="24"/>
              </w:rPr>
            </w:pPr>
            <w:r>
              <w:rPr>
                <w:sz w:val="24"/>
              </w:rPr>
              <w:t>4</w:t>
            </w:r>
          </w:p>
        </w:tc>
        <w:tc>
          <w:tcPr>
            <w:tcW w:w="4177" w:type="dxa"/>
            <w:gridSpan w:val="2"/>
          </w:tcPr>
          <w:p>
            <w:pPr>
              <w:pStyle w:val="9"/>
              <w:spacing w:before="2"/>
              <w:rPr>
                <w:b/>
                <w:sz w:val="21"/>
              </w:rPr>
            </w:pPr>
          </w:p>
          <w:p>
            <w:pPr>
              <w:pStyle w:val="9"/>
              <w:spacing w:before="1"/>
              <w:ind w:left="159"/>
              <w:rPr>
                <w:sz w:val="24"/>
              </w:rPr>
            </w:pPr>
            <w:r>
              <w:rPr>
                <w:sz w:val="24"/>
              </w:rPr>
              <w:t>治疗原则和措施</w:t>
            </w:r>
          </w:p>
        </w:tc>
        <w:tc>
          <w:tcPr>
            <w:tcW w:w="2302" w:type="dxa"/>
          </w:tcPr>
          <w:p>
            <w:pPr>
              <w:pStyle w:val="9"/>
              <w:spacing w:before="10"/>
              <w:rPr>
                <w:b/>
                <w:sz w:val="20"/>
              </w:rPr>
            </w:pPr>
          </w:p>
          <w:p>
            <w:pPr>
              <w:pStyle w:val="9"/>
              <w:spacing w:before="1"/>
              <w:ind w:left="766" w:right="759"/>
              <w:jc w:val="center"/>
              <w:rPr>
                <w:sz w:val="24"/>
              </w:rPr>
            </w:pPr>
            <w:r>
              <w:rPr>
                <w:sz w:val="24"/>
              </w:rPr>
              <w:t>15</w:t>
            </w:r>
          </w:p>
        </w:tc>
        <w:tc>
          <w:tcPr>
            <w:tcW w:w="1319" w:type="dxa"/>
          </w:tcPr>
          <w:p>
            <w:pPr>
              <w:pStyle w:val="9"/>
              <w:rPr>
                <w:rFonts w:ascii="Times New Roman"/>
                <w:sz w:val="2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9" w:hRule="atLeast"/>
        </w:trPr>
        <w:tc>
          <w:tcPr>
            <w:tcW w:w="1260" w:type="dxa"/>
          </w:tcPr>
          <w:p>
            <w:pPr>
              <w:pStyle w:val="9"/>
              <w:spacing w:before="10"/>
              <w:rPr>
                <w:b/>
                <w:sz w:val="20"/>
              </w:rPr>
            </w:pPr>
          </w:p>
          <w:p>
            <w:pPr>
              <w:pStyle w:val="9"/>
              <w:ind w:left="10"/>
              <w:jc w:val="center"/>
              <w:rPr>
                <w:sz w:val="24"/>
              </w:rPr>
            </w:pPr>
            <w:r>
              <w:rPr>
                <w:sz w:val="24"/>
              </w:rPr>
              <w:t>5</w:t>
            </w:r>
          </w:p>
        </w:tc>
        <w:tc>
          <w:tcPr>
            <w:tcW w:w="4177" w:type="dxa"/>
            <w:gridSpan w:val="2"/>
          </w:tcPr>
          <w:p>
            <w:pPr>
              <w:pStyle w:val="9"/>
              <w:spacing w:before="2"/>
              <w:rPr>
                <w:b/>
                <w:sz w:val="21"/>
              </w:rPr>
            </w:pPr>
          </w:p>
          <w:p>
            <w:pPr>
              <w:pStyle w:val="9"/>
              <w:ind w:left="159"/>
              <w:rPr>
                <w:sz w:val="24"/>
              </w:rPr>
            </w:pPr>
            <w:r>
              <w:rPr>
                <w:sz w:val="24"/>
              </w:rPr>
              <w:t>专业知识提问（根据题量分配）</w:t>
            </w:r>
          </w:p>
        </w:tc>
        <w:tc>
          <w:tcPr>
            <w:tcW w:w="2302" w:type="dxa"/>
          </w:tcPr>
          <w:p>
            <w:pPr>
              <w:pStyle w:val="9"/>
              <w:spacing w:before="10"/>
              <w:rPr>
                <w:b/>
                <w:sz w:val="20"/>
              </w:rPr>
            </w:pPr>
          </w:p>
          <w:p>
            <w:pPr>
              <w:pStyle w:val="9"/>
              <w:ind w:left="766" w:right="759"/>
              <w:jc w:val="center"/>
              <w:rPr>
                <w:sz w:val="24"/>
              </w:rPr>
            </w:pPr>
            <w:r>
              <w:rPr>
                <w:sz w:val="24"/>
              </w:rPr>
              <w:t>15</w:t>
            </w:r>
          </w:p>
        </w:tc>
        <w:tc>
          <w:tcPr>
            <w:tcW w:w="1319" w:type="dxa"/>
          </w:tcPr>
          <w:p>
            <w:pPr>
              <w:pStyle w:val="9"/>
              <w:rPr>
                <w:rFonts w:ascii="Times New Roman"/>
                <w:sz w:val="2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0" w:hRule="atLeast"/>
        </w:trPr>
        <w:tc>
          <w:tcPr>
            <w:tcW w:w="1260" w:type="dxa"/>
          </w:tcPr>
          <w:p>
            <w:pPr>
              <w:pStyle w:val="9"/>
              <w:spacing w:before="10"/>
              <w:rPr>
                <w:b/>
                <w:sz w:val="20"/>
              </w:rPr>
            </w:pPr>
          </w:p>
          <w:p>
            <w:pPr>
              <w:pStyle w:val="9"/>
              <w:ind w:left="10"/>
              <w:jc w:val="center"/>
              <w:rPr>
                <w:sz w:val="24"/>
              </w:rPr>
            </w:pPr>
            <w:r>
              <w:rPr>
                <w:sz w:val="24"/>
              </w:rPr>
              <w:t>6</w:t>
            </w:r>
          </w:p>
        </w:tc>
        <w:tc>
          <w:tcPr>
            <w:tcW w:w="4177" w:type="dxa"/>
            <w:gridSpan w:val="2"/>
          </w:tcPr>
          <w:p>
            <w:pPr>
              <w:pStyle w:val="9"/>
              <w:spacing w:before="120"/>
              <w:ind w:left="159" w:right="165"/>
              <w:rPr>
                <w:sz w:val="24"/>
              </w:rPr>
            </w:pPr>
            <w:r>
              <w:rPr>
                <w:sz w:val="24"/>
              </w:rPr>
              <w:t>伦理、人文及职业素养提问（根据题量分配）</w:t>
            </w:r>
          </w:p>
        </w:tc>
        <w:tc>
          <w:tcPr>
            <w:tcW w:w="2302" w:type="dxa"/>
          </w:tcPr>
          <w:p>
            <w:pPr>
              <w:pStyle w:val="9"/>
              <w:spacing w:before="10"/>
              <w:rPr>
                <w:b/>
                <w:sz w:val="20"/>
              </w:rPr>
            </w:pPr>
          </w:p>
          <w:p>
            <w:pPr>
              <w:pStyle w:val="9"/>
              <w:ind w:left="766" w:right="759"/>
              <w:jc w:val="center"/>
              <w:rPr>
                <w:sz w:val="24"/>
              </w:rPr>
            </w:pPr>
            <w:r>
              <w:rPr>
                <w:sz w:val="24"/>
              </w:rPr>
              <w:t>15</w:t>
            </w:r>
          </w:p>
        </w:tc>
        <w:tc>
          <w:tcPr>
            <w:tcW w:w="1319" w:type="dxa"/>
          </w:tcPr>
          <w:p>
            <w:pPr>
              <w:pStyle w:val="9"/>
              <w:rPr>
                <w:rFonts w:ascii="Times New Roman"/>
                <w:sz w:val="2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0" w:hRule="atLeast"/>
        </w:trPr>
        <w:tc>
          <w:tcPr>
            <w:tcW w:w="1260" w:type="dxa"/>
          </w:tcPr>
          <w:p>
            <w:pPr>
              <w:pStyle w:val="9"/>
              <w:spacing w:before="9"/>
              <w:rPr>
                <w:b/>
                <w:sz w:val="20"/>
              </w:rPr>
            </w:pPr>
          </w:p>
          <w:p>
            <w:pPr>
              <w:pStyle w:val="9"/>
              <w:ind w:left="10"/>
              <w:jc w:val="center"/>
              <w:rPr>
                <w:sz w:val="24"/>
              </w:rPr>
            </w:pPr>
            <w:r>
              <w:rPr>
                <w:sz w:val="24"/>
              </w:rPr>
              <w:t>7</w:t>
            </w:r>
          </w:p>
        </w:tc>
        <w:tc>
          <w:tcPr>
            <w:tcW w:w="4177" w:type="dxa"/>
            <w:gridSpan w:val="2"/>
          </w:tcPr>
          <w:p>
            <w:pPr>
              <w:pStyle w:val="9"/>
              <w:spacing w:before="4"/>
              <w:rPr>
                <w:b/>
                <w:sz w:val="21"/>
              </w:rPr>
            </w:pPr>
          </w:p>
          <w:p>
            <w:pPr>
              <w:pStyle w:val="9"/>
              <w:ind w:left="159"/>
              <w:rPr>
                <w:sz w:val="24"/>
              </w:rPr>
            </w:pPr>
            <w:r>
              <w:rPr>
                <w:sz w:val="24"/>
              </w:rPr>
              <w:t>提炼概括和沟通表达能力</w:t>
            </w:r>
          </w:p>
        </w:tc>
        <w:tc>
          <w:tcPr>
            <w:tcW w:w="2302" w:type="dxa"/>
          </w:tcPr>
          <w:p>
            <w:pPr>
              <w:pStyle w:val="9"/>
              <w:spacing w:before="9"/>
              <w:rPr>
                <w:b/>
                <w:sz w:val="20"/>
              </w:rPr>
            </w:pPr>
          </w:p>
          <w:p>
            <w:pPr>
              <w:pStyle w:val="9"/>
              <w:ind w:left="766" w:right="759"/>
              <w:jc w:val="center"/>
              <w:rPr>
                <w:sz w:val="24"/>
              </w:rPr>
            </w:pPr>
            <w:r>
              <w:rPr>
                <w:sz w:val="24"/>
              </w:rPr>
              <w:t>10</w:t>
            </w:r>
          </w:p>
        </w:tc>
        <w:tc>
          <w:tcPr>
            <w:tcW w:w="1319" w:type="dxa"/>
          </w:tcPr>
          <w:p>
            <w:pPr>
              <w:pStyle w:val="9"/>
              <w:rPr>
                <w:rFonts w:ascii="Times New Roman"/>
                <w:sz w:val="26"/>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0" w:hRule="atLeast"/>
        </w:trPr>
        <w:tc>
          <w:tcPr>
            <w:tcW w:w="5437" w:type="dxa"/>
            <w:gridSpan w:val="3"/>
          </w:tcPr>
          <w:p>
            <w:pPr>
              <w:pStyle w:val="9"/>
              <w:spacing w:before="9"/>
              <w:rPr>
                <w:b/>
                <w:sz w:val="20"/>
              </w:rPr>
            </w:pPr>
          </w:p>
          <w:p>
            <w:pPr>
              <w:pStyle w:val="9"/>
              <w:tabs>
                <w:tab w:val="left" w:pos="489"/>
              </w:tabs>
              <w:ind w:left="9"/>
              <w:jc w:val="center"/>
              <w:rPr>
                <w:sz w:val="24"/>
              </w:rPr>
            </w:pPr>
            <w:r>
              <w:rPr>
                <w:sz w:val="24"/>
              </w:rPr>
              <w:t>合</w:t>
            </w:r>
            <w:r>
              <w:rPr>
                <w:sz w:val="24"/>
              </w:rPr>
              <w:tab/>
            </w:r>
            <w:r>
              <w:rPr>
                <w:sz w:val="24"/>
              </w:rPr>
              <w:t>计</w:t>
            </w:r>
          </w:p>
        </w:tc>
        <w:tc>
          <w:tcPr>
            <w:tcW w:w="2302" w:type="dxa"/>
          </w:tcPr>
          <w:p>
            <w:pPr>
              <w:pStyle w:val="9"/>
              <w:spacing w:before="9"/>
              <w:rPr>
                <w:b/>
                <w:sz w:val="20"/>
              </w:rPr>
            </w:pPr>
          </w:p>
          <w:p>
            <w:pPr>
              <w:pStyle w:val="9"/>
              <w:ind w:left="766" w:right="759"/>
              <w:jc w:val="center"/>
              <w:rPr>
                <w:sz w:val="24"/>
              </w:rPr>
            </w:pPr>
            <w:r>
              <w:rPr>
                <w:sz w:val="24"/>
              </w:rPr>
              <w:t>100</w:t>
            </w:r>
          </w:p>
        </w:tc>
        <w:tc>
          <w:tcPr>
            <w:tcW w:w="1319" w:type="dxa"/>
          </w:tcPr>
          <w:p>
            <w:pPr>
              <w:pStyle w:val="9"/>
              <w:rPr>
                <w:rFonts w:ascii="Times New Roman"/>
                <w:sz w:val="26"/>
              </w:rPr>
            </w:pPr>
          </w:p>
        </w:tc>
      </w:tr>
    </w:tbl>
    <w:p>
      <w:pPr>
        <w:spacing w:before="178"/>
        <w:ind w:left="818" w:right="0" w:firstLine="0"/>
        <w:jc w:val="left"/>
        <w:rPr>
          <w:b/>
          <w:sz w:val="21"/>
        </w:rPr>
      </w:pPr>
      <w:r>
        <w:rPr>
          <w:b/>
          <w:sz w:val="21"/>
        </w:rPr>
        <w:t>考官签字：</w:t>
      </w:r>
    </w:p>
    <w:p>
      <w:pPr>
        <w:spacing w:after="0"/>
        <w:jc w:val="left"/>
        <w:rPr>
          <w:sz w:val="21"/>
        </w:rPr>
        <w:sectPr>
          <w:pgSz w:w="11910" w:h="16840"/>
          <w:pgMar w:top="1900" w:right="600" w:bottom="280" w:left="600" w:header="1549" w:footer="0" w:gutter="0"/>
          <w:cols w:space="720" w:num="1"/>
        </w:sectPr>
      </w:pPr>
    </w:p>
    <w:p>
      <w:pPr>
        <w:pStyle w:val="2"/>
        <w:spacing w:before="50"/>
        <w:ind w:left="1010" w:right="1008"/>
        <w:jc w:val="center"/>
      </w:pPr>
      <w:r>
        <w:t>病史采集评分表</w:t>
      </w:r>
    </w:p>
    <w:p>
      <w:pPr>
        <w:spacing w:before="5" w:line="240" w:lineRule="auto"/>
        <w:rPr>
          <w:b/>
          <w:sz w:val="6"/>
        </w:rPr>
      </w:pPr>
    </w:p>
    <w:tbl>
      <w:tblPr>
        <w:tblStyle w:val="5"/>
        <w:tblW w:w="0" w:type="auto"/>
        <w:tblInd w:w="48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49"/>
        <w:gridCol w:w="3613"/>
        <w:gridCol w:w="1399"/>
        <w:gridCol w:w="1655"/>
        <w:gridCol w:w="1003"/>
        <w:gridCol w:w="72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349" w:type="dxa"/>
          </w:tcPr>
          <w:p>
            <w:pPr>
              <w:pStyle w:val="9"/>
              <w:spacing w:before="62"/>
              <w:ind w:right="246"/>
              <w:jc w:val="right"/>
              <w:rPr>
                <w:sz w:val="21"/>
              </w:rPr>
            </w:pPr>
            <w:r>
              <w:rPr>
                <w:w w:val="95"/>
                <w:sz w:val="21"/>
              </w:rPr>
              <w:t>考生姓名</w:t>
            </w:r>
          </w:p>
        </w:tc>
        <w:tc>
          <w:tcPr>
            <w:tcW w:w="3613" w:type="dxa"/>
          </w:tcPr>
          <w:p>
            <w:pPr>
              <w:pStyle w:val="9"/>
              <w:rPr>
                <w:rFonts w:ascii="Times New Roman"/>
                <w:sz w:val="20"/>
              </w:rPr>
            </w:pPr>
          </w:p>
        </w:tc>
        <w:tc>
          <w:tcPr>
            <w:tcW w:w="1399" w:type="dxa"/>
          </w:tcPr>
          <w:p>
            <w:pPr>
              <w:pStyle w:val="9"/>
              <w:spacing w:before="62"/>
              <w:ind w:left="277"/>
              <w:rPr>
                <w:rFonts w:hint="eastAsia" w:eastAsia="宋体"/>
                <w:sz w:val="21"/>
                <w:lang w:eastAsia="zh-CN"/>
              </w:rPr>
            </w:pPr>
            <w:r>
              <w:rPr>
                <w:rFonts w:hint="eastAsia"/>
                <w:sz w:val="21"/>
                <w:lang w:eastAsia="zh-CN"/>
              </w:rPr>
              <w:t>终身码</w:t>
            </w:r>
          </w:p>
        </w:tc>
        <w:tc>
          <w:tcPr>
            <w:tcW w:w="3386" w:type="dxa"/>
            <w:gridSpan w:val="3"/>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349" w:type="dxa"/>
          </w:tcPr>
          <w:p>
            <w:pPr>
              <w:pStyle w:val="9"/>
              <w:spacing w:before="63"/>
              <w:ind w:right="246"/>
              <w:jc w:val="right"/>
              <w:rPr>
                <w:sz w:val="21"/>
              </w:rPr>
            </w:pPr>
            <w:r>
              <w:rPr>
                <w:w w:val="95"/>
                <w:sz w:val="21"/>
              </w:rPr>
              <w:t>培训学科</w:t>
            </w:r>
          </w:p>
        </w:tc>
        <w:tc>
          <w:tcPr>
            <w:tcW w:w="3613" w:type="dxa"/>
          </w:tcPr>
          <w:p>
            <w:pPr>
              <w:pStyle w:val="9"/>
              <w:rPr>
                <w:rFonts w:ascii="Times New Roman"/>
                <w:sz w:val="20"/>
              </w:rPr>
            </w:pPr>
          </w:p>
        </w:tc>
        <w:tc>
          <w:tcPr>
            <w:tcW w:w="1399" w:type="dxa"/>
          </w:tcPr>
          <w:p>
            <w:pPr>
              <w:pStyle w:val="9"/>
              <w:spacing w:before="63"/>
              <w:ind w:left="277"/>
              <w:rPr>
                <w:sz w:val="21"/>
              </w:rPr>
            </w:pPr>
            <w:r>
              <w:rPr>
                <w:sz w:val="21"/>
              </w:rPr>
              <w:t>考核基地</w:t>
            </w:r>
          </w:p>
        </w:tc>
        <w:tc>
          <w:tcPr>
            <w:tcW w:w="3386" w:type="dxa"/>
            <w:gridSpan w:val="3"/>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349" w:type="dxa"/>
          </w:tcPr>
          <w:p>
            <w:pPr>
              <w:pStyle w:val="9"/>
              <w:spacing w:before="62"/>
              <w:ind w:right="246"/>
              <w:jc w:val="right"/>
              <w:rPr>
                <w:sz w:val="21"/>
              </w:rPr>
            </w:pPr>
            <w:r>
              <w:rPr>
                <w:w w:val="95"/>
                <w:sz w:val="21"/>
              </w:rPr>
              <w:t>考核时间</w:t>
            </w:r>
          </w:p>
        </w:tc>
        <w:tc>
          <w:tcPr>
            <w:tcW w:w="8398" w:type="dxa"/>
            <w:gridSpan w:val="5"/>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6" w:hRule="atLeast"/>
        </w:trPr>
        <w:tc>
          <w:tcPr>
            <w:tcW w:w="1349" w:type="dxa"/>
          </w:tcPr>
          <w:p>
            <w:pPr>
              <w:pStyle w:val="9"/>
              <w:spacing w:before="63"/>
              <w:ind w:right="241"/>
              <w:jc w:val="right"/>
              <w:rPr>
                <w:b/>
                <w:sz w:val="21"/>
              </w:rPr>
            </w:pPr>
            <w:r>
              <w:rPr>
                <w:b/>
                <w:w w:val="95"/>
                <w:sz w:val="21"/>
              </w:rPr>
              <w:t>评分项目</w:t>
            </w:r>
          </w:p>
        </w:tc>
        <w:tc>
          <w:tcPr>
            <w:tcW w:w="6667" w:type="dxa"/>
            <w:gridSpan w:val="3"/>
          </w:tcPr>
          <w:p>
            <w:pPr>
              <w:pStyle w:val="9"/>
              <w:spacing w:before="63"/>
              <w:ind w:left="2891" w:right="2882"/>
              <w:jc w:val="center"/>
              <w:rPr>
                <w:b/>
                <w:sz w:val="21"/>
              </w:rPr>
            </w:pPr>
            <w:r>
              <w:rPr>
                <w:b/>
                <w:sz w:val="21"/>
              </w:rPr>
              <w:t>评分要素</w:t>
            </w:r>
          </w:p>
        </w:tc>
        <w:tc>
          <w:tcPr>
            <w:tcW w:w="1003" w:type="dxa"/>
          </w:tcPr>
          <w:p>
            <w:pPr>
              <w:pStyle w:val="9"/>
              <w:spacing w:before="63"/>
              <w:ind w:left="164" w:right="155"/>
              <w:jc w:val="center"/>
              <w:rPr>
                <w:b/>
                <w:sz w:val="21"/>
              </w:rPr>
            </w:pPr>
            <w:r>
              <w:rPr>
                <w:b/>
                <w:sz w:val="21"/>
              </w:rPr>
              <w:t>标准分</w:t>
            </w:r>
          </w:p>
        </w:tc>
        <w:tc>
          <w:tcPr>
            <w:tcW w:w="728" w:type="dxa"/>
          </w:tcPr>
          <w:p>
            <w:pPr>
              <w:pStyle w:val="9"/>
              <w:spacing w:before="63"/>
              <w:ind w:left="154"/>
              <w:rPr>
                <w:b/>
                <w:sz w:val="21"/>
              </w:rPr>
            </w:pPr>
            <w:r>
              <w:rPr>
                <w:b/>
                <w:sz w:val="21"/>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7" w:hRule="atLeast"/>
        </w:trPr>
        <w:tc>
          <w:tcPr>
            <w:tcW w:w="1349" w:type="dxa"/>
            <w:vMerge w:val="restart"/>
          </w:tcPr>
          <w:p>
            <w:pPr>
              <w:pStyle w:val="9"/>
              <w:rPr>
                <w:b/>
                <w:sz w:val="20"/>
              </w:rPr>
            </w:pPr>
          </w:p>
          <w:p>
            <w:pPr>
              <w:pStyle w:val="9"/>
              <w:spacing w:before="6"/>
              <w:rPr>
                <w:b/>
                <w:sz w:val="18"/>
              </w:rPr>
            </w:pPr>
          </w:p>
          <w:p>
            <w:pPr>
              <w:pStyle w:val="9"/>
              <w:ind w:left="108"/>
              <w:rPr>
                <w:sz w:val="21"/>
              </w:rPr>
            </w:pPr>
            <w:r>
              <w:rPr>
                <w:sz w:val="21"/>
              </w:rPr>
              <w:t>一般情况</w:t>
            </w:r>
          </w:p>
        </w:tc>
        <w:tc>
          <w:tcPr>
            <w:tcW w:w="6667" w:type="dxa"/>
            <w:gridSpan w:val="3"/>
          </w:tcPr>
          <w:p>
            <w:pPr>
              <w:pStyle w:val="9"/>
              <w:spacing w:before="105"/>
              <w:ind w:left="161"/>
              <w:rPr>
                <w:sz w:val="21"/>
              </w:rPr>
            </w:pPr>
            <w:r>
              <w:rPr>
                <w:sz w:val="21"/>
              </w:rPr>
              <w:t>检查者自我介绍（姓名、职务或职责，每项1分）</w:t>
            </w:r>
          </w:p>
        </w:tc>
        <w:tc>
          <w:tcPr>
            <w:tcW w:w="1003" w:type="dxa"/>
          </w:tcPr>
          <w:p>
            <w:pPr>
              <w:pStyle w:val="9"/>
              <w:spacing w:before="88"/>
              <w:ind w:left="10"/>
              <w:jc w:val="center"/>
              <w:rPr>
                <w:sz w:val="21"/>
              </w:rPr>
            </w:pPr>
            <w:r>
              <w:rPr>
                <w:w w:val="99"/>
                <w:sz w:val="21"/>
              </w:rPr>
              <w:t>2</w:t>
            </w:r>
          </w:p>
        </w:tc>
        <w:tc>
          <w:tcPr>
            <w:tcW w:w="728"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4" w:hRule="atLeast"/>
        </w:trPr>
        <w:tc>
          <w:tcPr>
            <w:tcW w:w="1349" w:type="dxa"/>
            <w:vMerge w:val="continue"/>
            <w:tcBorders>
              <w:top w:val="nil"/>
            </w:tcBorders>
          </w:tcPr>
          <w:p>
            <w:pPr>
              <w:rPr>
                <w:sz w:val="2"/>
                <w:szCs w:val="2"/>
              </w:rPr>
            </w:pPr>
          </w:p>
        </w:tc>
        <w:tc>
          <w:tcPr>
            <w:tcW w:w="6667" w:type="dxa"/>
            <w:gridSpan w:val="3"/>
          </w:tcPr>
          <w:p>
            <w:pPr>
              <w:pStyle w:val="9"/>
              <w:spacing w:before="118"/>
              <w:ind w:left="161"/>
              <w:rPr>
                <w:sz w:val="21"/>
              </w:rPr>
            </w:pPr>
            <w:r>
              <w:rPr>
                <w:sz w:val="21"/>
              </w:rPr>
              <w:t>询问患者的姓名、年龄、病历号、职业、籍贯等基本情况（每项1分）</w:t>
            </w:r>
          </w:p>
        </w:tc>
        <w:tc>
          <w:tcPr>
            <w:tcW w:w="1003" w:type="dxa"/>
          </w:tcPr>
          <w:p>
            <w:pPr>
              <w:pStyle w:val="9"/>
              <w:spacing w:before="101"/>
              <w:ind w:left="10"/>
              <w:jc w:val="center"/>
              <w:rPr>
                <w:sz w:val="21"/>
              </w:rPr>
            </w:pPr>
            <w:r>
              <w:rPr>
                <w:w w:val="99"/>
                <w:sz w:val="21"/>
              </w:rPr>
              <w:t>5</w:t>
            </w:r>
          </w:p>
        </w:tc>
        <w:tc>
          <w:tcPr>
            <w:tcW w:w="728"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349" w:type="dxa"/>
            <w:vMerge w:val="restart"/>
          </w:tcPr>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spacing w:before="6"/>
              <w:rPr>
                <w:b/>
                <w:sz w:val="27"/>
              </w:rPr>
            </w:pPr>
          </w:p>
          <w:p>
            <w:pPr>
              <w:pStyle w:val="9"/>
              <w:ind w:left="108"/>
              <w:rPr>
                <w:sz w:val="21"/>
              </w:rPr>
            </w:pPr>
            <w:r>
              <w:rPr>
                <w:sz w:val="21"/>
              </w:rPr>
              <w:t>现病史</w:t>
            </w:r>
          </w:p>
        </w:tc>
        <w:tc>
          <w:tcPr>
            <w:tcW w:w="6667" w:type="dxa"/>
            <w:gridSpan w:val="3"/>
          </w:tcPr>
          <w:p>
            <w:pPr>
              <w:pStyle w:val="9"/>
              <w:spacing w:before="80"/>
              <w:ind w:left="161"/>
              <w:rPr>
                <w:sz w:val="21"/>
              </w:rPr>
            </w:pPr>
            <w:r>
              <w:rPr>
                <w:sz w:val="21"/>
              </w:rPr>
              <w:t>主诉：起病情况与时间（每项2.5分）</w:t>
            </w:r>
          </w:p>
        </w:tc>
        <w:tc>
          <w:tcPr>
            <w:tcW w:w="1003" w:type="dxa"/>
          </w:tcPr>
          <w:p>
            <w:pPr>
              <w:pStyle w:val="9"/>
              <w:spacing w:before="64"/>
              <w:ind w:left="10"/>
              <w:jc w:val="center"/>
              <w:rPr>
                <w:sz w:val="21"/>
              </w:rPr>
            </w:pPr>
            <w:r>
              <w:rPr>
                <w:w w:val="99"/>
                <w:sz w:val="21"/>
              </w:rPr>
              <w:t>5</w:t>
            </w:r>
          </w:p>
        </w:tc>
        <w:tc>
          <w:tcPr>
            <w:tcW w:w="728"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6" w:hRule="atLeast"/>
        </w:trPr>
        <w:tc>
          <w:tcPr>
            <w:tcW w:w="1349" w:type="dxa"/>
            <w:vMerge w:val="continue"/>
            <w:tcBorders>
              <w:top w:val="nil"/>
            </w:tcBorders>
          </w:tcPr>
          <w:p>
            <w:pPr>
              <w:rPr>
                <w:sz w:val="2"/>
                <w:szCs w:val="2"/>
              </w:rPr>
            </w:pPr>
          </w:p>
        </w:tc>
        <w:tc>
          <w:tcPr>
            <w:tcW w:w="6667" w:type="dxa"/>
            <w:gridSpan w:val="3"/>
          </w:tcPr>
          <w:p>
            <w:pPr>
              <w:pStyle w:val="9"/>
              <w:spacing w:before="79"/>
              <w:ind w:left="161"/>
              <w:rPr>
                <w:sz w:val="21"/>
              </w:rPr>
            </w:pPr>
            <w:r>
              <w:rPr>
                <w:sz w:val="21"/>
              </w:rPr>
              <w:t>发病诱因</w:t>
            </w:r>
          </w:p>
        </w:tc>
        <w:tc>
          <w:tcPr>
            <w:tcW w:w="1003" w:type="dxa"/>
          </w:tcPr>
          <w:p>
            <w:pPr>
              <w:pStyle w:val="9"/>
              <w:spacing w:before="62"/>
              <w:ind w:left="10"/>
              <w:jc w:val="center"/>
              <w:rPr>
                <w:sz w:val="21"/>
              </w:rPr>
            </w:pPr>
            <w:r>
              <w:rPr>
                <w:w w:val="99"/>
                <w:sz w:val="21"/>
              </w:rPr>
              <w:t>2</w:t>
            </w:r>
          </w:p>
        </w:tc>
        <w:tc>
          <w:tcPr>
            <w:tcW w:w="728"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349" w:type="dxa"/>
            <w:vMerge w:val="continue"/>
            <w:tcBorders>
              <w:top w:val="nil"/>
            </w:tcBorders>
          </w:tcPr>
          <w:p>
            <w:pPr>
              <w:rPr>
                <w:sz w:val="2"/>
                <w:szCs w:val="2"/>
              </w:rPr>
            </w:pPr>
          </w:p>
        </w:tc>
        <w:tc>
          <w:tcPr>
            <w:tcW w:w="6667" w:type="dxa"/>
            <w:gridSpan w:val="3"/>
          </w:tcPr>
          <w:p>
            <w:pPr>
              <w:pStyle w:val="9"/>
              <w:spacing w:before="80"/>
              <w:ind w:left="161"/>
              <w:rPr>
                <w:sz w:val="21"/>
              </w:rPr>
            </w:pPr>
            <w:r>
              <w:rPr>
                <w:sz w:val="21"/>
              </w:rPr>
              <w:t>主要症状和发病过程（每项4分）</w:t>
            </w:r>
          </w:p>
        </w:tc>
        <w:tc>
          <w:tcPr>
            <w:tcW w:w="1003" w:type="dxa"/>
          </w:tcPr>
          <w:p>
            <w:pPr>
              <w:pStyle w:val="9"/>
              <w:spacing w:before="63"/>
              <w:ind w:left="10"/>
              <w:jc w:val="center"/>
              <w:rPr>
                <w:sz w:val="21"/>
              </w:rPr>
            </w:pPr>
            <w:r>
              <w:rPr>
                <w:w w:val="99"/>
                <w:sz w:val="21"/>
              </w:rPr>
              <w:t>8</w:t>
            </w:r>
          </w:p>
        </w:tc>
        <w:tc>
          <w:tcPr>
            <w:tcW w:w="728"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6" w:hRule="atLeast"/>
        </w:trPr>
        <w:tc>
          <w:tcPr>
            <w:tcW w:w="1349" w:type="dxa"/>
            <w:vMerge w:val="continue"/>
            <w:tcBorders>
              <w:top w:val="nil"/>
            </w:tcBorders>
          </w:tcPr>
          <w:p>
            <w:pPr>
              <w:rPr>
                <w:sz w:val="2"/>
                <w:szCs w:val="2"/>
              </w:rPr>
            </w:pPr>
          </w:p>
        </w:tc>
        <w:tc>
          <w:tcPr>
            <w:tcW w:w="6667" w:type="dxa"/>
            <w:gridSpan w:val="3"/>
          </w:tcPr>
          <w:p>
            <w:pPr>
              <w:pStyle w:val="9"/>
              <w:spacing w:before="81"/>
              <w:ind w:left="161"/>
              <w:rPr>
                <w:sz w:val="21"/>
              </w:rPr>
            </w:pPr>
            <w:r>
              <w:rPr>
                <w:sz w:val="21"/>
              </w:rPr>
              <w:t>伴随症状和阴性鉴别症状（每项2.5分）</w:t>
            </w:r>
          </w:p>
        </w:tc>
        <w:tc>
          <w:tcPr>
            <w:tcW w:w="1003" w:type="dxa"/>
          </w:tcPr>
          <w:p>
            <w:pPr>
              <w:pStyle w:val="9"/>
              <w:spacing w:before="62"/>
              <w:ind w:left="10"/>
              <w:jc w:val="center"/>
              <w:rPr>
                <w:sz w:val="21"/>
              </w:rPr>
            </w:pPr>
            <w:r>
              <w:rPr>
                <w:w w:val="99"/>
                <w:sz w:val="21"/>
              </w:rPr>
              <w:t>5</w:t>
            </w:r>
          </w:p>
        </w:tc>
        <w:tc>
          <w:tcPr>
            <w:tcW w:w="728"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8" w:hRule="atLeast"/>
        </w:trPr>
        <w:tc>
          <w:tcPr>
            <w:tcW w:w="1349" w:type="dxa"/>
            <w:vMerge w:val="continue"/>
            <w:tcBorders>
              <w:top w:val="nil"/>
            </w:tcBorders>
          </w:tcPr>
          <w:p>
            <w:pPr>
              <w:rPr>
                <w:sz w:val="2"/>
                <w:szCs w:val="2"/>
              </w:rPr>
            </w:pPr>
          </w:p>
        </w:tc>
        <w:tc>
          <w:tcPr>
            <w:tcW w:w="6667" w:type="dxa"/>
            <w:gridSpan w:val="3"/>
          </w:tcPr>
          <w:p>
            <w:pPr>
              <w:pStyle w:val="9"/>
              <w:spacing w:before="51"/>
              <w:ind w:left="161"/>
              <w:rPr>
                <w:sz w:val="21"/>
              </w:rPr>
            </w:pPr>
            <w:r>
              <w:rPr>
                <w:sz w:val="21"/>
              </w:rPr>
              <w:t>诊疗经过（诊治单位、检查结果、治疗措施、用药情况及治疗效果等</w:t>
            </w:r>
          </w:p>
          <w:p>
            <w:pPr>
              <w:pStyle w:val="9"/>
              <w:spacing w:before="38"/>
              <w:ind w:left="161"/>
              <w:rPr>
                <w:sz w:val="21"/>
              </w:rPr>
            </w:pPr>
            <w:r>
              <w:rPr>
                <w:sz w:val="21"/>
              </w:rPr>
              <w:t>，每项1分）</w:t>
            </w:r>
          </w:p>
        </w:tc>
        <w:tc>
          <w:tcPr>
            <w:tcW w:w="1003" w:type="dxa"/>
          </w:tcPr>
          <w:p>
            <w:pPr>
              <w:pStyle w:val="9"/>
              <w:spacing w:before="10"/>
              <w:rPr>
                <w:b/>
                <w:sz w:val="14"/>
              </w:rPr>
            </w:pPr>
          </w:p>
          <w:p>
            <w:pPr>
              <w:pStyle w:val="9"/>
              <w:spacing w:before="1"/>
              <w:ind w:left="10"/>
              <w:jc w:val="center"/>
              <w:rPr>
                <w:sz w:val="21"/>
              </w:rPr>
            </w:pPr>
            <w:r>
              <w:rPr>
                <w:w w:val="99"/>
                <w:sz w:val="21"/>
              </w:rPr>
              <w:t>5</w:t>
            </w:r>
          </w:p>
        </w:tc>
        <w:tc>
          <w:tcPr>
            <w:tcW w:w="728"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1349" w:type="dxa"/>
            <w:vMerge w:val="continue"/>
            <w:tcBorders>
              <w:top w:val="nil"/>
            </w:tcBorders>
          </w:tcPr>
          <w:p>
            <w:pPr>
              <w:rPr>
                <w:sz w:val="2"/>
                <w:szCs w:val="2"/>
              </w:rPr>
            </w:pPr>
          </w:p>
        </w:tc>
        <w:tc>
          <w:tcPr>
            <w:tcW w:w="6667" w:type="dxa"/>
            <w:gridSpan w:val="3"/>
          </w:tcPr>
          <w:p>
            <w:pPr>
              <w:pStyle w:val="9"/>
              <w:spacing w:before="37" w:line="254" w:lineRule="exact"/>
              <w:ind w:left="161"/>
              <w:rPr>
                <w:sz w:val="21"/>
              </w:rPr>
            </w:pPr>
            <w:r>
              <w:rPr>
                <w:sz w:val="21"/>
              </w:rPr>
              <w:t>目前一般状况（饮食、睡眠、大小便、体重变化等，每项1分）</w:t>
            </w:r>
          </w:p>
        </w:tc>
        <w:tc>
          <w:tcPr>
            <w:tcW w:w="1003" w:type="dxa"/>
          </w:tcPr>
          <w:p>
            <w:pPr>
              <w:pStyle w:val="9"/>
              <w:spacing w:before="21"/>
              <w:ind w:left="10"/>
              <w:jc w:val="center"/>
              <w:rPr>
                <w:sz w:val="21"/>
              </w:rPr>
            </w:pPr>
            <w:r>
              <w:rPr>
                <w:w w:val="99"/>
                <w:sz w:val="21"/>
              </w:rPr>
              <w:t>5</w:t>
            </w:r>
          </w:p>
        </w:tc>
        <w:tc>
          <w:tcPr>
            <w:tcW w:w="728"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2" w:hRule="atLeast"/>
        </w:trPr>
        <w:tc>
          <w:tcPr>
            <w:tcW w:w="1349" w:type="dxa"/>
          </w:tcPr>
          <w:p>
            <w:pPr>
              <w:pStyle w:val="9"/>
              <w:spacing w:before="3"/>
              <w:rPr>
                <w:b/>
                <w:sz w:val="21"/>
              </w:rPr>
            </w:pPr>
          </w:p>
          <w:p>
            <w:pPr>
              <w:pStyle w:val="9"/>
              <w:ind w:left="108"/>
              <w:rPr>
                <w:sz w:val="21"/>
              </w:rPr>
            </w:pPr>
            <w:r>
              <w:rPr>
                <w:sz w:val="21"/>
              </w:rPr>
              <w:t>既往史</w:t>
            </w:r>
          </w:p>
        </w:tc>
        <w:tc>
          <w:tcPr>
            <w:tcW w:w="6667" w:type="dxa"/>
            <w:gridSpan w:val="3"/>
          </w:tcPr>
          <w:p>
            <w:pPr>
              <w:pStyle w:val="9"/>
              <w:spacing w:before="94"/>
              <w:ind w:left="161"/>
              <w:rPr>
                <w:sz w:val="21"/>
              </w:rPr>
            </w:pPr>
            <w:r>
              <w:rPr>
                <w:sz w:val="21"/>
              </w:rPr>
              <w:t>曾患病及长期用药史、手术外伤史、食物药物过敏史、传染性疾病史</w:t>
            </w:r>
          </w:p>
          <w:p>
            <w:pPr>
              <w:pStyle w:val="9"/>
              <w:spacing w:before="39"/>
              <w:ind w:left="161"/>
              <w:rPr>
                <w:sz w:val="21"/>
              </w:rPr>
            </w:pPr>
            <w:r>
              <w:rPr>
                <w:sz w:val="21"/>
              </w:rPr>
              <w:t>、输血史、预防接种史等（每项2分）</w:t>
            </w:r>
          </w:p>
        </w:tc>
        <w:tc>
          <w:tcPr>
            <w:tcW w:w="1003" w:type="dxa"/>
          </w:tcPr>
          <w:p>
            <w:pPr>
              <w:pStyle w:val="9"/>
              <w:rPr>
                <w:b/>
                <w:sz w:val="18"/>
              </w:rPr>
            </w:pPr>
          </w:p>
          <w:p>
            <w:pPr>
              <w:pStyle w:val="9"/>
              <w:spacing w:before="1"/>
              <w:ind w:left="164" w:right="154"/>
              <w:jc w:val="center"/>
              <w:rPr>
                <w:sz w:val="21"/>
              </w:rPr>
            </w:pPr>
            <w:r>
              <w:rPr>
                <w:sz w:val="21"/>
              </w:rPr>
              <w:t>12</w:t>
            </w:r>
          </w:p>
        </w:tc>
        <w:tc>
          <w:tcPr>
            <w:tcW w:w="728"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3" w:hRule="atLeast"/>
        </w:trPr>
        <w:tc>
          <w:tcPr>
            <w:tcW w:w="1349" w:type="dxa"/>
          </w:tcPr>
          <w:p>
            <w:pPr>
              <w:pStyle w:val="9"/>
              <w:spacing w:before="159"/>
              <w:ind w:left="108"/>
              <w:rPr>
                <w:sz w:val="21"/>
              </w:rPr>
            </w:pPr>
            <w:r>
              <w:rPr>
                <w:sz w:val="21"/>
              </w:rPr>
              <w:t>个人史</w:t>
            </w:r>
          </w:p>
        </w:tc>
        <w:tc>
          <w:tcPr>
            <w:tcW w:w="6667" w:type="dxa"/>
            <w:gridSpan w:val="3"/>
          </w:tcPr>
          <w:p>
            <w:pPr>
              <w:pStyle w:val="9"/>
              <w:spacing w:before="159"/>
              <w:ind w:left="161"/>
              <w:rPr>
                <w:sz w:val="21"/>
              </w:rPr>
            </w:pPr>
            <w:r>
              <w:rPr>
                <w:sz w:val="21"/>
              </w:rPr>
              <w:t>吸烟史、饮酒史、婚育史（女性患者为月经婚育史）等（每项2分）</w:t>
            </w:r>
          </w:p>
        </w:tc>
        <w:tc>
          <w:tcPr>
            <w:tcW w:w="1003" w:type="dxa"/>
          </w:tcPr>
          <w:p>
            <w:pPr>
              <w:pStyle w:val="9"/>
              <w:spacing w:before="142"/>
              <w:ind w:left="10"/>
              <w:jc w:val="center"/>
              <w:rPr>
                <w:sz w:val="21"/>
              </w:rPr>
            </w:pPr>
            <w:r>
              <w:rPr>
                <w:w w:val="99"/>
                <w:sz w:val="21"/>
              </w:rPr>
              <w:t>6</w:t>
            </w:r>
          </w:p>
        </w:tc>
        <w:tc>
          <w:tcPr>
            <w:tcW w:w="728"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3" w:hRule="atLeast"/>
        </w:trPr>
        <w:tc>
          <w:tcPr>
            <w:tcW w:w="1349" w:type="dxa"/>
          </w:tcPr>
          <w:p>
            <w:pPr>
              <w:pStyle w:val="9"/>
              <w:spacing w:before="133"/>
              <w:ind w:left="108"/>
              <w:rPr>
                <w:sz w:val="21"/>
              </w:rPr>
            </w:pPr>
            <w:r>
              <w:rPr>
                <w:sz w:val="21"/>
              </w:rPr>
              <w:t>家族史</w:t>
            </w:r>
          </w:p>
        </w:tc>
        <w:tc>
          <w:tcPr>
            <w:tcW w:w="6667" w:type="dxa"/>
            <w:gridSpan w:val="3"/>
          </w:tcPr>
          <w:p>
            <w:pPr>
              <w:pStyle w:val="9"/>
              <w:spacing w:before="133"/>
              <w:ind w:left="161"/>
              <w:rPr>
                <w:sz w:val="21"/>
              </w:rPr>
            </w:pPr>
            <w:r>
              <w:rPr>
                <w:sz w:val="21"/>
              </w:rPr>
              <w:t>家庭中与本病相似的病情、两系三代遗传疾病史（每项2.5分）</w:t>
            </w:r>
          </w:p>
        </w:tc>
        <w:tc>
          <w:tcPr>
            <w:tcW w:w="1003" w:type="dxa"/>
          </w:tcPr>
          <w:p>
            <w:pPr>
              <w:pStyle w:val="9"/>
              <w:spacing w:before="116"/>
              <w:ind w:left="10"/>
              <w:jc w:val="center"/>
              <w:rPr>
                <w:sz w:val="21"/>
              </w:rPr>
            </w:pPr>
            <w:r>
              <w:rPr>
                <w:w w:val="99"/>
                <w:sz w:val="21"/>
              </w:rPr>
              <w:t>5</w:t>
            </w:r>
          </w:p>
        </w:tc>
        <w:tc>
          <w:tcPr>
            <w:tcW w:w="728"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349" w:type="dxa"/>
            <w:vMerge w:val="restart"/>
          </w:tcPr>
          <w:p>
            <w:pPr>
              <w:pStyle w:val="9"/>
              <w:rPr>
                <w:b/>
                <w:sz w:val="20"/>
              </w:rPr>
            </w:pPr>
          </w:p>
          <w:p>
            <w:pPr>
              <w:pStyle w:val="9"/>
              <w:spacing w:before="11"/>
              <w:rPr>
                <w:b/>
                <w:sz w:val="28"/>
              </w:rPr>
            </w:pPr>
          </w:p>
          <w:p>
            <w:pPr>
              <w:pStyle w:val="9"/>
              <w:spacing w:before="1"/>
              <w:ind w:left="108"/>
              <w:rPr>
                <w:sz w:val="21"/>
              </w:rPr>
            </w:pPr>
            <w:r>
              <w:rPr>
                <w:sz w:val="21"/>
              </w:rPr>
              <w:t>问诊技巧</w:t>
            </w:r>
          </w:p>
        </w:tc>
        <w:tc>
          <w:tcPr>
            <w:tcW w:w="6667" w:type="dxa"/>
            <w:gridSpan w:val="3"/>
          </w:tcPr>
          <w:p>
            <w:pPr>
              <w:pStyle w:val="9"/>
              <w:spacing w:before="79"/>
              <w:ind w:left="161"/>
              <w:rPr>
                <w:sz w:val="21"/>
              </w:rPr>
            </w:pPr>
            <w:r>
              <w:rPr>
                <w:spacing w:val="-1"/>
                <w:w w:val="99"/>
                <w:sz w:val="21"/>
              </w:rPr>
              <w:t>问诊有条理和重点，顺序流畅</w:t>
            </w:r>
            <w:r>
              <w:rPr>
                <w:spacing w:val="2"/>
                <w:w w:val="99"/>
                <w:sz w:val="21"/>
              </w:rPr>
              <w:t>（</w:t>
            </w:r>
            <w:r>
              <w:rPr>
                <w:spacing w:val="-2"/>
                <w:w w:val="99"/>
                <w:sz w:val="21"/>
              </w:rPr>
              <w:t>4</w:t>
            </w:r>
            <w:r>
              <w:rPr>
                <w:spacing w:val="2"/>
                <w:w w:val="99"/>
                <w:sz w:val="21"/>
              </w:rPr>
              <w:t>分</w:t>
            </w:r>
            <w:r>
              <w:rPr>
                <w:spacing w:val="-104"/>
                <w:w w:val="99"/>
                <w:sz w:val="21"/>
              </w:rPr>
              <w:t>）</w:t>
            </w:r>
            <w:r>
              <w:rPr>
                <w:spacing w:val="-1"/>
                <w:w w:val="99"/>
                <w:sz w:val="21"/>
              </w:rPr>
              <w:t>，体现鉴别诊断思维</w:t>
            </w:r>
            <w:r>
              <w:rPr>
                <w:spacing w:val="2"/>
                <w:w w:val="99"/>
                <w:sz w:val="21"/>
              </w:rPr>
              <w:t>（</w:t>
            </w:r>
            <w:r>
              <w:rPr>
                <w:spacing w:val="-2"/>
                <w:w w:val="99"/>
                <w:sz w:val="21"/>
              </w:rPr>
              <w:t>4</w:t>
            </w:r>
            <w:r>
              <w:rPr>
                <w:spacing w:val="-1"/>
                <w:w w:val="99"/>
                <w:sz w:val="21"/>
              </w:rPr>
              <w:t>分</w:t>
            </w:r>
            <w:r>
              <w:rPr>
                <w:w w:val="99"/>
                <w:sz w:val="21"/>
              </w:rPr>
              <w:t>）</w:t>
            </w:r>
          </w:p>
        </w:tc>
        <w:tc>
          <w:tcPr>
            <w:tcW w:w="1003" w:type="dxa"/>
          </w:tcPr>
          <w:p>
            <w:pPr>
              <w:pStyle w:val="9"/>
              <w:spacing w:before="62"/>
              <w:ind w:left="10"/>
              <w:jc w:val="center"/>
              <w:rPr>
                <w:sz w:val="21"/>
              </w:rPr>
            </w:pPr>
            <w:r>
              <w:rPr>
                <w:w w:val="99"/>
                <w:sz w:val="21"/>
              </w:rPr>
              <w:t>8</w:t>
            </w:r>
          </w:p>
        </w:tc>
        <w:tc>
          <w:tcPr>
            <w:tcW w:w="728"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6" w:hRule="atLeast"/>
        </w:trPr>
        <w:tc>
          <w:tcPr>
            <w:tcW w:w="1349" w:type="dxa"/>
            <w:vMerge w:val="continue"/>
            <w:tcBorders>
              <w:top w:val="nil"/>
            </w:tcBorders>
          </w:tcPr>
          <w:p>
            <w:pPr>
              <w:rPr>
                <w:sz w:val="2"/>
                <w:szCs w:val="2"/>
              </w:rPr>
            </w:pPr>
          </w:p>
        </w:tc>
        <w:tc>
          <w:tcPr>
            <w:tcW w:w="6667" w:type="dxa"/>
            <w:gridSpan w:val="3"/>
          </w:tcPr>
          <w:p>
            <w:pPr>
              <w:pStyle w:val="9"/>
              <w:spacing w:before="80"/>
              <w:ind w:left="161"/>
              <w:rPr>
                <w:sz w:val="21"/>
              </w:rPr>
            </w:pPr>
            <w:r>
              <w:rPr>
                <w:sz w:val="21"/>
              </w:rPr>
              <w:t>问诊语言恰当，不过度引导或指责患者</w:t>
            </w:r>
          </w:p>
        </w:tc>
        <w:tc>
          <w:tcPr>
            <w:tcW w:w="1003" w:type="dxa"/>
          </w:tcPr>
          <w:p>
            <w:pPr>
              <w:pStyle w:val="9"/>
              <w:spacing w:before="63"/>
              <w:ind w:left="10"/>
              <w:jc w:val="center"/>
              <w:rPr>
                <w:sz w:val="21"/>
              </w:rPr>
            </w:pPr>
            <w:r>
              <w:rPr>
                <w:w w:val="99"/>
                <w:sz w:val="21"/>
              </w:rPr>
              <w:t>5</w:t>
            </w:r>
          </w:p>
        </w:tc>
        <w:tc>
          <w:tcPr>
            <w:tcW w:w="728"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349" w:type="dxa"/>
            <w:vMerge w:val="continue"/>
            <w:tcBorders>
              <w:top w:val="nil"/>
            </w:tcBorders>
          </w:tcPr>
          <w:p>
            <w:pPr>
              <w:rPr>
                <w:sz w:val="2"/>
                <w:szCs w:val="2"/>
              </w:rPr>
            </w:pPr>
          </w:p>
        </w:tc>
        <w:tc>
          <w:tcPr>
            <w:tcW w:w="6667" w:type="dxa"/>
            <w:gridSpan w:val="3"/>
          </w:tcPr>
          <w:p>
            <w:pPr>
              <w:pStyle w:val="9"/>
              <w:spacing w:before="79"/>
              <w:ind w:left="161"/>
              <w:rPr>
                <w:sz w:val="21"/>
              </w:rPr>
            </w:pPr>
            <w:r>
              <w:rPr>
                <w:sz w:val="21"/>
              </w:rPr>
              <w:t>问诊全程有对患者境遇表示同情和鼓励</w:t>
            </w:r>
          </w:p>
        </w:tc>
        <w:tc>
          <w:tcPr>
            <w:tcW w:w="1003" w:type="dxa"/>
          </w:tcPr>
          <w:p>
            <w:pPr>
              <w:pStyle w:val="9"/>
              <w:spacing w:before="62"/>
              <w:ind w:left="10"/>
              <w:jc w:val="center"/>
              <w:rPr>
                <w:sz w:val="21"/>
              </w:rPr>
            </w:pPr>
            <w:r>
              <w:rPr>
                <w:w w:val="99"/>
                <w:sz w:val="21"/>
              </w:rPr>
              <w:t>5</w:t>
            </w:r>
          </w:p>
        </w:tc>
        <w:tc>
          <w:tcPr>
            <w:tcW w:w="728"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349" w:type="dxa"/>
            <w:vMerge w:val="restart"/>
          </w:tcPr>
          <w:p>
            <w:pPr>
              <w:pStyle w:val="9"/>
              <w:rPr>
                <w:b/>
                <w:sz w:val="20"/>
              </w:rPr>
            </w:pPr>
          </w:p>
          <w:p>
            <w:pPr>
              <w:pStyle w:val="9"/>
              <w:rPr>
                <w:b/>
                <w:sz w:val="20"/>
              </w:rPr>
            </w:pPr>
          </w:p>
          <w:p>
            <w:pPr>
              <w:pStyle w:val="9"/>
              <w:rPr>
                <w:b/>
                <w:sz w:val="20"/>
              </w:rPr>
            </w:pPr>
          </w:p>
          <w:p>
            <w:pPr>
              <w:pStyle w:val="9"/>
              <w:spacing w:before="3"/>
              <w:rPr>
                <w:b/>
                <w:sz w:val="17"/>
              </w:rPr>
            </w:pPr>
          </w:p>
          <w:p>
            <w:pPr>
              <w:pStyle w:val="9"/>
              <w:ind w:left="108"/>
              <w:rPr>
                <w:sz w:val="21"/>
              </w:rPr>
            </w:pPr>
            <w:r>
              <w:rPr>
                <w:sz w:val="21"/>
              </w:rPr>
              <w:t>医患沟通</w:t>
            </w:r>
          </w:p>
        </w:tc>
        <w:tc>
          <w:tcPr>
            <w:tcW w:w="6667" w:type="dxa"/>
            <w:gridSpan w:val="3"/>
          </w:tcPr>
          <w:p>
            <w:pPr>
              <w:pStyle w:val="9"/>
              <w:spacing w:before="80"/>
              <w:ind w:left="161"/>
              <w:rPr>
                <w:sz w:val="21"/>
              </w:rPr>
            </w:pPr>
            <w:r>
              <w:rPr>
                <w:sz w:val="21"/>
              </w:rPr>
              <w:t>医患沟通态度和蔼，表述专业到位</w:t>
            </w:r>
          </w:p>
        </w:tc>
        <w:tc>
          <w:tcPr>
            <w:tcW w:w="1003" w:type="dxa"/>
          </w:tcPr>
          <w:p>
            <w:pPr>
              <w:pStyle w:val="9"/>
              <w:spacing w:before="63"/>
              <w:ind w:left="10"/>
              <w:jc w:val="center"/>
              <w:rPr>
                <w:sz w:val="21"/>
              </w:rPr>
            </w:pPr>
            <w:r>
              <w:rPr>
                <w:w w:val="99"/>
                <w:sz w:val="21"/>
              </w:rPr>
              <w:t>5</w:t>
            </w:r>
          </w:p>
        </w:tc>
        <w:tc>
          <w:tcPr>
            <w:tcW w:w="728"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349" w:type="dxa"/>
            <w:vMerge w:val="continue"/>
            <w:tcBorders>
              <w:top w:val="nil"/>
            </w:tcBorders>
          </w:tcPr>
          <w:p>
            <w:pPr>
              <w:rPr>
                <w:sz w:val="2"/>
                <w:szCs w:val="2"/>
              </w:rPr>
            </w:pPr>
          </w:p>
        </w:tc>
        <w:tc>
          <w:tcPr>
            <w:tcW w:w="6667" w:type="dxa"/>
            <w:gridSpan w:val="3"/>
          </w:tcPr>
          <w:p>
            <w:pPr>
              <w:pStyle w:val="9"/>
              <w:spacing w:before="81"/>
              <w:ind w:left="161"/>
              <w:rPr>
                <w:sz w:val="21"/>
              </w:rPr>
            </w:pPr>
            <w:r>
              <w:rPr>
                <w:sz w:val="21"/>
              </w:rPr>
              <w:t>总结病史信息，主动和患者或家属进行初步沟通（每项5分）</w:t>
            </w:r>
          </w:p>
        </w:tc>
        <w:tc>
          <w:tcPr>
            <w:tcW w:w="1003" w:type="dxa"/>
          </w:tcPr>
          <w:p>
            <w:pPr>
              <w:pStyle w:val="9"/>
              <w:spacing w:before="62"/>
              <w:ind w:left="164" w:right="154"/>
              <w:jc w:val="center"/>
              <w:rPr>
                <w:sz w:val="21"/>
              </w:rPr>
            </w:pPr>
            <w:r>
              <w:rPr>
                <w:sz w:val="21"/>
              </w:rPr>
              <w:t>10</w:t>
            </w:r>
          </w:p>
        </w:tc>
        <w:tc>
          <w:tcPr>
            <w:tcW w:w="728"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6" w:hRule="atLeast"/>
        </w:trPr>
        <w:tc>
          <w:tcPr>
            <w:tcW w:w="1349" w:type="dxa"/>
            <w:vMerge w:val="continue"/>
            <w:tcBorders>
              <w:top w:val="nil"/>
            </w:tcBorders>
          </w:tcPr>
          <w:p>
            <w:pPr>
              <w:rPr>
                <w:sz w:val="2"/>
                <w:szCs w:val="2"/>
              </w:rPr>
            </w:pPr>
          </w:p>
        </w:tc>
        <w:tc>
          <w:tcPr>
            <w:tcW w:w="6667" w:type="dxa"/>
            <w:gridSpan w:val="3"/>
          </w:tcPr>
          <w:p>
            <w:pPr>
              <w:pStyle w:val="9"/>
              <w:spacing w:before="79"/>
              <w:ind w:left="161"/>
              <w:rPr>
                <w:sz w:val="21"/>
              </w:rPr>
            </w:pPr>
            <w:r>
              <w:rPr>
                <w:sz w:val="21"/>
              </w:rPr>
              <w:t>针对患者提问，能耐心提供专业建议</w:t>
            </w:r>
          </w:p>
        </w:tc>
        <w:tc>
          <w:tcPr>
            <w:tcW w:w="1003" w:type="dxa"/>
          </w:tcPr>
          <w:p>
            <w:pPr>
              <w:pStyle w:val="9"/>
              <w:spacing w:before="63"/>
              <w:ind w:left="10"/>
              <w:jc w:val="center"/>
              <w:rPr>
                <w:sz w:val="21"/>
              </w:rPr>
            </w:pPr>
            <w:r>
              <w:rPr>
                <w:w w:val="99"/>
                <w:sz w:val="21"/>
              </w:rPr>
              <w:t>5</w:t>
            </w:r>
          </w:p>
        </w:tc>
        <w:tc>
          <w:tcPr>
            <w:tcW w:w="728"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349" w:type="dxa"/>
            <w:vMerge w:val="continue"/>
            <w:tcBorders>
              <w:top w:val="nil"/>
            </w:tcBorders>
          </w:tcPr>
          <w:p>
            <w:pPr>
              <w:rPr>
                <w:sz w:val="2"/>
                <w:szCs w:val="2"/>
              </w:rPr>
            </w:pPr>
          </w:p>
        </w:tc>
        <w:tc>
          <w:tcPr>
            <w:tcW w:w="6667" w:type="dxa"/>
            <w:gridSpan w:val="3"/>
          </w:tcPr>
          <w:p>
            <w:pPr>
              <w:pStyle w:val="9"/>
              <w:spacing w:before="80"/>
              <w:ind w:left="161"/>
              <w:rPr>
                <w:sz w:val="21"/>
              </w:rPr>
            </w:pPr>
            <w:r>
              <w:rPr>
                <w:sz w:val="21"/>
              </w:rPr>
              <w:t>主动了解患者家庭经济支付能力和医疗保障情况</w:t>
            </w:r>
          </w:p>
        </w:tc>
        <w:tc>
          <w:tcPr>
            <w:tcW w:w="1003" w:type="dxa"/>
          </w:tcPr>
          <w:p>
            <w:pPr>
              <w:pStyle w:val="9"/>
              <w:spacing w:before="64"/>
              <w:ind w:left="10"/>
              <w:jc w:val="center"/>
              <w:rPr>
                <w:sz w:val="21"/>
              </w:rPr>
            </w:pPr>
            <w:r>
              <w:rPr>
                <w:w w:val="99"/>
                <w:sz w:val="21"/>
              </w:rPr>
              <w:t>2</w:t>
            </w:r>
          </w:p>
        </w:tc>
        <w:tc>
          <w:tcPr>
            <w:tcW w:w="728"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8016" w:type="dxa"/>
            <w:gridSpan w:val="4"/>
          </w:tcPr>
          <w:p>
            <w:pPr>
              <w:pStyle w:val="9"/>
              <w:tabs>
                <w:tab w:val="left" w:pos="426"/>
              </w:tabs>
              <w:spacing w:before="62"/>
              <w:ind w:left="6"/>
              <w:jc w:val="center"/>
              <w:rPr>
                <w:sz w:val="21"/>
              </w:rPr>
            </w:pPr>
            <w:r>
              <w:rPr>
                <w:sz w:val="21"/>
              </w:rPr>
              <w:t>合</w:t>
            </w:r>
            <w:r>
              <w:rPr>
                <w:sz w:val="21"/>
              </w:rPr>
              <w:tab/>
            </w:r>
            <w:r>
              <w:rPr>
                <w:sz w:val="21"/>
              </w:rPr>
              <w:t>计</w:t>
            </w:r>
          </w:p>
        </w:tc>
        <w:tc>
          <w:tcPr>
            <w:tcW w:w="1003" w:type="dxa"/>
          </w:tcPr>
          <w:p>
            <w:pPr>
              <w:pStyle w:val="9"/>
              <w:spacing w:before="62"/>
              <w:ind w:left="164" w:right="154"/>
              <w:jc w:val="center"/>
              <w:rPr>
                <w:sz w:val="21"/>
              </w:rPr>
            </w:pPr>
            <w:r>
              <w:rPr>
                <w:sz w:val="21"/>
              </w:rPr>
              <w:t>100</w:t>
            </w:r>
          </w:p>
        </w:tc>
        <w:tc>
          <w:tcPr>
            <w:tcW w:w="728" w:type="dxa"/>
          </w:tcPr>
          <w:p>
            <w:pPr>
              <w:pStyle w:val="9"/>
              <w:rPr>
                <w:rFonts w:ascii="Times New Roman"/>
                <w:sz w:val="20"/>
              </w:rPr>
            </w:pPr>
          </w:p>
        </w:tc>
      </w:tr>
    </w:tbl>
    <w:p>
      <w:pPr>
        <w:spacing w:before="177"/>
        <w:ind w:left="818" w:right="0" w:firstLine="0"/>
        <w:jc w:val="left"/>
        <w:rPr>
          <w:b/>
          <w:sz w:val="21"/>
        </w:rPr>
      </w:pPr>
      <w:r>
        <w:rPr>
          <w:b/>
          <w:sz w:val="21"/>
        </w:rPr>
        <w:t>考官签字：</w:t>
      </w:r>
    </w:p>
    <w:p>
      <w:pPr>
        <w:spacing w:after="0"/>
        <w:jc w:val="left"/>
        <w:rPr>
          <w:sz w:val="21"/>
        </w:rPr>
        <w:sectPr>
          <w:pgSz w:w="11910" w:h="16840"/>
          <w:pgMar w:top="1820" w:right="600" w:bottom="280" w:left="600" w:header="1549" w:footer="0" w:gutter="0"/>
          <w:cols w:space="720" w:num="1"/>
        </w:sectPr>
      </w:pPr>
    </w:p>
    <w:p>
      <w:pPr>
        <w:pStyle w:val="2"/>
        <w:spacing w:before="55"/>
        <w:ind w:left="1010" w:right="1008"/>
        <w:jc w:val="center"/>
      </w:pPr>
      <w:r>
        <w:t>体格检查评分表（精神科）</w:t>
      </w:r>
    </w:p>
    <w:p>
      <w:pPr>
        <w:pStyle w:val="2"/>
        <w:spacing w:before="6" w:after="5"/>
        <w:ind w:left="1008" w:right="1008"/>
        <w:jc w:val="center"/>
      </w:pPr>
      <w:r>
        <w:t>（合作患者）</w:t>
      </w:r>
    </w:p>
    <w:tbl>
      <w:tblPr>
        <w:tblStyle w:val="5"/>
        <w:tblW w:w="0" w:type="auto"/>
        <w:tblInd w:w="68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10"/>
        <w:gridCol w:w="709"/>
        <w:gridCol w:w="745"/>
        <w:gridCol w:w="2415"/>
        <w:gridCol w:w="1432"/>
        <w:gridCol w:w="1672"/>
        <w:gridCol w:w="945"/>
        <w:gridCol w:w="72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419" w:type="dxa"/>
            <w:gridSpan w:val="2"/>
          </w:tcPr>
          <w:p>
            <w:pPr>
              <w:pStyle w:val="9"/>
              <w:spacing w:before="34"/>
              <w:ind w:left="289"/>
              <w:rPr>
                <w:sz w:val="21"/>
              </w:rPr>
            </w:pPr>
            <w:r>
              <w:rPr>
                <w:sz w:val="21"/>
              </w:rPr>
              <w:t>考生姓名</w:t>
            </w:r>
          </w:p>
        </w:tc>
        <w:tc>
          <w:tcPr>
            <w:tcW w:w="3160" w:type="dxa"/>
            <w:gridSpan w:val="2"/>
          </w:tcPr>
          <w:p>
            <w:pPr>
              <w:pStyle w:val="9"/>
              <w:rPr>
                <w:rFonts w:ascii="Times New Roman"/>
                <w:sz w:val="20"/>
              </w:rPr>
            </w:pPr>
          </w:p>
        </w:tc>
        <w:tc>
          <w:tcPr>
            <w:tcW w:w="1432" w:type="dxa"/>
          </w:tcPr>
          <w:p>
            <w:pPr>
              <w:pStyle w:val="9"/>
              <w:spacing w:before="34"/>
              <w:ind w:left="273" w:right="269"/>
              <w:jc w:val="center"/>
              <w:rPr>
                <w:rFonts w:hint="eastAsia" w:eastAsia="宋体"/>
                <w:sz w:val="21"/>
                <w:lang w:eastAsia="zh-CN"/>
              </w:rPr>
            </w:pPr>
            <w:r>
              <w:rPr>
                <w:rFonts w:hint="eastAsia"/>
                <w:sz w:val="21"/>
                <w:lang w:eastAsia="zh-CN"/>
              </w:rPr>
              <w:t>终身码</w:t>
            </w:r>
          </w:p>
        </w:tc>
        <w:tc>
          <w:tcPr>
            <w:tcW w:w="3344" w:type="dxa"/>
            <w:gridSpan w:val="3"/>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419" w:type="dxa"/>
            <w:gridSpan w:val="2"/>
          </w:tcPr>
          <w:p>
            <w:pPr>
              <w:pStyle w:val="9"/>
              <w:spacing w:before="32"/>
              <w:ind w:left="289"/>
              <w:rPr>
                <w:sz w:val="21"/>
              </w:rPr>
            </w:pPr>
            <w:r>
              <w:rPr>
                <w:sz w:val="21"/>
              </w:rPr>
              <w:t>培训学科</w:t>
            </w:r>
          </w:p>
        </w:tc>
        <w:tc>
          <w:tcPr>
            <w:tcW w:w="3160" w:type="dxa"/>
            <w:gridSpan w:val="2"/>
          </w:tcPr>
          <w:p>
            <w:pPr>
              <w:pStyle w:val="9"/>
              <w:rPr>
                <w:rFonts w:ascii="Times New Roman"/>
                <w:sz w:val="20"/>
              </w:rPr>
            </w:pPr>
          </w:p>
        </w:tc>
        <w:tc>
          <w:tcPr>
            <w:tcW w:w="1432" w:type="dxa"/>
          </w:tcPr>
          <w:p>
            <w:pPr>
              <w:pStyle w:val="9"/>
              <w:spacing w:before="32"/>
              <w:ind w:left="273" w:right="269"/>
              <w:jc w:val="center"/>
              <w:rPr>
                <w:sz w:val="21"/>
              </w:rPr>
            </w:pPr>
            <w:r>
              <w:rPr>
                <w:sz w:val="21"/>
              </w:rPr>
              <w:t>考核基地</w:t>
            </w:r>
          </w:p>
        </w:tc>
        <w:tc>
          <w:tcPr>
            <w:tcW w:w="3344" w:type="dxa"/>
            <w:gridSpan w:val="3"/>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419" w:type="dxa"/>
            <w:gridSpan w:val="2"/>
          </w:tcPr>
          <w:p>
            <w:pPr>
              <w:pStyle w:val="9"/>
              <w:spacing w:before="32"/>
              <w:ind w:left="289"/>
              <w:rPr>
                <w:sz w:val="21"/>
              </w:rPr>
            </w:pPr>
            <w:r>
              <w:rPr>
                <w:sz w:val="21"/>
              </w:rPr>
              <w:t>考核时间</w:t>
            </w:r>
          </w:p>
        </w:tc>
        <w:tc>
          <w:tcPr>
            <w:tcW w:w="7936" w:type="dxa"/>
            <w:gridSpan w:val="6"/>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419" w:type="dxa"/>
            <w:gridSpan w:val="2"/>
          </w:tcPr>
          <w:p>
            <w:pPr>
              <w:pStyle w:val="9"/>
              <w:spacing w:before="33"/>
              <w:ind w:left="289"/>
              <w:rPr>
                <w:b/>
                <w:sz w:val="21"/>
              </w:rPr>
            </w:pPr>
            <w:r>
              <w:rPr>
                <w:b/>
                <w:sz w:val="21"/>
              </w:rPr>
              <w:t>评分项目</w:t>
            </w:r>
          </w:p>
        </w:tc>
        <w:tc>
          <w:tcPr>
            <w:tcW w:w="6264" w:type="dxa"/>
            <w:gridSpan w:val="4"/>
          </w:tcPr>
          <w:p>
            <w:pPr>
              <w:pStyle w:val="9"/>
              <w:spacing w:before="33"/>
              <w:ind w:left="2689" w:right="2680"/>
              <w:jc w:val="center"/>
              <w:rPr>
                <w:b/>
                <w:sz w:val="21"/>
              </w:rPr>
            </w:pPr>
            <w:r>
              <w:rPr>
                <w:b/>
                <w:sz w:val="21"/>
              </w:rPr>
              <w:t>评分要素</w:t>
            </w:r>
          </w:p>
        </w:tc>
        <w:tc>
          <w:tcPr>
            <w:tcW w:w="945" w:type="dxa"/>
          </w:tcPr>
          <w:p>
            <w:pPr>
              <w:pStyle w:val="9"/>
              <w:spacing w:before="33"/>
              <w:ind w:left="136" w:right="126"/>
              <w:jc w:val="center"/>
              <w:rPr>
                <w:b/>
                <w:sz w:val="21"/>
              </w:rPr>
            </w:pPr>
            <w:r>
              <w:rPr>
                <w:b/>
                <w:sz w:val="21"/>
              </w:rPr>
              <w:t>标准分</w:t>
            </w:r>
          </w:p>
        </w:tc>
        <w:tc>
          <w:tcPr>
            <w:tcW w:w="727" w:type="dxa"/>
          </w:tcPr>
          <w:p>
            <w:pPr>
              <w:pStyle w:val="9"/>
              <w:spacing w:before="33"/>
              <w:ind w:left="152"/>
              <w:rPr>
                <w:b/>
                <w:sz w:val="21"/>
              </w:rPr>
            </w:pPr>
            <w:r>
              <w:rPr>
                <w:b/>
                <w:sz w:val="21"/>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710" w:type="dxa"/>
            <w:vMerge w:val="restart"/>
          </w:tcPr>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spacing w:before="8"/>
              <w:rPr>
                <w:b/>
                <w:sz w:val="24"/>
              </w:rPr>
            </w:pPr>
          </w:p>
          <w:p>
            <w:pPr>
              <w:pStyle w:val="9"/>
              <w:spacing w:line="244" w:lineRule="auto"/>
              <w:ind w:left="145" w:right="134"/>
              <w:rPr>
                <w:sz w:val="21"/>
              </w:rPr>
            </w:pPr>
            <w:r>
              <w:rPr>
                <w:sz w:val="21"/>
              </w:rPr>
              <w:t>专科检查</w:t>
            </w:r>
          </w:p>
        </w:tc>
        <w:tc>
          <w:tcPr>
            <w:tcW w:w="8645" w:type="dxa"/>
            <w:gridSpan w:val="7"/>
          </w:tcPr>
          <w:p>
            <w:pPr>
              <w:pStyle w:val="9"/>
              <w:spacing w:before="33"/>
              <w:ind w:left="107"/>
              <w:rPr>
                <w:b/>
                <w:sz w:val="21"/>
              </w:rPr>
            </w:pPr>
            <w:r>
              <w:rPr>
                <w:b/>
                <w:sz w:val="21"/>
              </w:rPr>
              <w:t>精神检查（60分）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82" w:hRule="atLeast"/>
        </w:trPr>
        <w:tc>
          <w:tcPr>
            <w:tcW w:w="710" w:type="dxa"/>
            <w:vMerge w:val="continue"/>
            <w:tcBorders>
              <w:top w:val="nil"/>
            </w:tcBorders>
          </w:tcPr>
          <w:p>
            <w:pPr>
              <w:rPr>
                <w:sz w:val="2"/>
                <w:szCs w:val="2"/>
              </w:rPr>
            </w:pPr>
          </w:p>
        </w:tc>
        <w:tc>
          <w:tcPr>
            <w:tcW w:w="709" w:type="dxa"/>
            <w:vMerge w:val="restart"/>
          </w:tcPr>
          <w:p>
            <w:pPr>
              <w:pStyle w:val="9"/>
              <w:spacing w:before="1"/>
              <w:rPr>
                <w:b/>
                <w:sz w:val="25"/>
              </w:rPr>
            </w:pPr>
          </w:p>
          <w:p>
            <w:pPr>
              <w:pStyle w:val="9"/>
              <w:spacing w:line="242" w:lineRule="auto"/>
              <w:ind w:left="107" w:right="171"/>
              <w:jc w:val="both"/>
              <w:rPr>
                <w:sz w:val="21"/>
              </w:rPr>
            </w:pPr>
            <w:r>
              <w:rPr>
                <w:sz w:val="21"/>
              </w:rPr>
              <w:t>检查前准备</w:t>
            </w:r>
          </w:p>
        </w:tc>
        <w:tc>
          <w:tcPr>
            <w:tcW w:w="6264" w:type="dxa"/>
            <w:gridSpan w:val="4"/>
          </w:tcPr>
          <w:p>
            <w:pPr>
              <w:pStyle w:val="9"/>
              <w:spacing w:before="31" w:line="242" w:lineRule="auto"/>
              <w:ind w:left="106" w:right="-15"/>
              <w:rPr>
                <w:sz w:val="21"/>
              </w:rPr>
            </w:pPr>
            <w:r>
              <w:rPr>
                <w:spacing w:val="-7"/>
                <w:sz w:val="21"/>
              </w:rPr>
              <w:t>患者准备：核对患者信息</w:t>
            </w:r>
            <w:r>
              <w:rPr>
                <w:sz w:val="21"/>
              </w:rPr>
              <w:t>（1</w:t>
            </w:r>
            <w:r>
              <w:rPr>
                <w:spacing w:val="-29"/>
                <w:sz w:val="21"/>
              </w:rPr>
              <w:t>分</w:t>
            </w:r>
            <w:r>
              <w:rPr>
                <w:spacing w:val="-104"/>
                <w:sz w:val="21"/>
              </w:rPr>
              <w:t>）</w:t>
            </w:r>
            <w:r>
              <w:rPr>
                <w:spacing w:val="-8"/>
                <w:sz w:val="21"/>
              </w:rPr>
              <w:t>。评估患者状态，明确患者是否适</w:t>
            </w:r>
            <w:r>
              <w:rPr>
                <w:spacing w:val="-9"/>
                <w:sz w:val="21"/>
              </w:rPr>
              <w:t>合进行检查</w:t>
            </w:r>
            <w:r>
              <w:rPr>
                <w:sz w:val="21"/>
              </w:rPr>
              <w:t>（1</w:t>
            </w:r>
            <w:r>
              <w:rPr>
                <w:spacing w:val="-30"/>
                <w:sz w:val="21"/>
              </w:rPr>
              <w:t>分</w:t>
            </w:r>
            <w:r>
              <w:rPr>
                <w:spacing w:val="-106"/>
                <w:sz w:val="21"/>
              </w:rPr>
              <w:t>）</w:t>
            </w:r>
            <w:r>
              <w:rPr>
                <w:spacing w:val="-5"/>
                <w:sz w:val="21"/>
              </w:rPr>
              <w:t>。告知检查中的患者配合及注意事项</w:t>
            </w:r>
            <w:r>
              <w:rPr>
                <w:sz w:val="21"/>
              </w:rPr>
              <w:t>（0.5</w:t>
            </w:r>
            <w:r>
              <w:rPr>
                <w:spacing w:val="-30"/>
                <w:sz w:val="21"/>
              </w:rPr>
              <w:t>分</w:t>
            </w:r>
            <w:r>
              <w:rPr>
                <w:spacing w:val="-104"/>
                <w:sz w:val="21"/>
              </w:rPr>
              <w:t>）</w:t>
            </w:r>
            <w:r>
              <w:rPr>
                <w:sz w:val="21"/>
              </w:rPr>
              <w:t>。让患者保持舒适体位：取坐位或卧位（0.5</w:t>
            </w:r>
            <w:r>
              <w:rPr>
                <w:spacing w:val="-28"/>
                <w:sz w:val="21"/>
              </w:rPr>
              <w:t>分</w:t>
            </w:r>
            <w:r>
              <w:rPr>
                <w:sz w:val="21"/>
              </w:rPr>
              <w:t>）</w:t>
            </w:r>
          </w:p>
        </w:tc>
        <w:tc>
          <w:tcPr>
            <w:tcW w:w="945" w:type="dxa"/>
          </w:tcPr>
          <w:p>
            <w:pPr>
              <w:pStyle w:val="9"/>
              <w:spacing w:before="10"/>
              <w:rPr>
                <w:b/>
                <w:sz w:val="23"/>
              </w:rPr>
            </w:pPr>
          </w:p>
          <w:p>
            <w:pPr>
              <w:pStyle w:val="9"/>
              <w:ind w:left="6"/>
              <w:jc w:val="center"/>
              <w:rPr>
                <w:sz w:val="21"/>
              </w:rPr>
            </w:pPr>
            <w:r>
              <w:rPr>
                <w:w w:val="99"/>
                <w:sz w:val="21"/>
              </w:rPr>
              <w:t>3</w:t>
            </w:r>
          </w:p>
        </w:tc>
        <w:tc>
          <w:tcPr>
            <w:tcW w:w="727"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710" w:type="dxa"/>
            <w:vMerge w:val="continue"/>
            <w:tcBorders>
              <w:top w:val="nil"/>
            </w:tcBorders>
          </w:tcPr>
          <w:p>
            <w:pPr>
              <w:rPr>
                <w:sz w:val="2"/>
                <w:szCs w:val="2"/>
              </w:rPr>
            </w:pPr>
          </w:p>
        </w:tc>
        <w:tc>
          <w:tcPr>
            <w:tcW w:w="709" w:type="dxa"/>
            <w:vMerge w:val="continue"/>
            <w:tcBorders>
              <w:top w:val="nil"/>
            </w:tcBorders>
          </w:tcPr>
          <w:p>
            <w:pPr>
              <w:rPr>
                <w:sz w:val="2"/>
                <w:szCs w:val="2"/>
              </w:rPr>
            </w:pPr>
          </w:p>
        </w:tc>
        <w:tc>
          <w:tcPr>
            <w:tcW w:w="6264" w:type="dxa"/>
            <w:gridSpan w:val="4"/>
          </w:tcPr>
          <w:p>
            <w:pPr>
              <w:pStyle w:val="9"/>
              <w:spacing w:before="9" w:line="270" w:lineRule="atLeast"/>
              <w:ind w:left="106" w:right="-15"/>
              <w:rPr>
                <w:sz w:val="21"/>
              </w:rPr>
            </w:pPr>
            <w:r>
              <w:rPr>
                <w:spacing w:val="-15"/>
                <w:sz w:val="21"/>
              </w:rPr>
              <w:t>物品准备：纸、笔、手表等</w:t>
            </w:r>
            <w:r>
              <w:rPr>
                <w:sz w:val="21"/>
              </w:rPr>
              <w:t>（1</w:t>
            </w:r>
            <w:r>
              <w:rPr>
                <w:spacing w:val="-33"/>
                <w:sz w:val="21"/>
              </w:rPr>
              <w:t>分</w:t>
            </w:r>
            <w:r>
              <w:rPr>
                <w:spacing w:val="-106"/>
                <w:sz w:val="21"/>
              </w:rPr>
              <w:t>）</w:t>
            </w:r>
            <w:r>
              <w:rPr>
                <w:spacing w:val="-7"/>
                <w:sz w:val="21"/>
              </w:rPr>
              <w:t>。物品置于检查者的左侧或右侧，</w:t>
            </w:r>
            <w:r>
              <w:rPr>
                <w:spacing w:val="-12"/>
                <w:sz w:val="21"/>
              </w:rPr>
              <w:t>不能让患者拿到笔等尖锐物品，尤其可能有冲动行为的患者</w:t>
            </w:r>
            <w:r>
              <w:rPr>
                <w:sz w:val="21"/>
              </w:rPr>
              <w:t>（1</w:t>
            </w:r>
            <w:r>
              <w:rPr>
                <w:spacing w:val="-32"/>
                <w:sz w:val="21"/>
              </w:rPr>
              <w:t>分</w:t>
            </w:r>
            <w:r>
              <w:rPr>
                <w:sz w:val="21"/>
              </w:rPr>
              <w:t>）</w:t>
            </w:r>
          </w:p>
        </w:tc>
        <w:tc>
          <w:tcPr>
            <w:tcW w:w="945" w:type="dxa"/>
          </w:tcPr>
          <w:p>
            <w:pPr>
              <w:pStyle w:val="9"/>
              <w:spacing w:before="147"/>
              <w:ind w:left="6"/>
              <w:jc w:val="center"/>
              <w:rPr>
                <w:sz w:val="21"/>
              </w:rPr>
            </w:pPr>
            <w:r>
              <w:rPr>
                <w:w w:val="99"/>
                <w:sz w:val="21"/>
              </w:rPr>
              <w:t>2</w:t>
            </w:r>
          </w:p>
        </w:tc>
        <w:tc>
          <w:tcPr>
            <w:tcW w:w="727"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2" w:hRule="atLeast"/>
        </w:trPr>
        <w:tc>
          <w:tcPr>
            <w:tcW w:w="710" w:type="dxa"/>
            <w:vMerge w:val="continue"/>
            <w:tcBorders>
              <w:top w:val="nil"/>
            </w:tcBorders>
          </w:tcPr>
          <w:p>
            <w:pPr>
              <w:rPr>
                <w:sz w:val="2"/>
                <w:szCs w:val="2"/>
              </w:rPr>
            </w:pPr>
          </w:p>
        </w:tc>
        <w:tc>
          <w:tcPr>
            <w:tcW w:w="709" w:type="dxa"/>
            <w:vMerge w:val="restart"/>
          </w:tcPr>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spacing w:before="1"/>
              <w:rPr>
                <w:b/>
                <w:sz w:val="23"/>
              </w:rPr>
            </w:pPr>
          </w:p>
          <w:p>
            <w:pPr>
              <w:pStyle w:val="9"/>
              <w:spacing w:line="242" w:lineRule="auto"/>
              <w:ind w:left="107" w:right="171"/>
              <w:rPr>
                <w:sz w:val="21"/>
              </w:rPr>
            </w:pPr>
            <w:r>
              <w:rPr>
                <w:sz w:val="21"/>
              </w:rPr>
              <w:t>检查过程</w:t>
            </w:r>
          </w:p>
        </w:tc>
        <w:tc>
          <w:tcPr>
            <w:tcW w:w="745" w:type="dxa"/>
            <w:vMerge w:val="restart"/>
          </w:tcPr>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spacing w:before="7"/>
              <w:rPr>
                <w:b/>
                <w:sz w:val="14"/>
              </w:rPr>
            </w:pPr>
          </w:p>
          <w:p>
            <w:pPr>
              <w:pStyle w:val="9"/>
              <w:spacing w:line="242" w:lineRule="auto"/>
              <w:ind w:left="106" w:right="208"/>
              <w:rPr>
                <w:sz w:val="21"/>
              </w:rPr>
            </w:pPr>
            <w:r>
              <w:rPr>
                <w:sz w:val="21"/>
              </w:rPr>
              <w:t>一般情况</w:t>
            </w:r>
          </w:p>
        </w:tc>
        <w:tc>
          <w:tcPr>
            <w:tcW w:w="5519" w:type="dxa"/>
            <w:gridSpan w:val="3"/>
          </w:tcPr>
          <w:p>
            <w:pPr>
              <w:pStyle w:val="9"/>
              <w:spacing w:before="6" w:line="244" w:lineRule="auto"/>
              <w:ind w:left="107" w:right="97"/>
              <w:rPr>
                <w:sz w:val="21"/>
              </w:rPr>
            </w:pPr>
            <w:r>
              <w:rPr>
                <w:sz w:val="21"/>
              </w:rPr>
              <w:t>意识：意识是否清晰，意识障碍的水平和内容</w:t>
            </w:r>
            <w:r>
              <w:rPr>
                <w:spacing w:val="4"/>
                <w:sz w:val="21"/>
              </w:rPr>
              <w:t>（</w:t>
            </w:r>
            <w:r>
              <w:rPr>
                <w:sz w:val="21"/>
              </w:rPr>
              <w:t>意识清晰</w:t>
            </w:r>
            <w:r>
              <w:rPr>
                <w:spacing w:val="-9"/>
                <w:sz w:val="21"/>
              </w:rPr>
              <w:t>者判断正确</w:t>
            </w:r>
            <w:r>
              <w:rPr>
                <w:sz w:val="21"/>
              </w:rPr>
              <w:t>2</w:t>
            </w:r>
            <w:r>
              <w:rPr>
                <w:spacing w:val="-10"/>
                <w:sz w:val="21"/>
              </w:rPr>
              <w:t>分，有意识障碍者判断正确</w:t>
            </w:r>
            <w:r>
              <w:rPr>
                <w:sz w:val="21"/>
              </w:rPr>
              <w:t>2</w:t>
            </w:r>
            <w:r>
              <w:rPr>
                <w:spacing w:val="-7"/>
                <w:sz w:val="21"/>
              </w:rPr>
              <w:t>分，意识障碍</w:t>
            </w:r>
          </w:p>
          <w:p>
            <w:pPr>
              <w:pStyle w:val="9"/>
              <w:spacing w:line="257" w:lineRule="exact"/>
              <w:ind w:left="107"/>
              <w:rPr>
                <w:sz w:val="21"/>
              </w:rPr>
            </w:pPr>
            <w:r>
              <w:rPr>
                <w:sz w:val="21"/>
              </w:rPr>
              <w:t>的水平和内容少1项扣0.5分）</w:t>
            </w:r>
          </w:p>
        </w:tc>
        <w:tc>
          <w:tcPr>
            <w:tcW w:w="945" w:type="dxa"/>
          </w:tcPr>
          <w:p>
            <w:pPr>
              <w:pStyle w:val="9"/>
              <w:spacing w:before="10"/>
              <w:rPr>
                <w:b/>
                <w:sz w:val="21"/>
              </w:rPr>
            </w:pPr>
          </w:p>
          <w:p>
            <w:pPr>
              <w:pStyle w:val="9"/>
              <w:ind w:left="6"/>
              <w:jc w:val="center"/>
              <w:rPr>
                <w:sz w:val="21"/>
              </w:rPr>
            </w:pPr>
            <w:r>
              <w:rPr>
                <w:w w:val="99"/>
                <w:sz w:val="21"/>
              </w:rPr>
              <w:t>2</w:t>
            </w:r>
          </w:p>
        </w:tc>
        <w:tc>
          <w:tcPr>
            <w:tcW w:w="727"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1" w:hRule="atLeast"/>
        </w:trPr>
        <w:tc>
          <w:tcPr>
            <w:tcW w:w="710" w:type="dxa"/>
            <w:vMerge w:val="continue"/>
            <w:tcBorders>
              <w:top w:val="nil"/>
            </w:tcBorders>
          </w:tcPr>
          <w:p>
            <w:pPr>
              <w:rPr>
                <w:sz w:val="2"/>
                <w:szCs w:val="2"/>
              </w:rPr>
            </w:pPr>
          </w:p>
        </w:tc>
        <w:tc>
          <w:tcPr>
            <w:tcW w:w="709" w:type="dxa"/>
            <w:vMerge w:val="continue"/>
            <w:tcBorders>
              <w:top w:val="nil"/>
            </w:tcBorders>
          </w:tcPr>
          <w:p>
            <w:pPr>
              <w:rPr>
                <w:sz w:val="2"/>
                <w:szCs w:val="2"/>
              </w:rPr>
            </w:pPr>
          </w:p>
        </w:tc>
        <w:tc>
          <w:tcPr>
            <w:tcW w:w="745" w:type="dxa"/>
            <w:vMerge w:val="continue"/>
            <w:tcBorders>
              <w:top w:val="nil"/>
            </w:tcBorders>
          </w:tcPr>
          <w:p>
            <w:pPr>
              <w:rPr>
                <w:sz w:val="2"/>
                <w:szCs w:val="2"/>
              </w:rPr>
            </w:pPr>
          </w:p>
        </w:tc>
        <w:tc>
          <w:tcPr>
            <w:tcW w:w="5519" w:type="dxa"/>
            <w:gridSpan w:val="3"/>
          </w:tcPr>
          <w:p>
            <w:pPr>
              <w:pStyle w:val="9"/>
              <w:spacing w:before="78" w:line="242" w:lineRule="auto"/>
              <w:ind w:left="107" w:right="96"/>
              <w:rPr>
                <w:sz w:val="21"/>
              </w:rPr>
            </w:pPr>
            <w:r>
              <w:rPr>
                <w:sz w:val="21"/>
              </w:rPr>
              <w:t>定向力：时间（0.5</w:t>
            </w:r>
            <w:r>
              <w:rPr>
                <w:spacing w:val="-23"/>
                <w:sz w:val="21"/>
              </w:rPr>
              <w:t>分</w:t>
            </w:r>
            <w:r>
              <w:rPr>
                <w:spacing w:val="-104"/>
                <w:sz w:val="21"/>
              </w:rPr>
              <w:t>）</w:t>
            </w:r>
            <w:r>
              <w:rPr>
                <w:spacing w:val="1"/>
                <w:sz w:val="21"/>
              </w:rPr>
              <w:t>、地点</w:t>
            </w:r>
            <w:r>
              <w:rPr>
                <w:sz w:val="21"/>
              </w:rPr>
              <w:t>（0.5</w:t>
            </w:r>
            <w:r>
              <w:rPr>
                <w:spacing w:val="-23"/>
                <w:sz w:val="21"/>
              </w:rPr>
              <w:t>分</w:t>
            </w:r>
            <w:r>
              <w:rPr>
                <w:spacing w:val="-104"/>
                <w:sz w:val="21"/>
              </w:rPr>
              <w:t>）</w:t>
            </w:r>
            <w:r>
              <w:rPr>
                <w:sz w:val="21"/>
              </w:rPr>
              <w:t>、人物定向（0.5分）和自我定向能力（0.5</w:t>
            </w:r>
            <w:r>
              <w:rPr>
                <w:spacing w:val="-28"/>
                <w:sz w:val="21"/>
              </w:rPr>
              <w:t>分</w:t>
            </w:r>
            <w:r>
              <w:rPr>
                <w:sz w:val="21"/>
              </w:rPr>
              <w:t>）</w:t>
            </w:r>
          </w:p>
        </w:tc>
        <w:tc>
          <w:tcPr>
            <w:tcW w:w="945" w:type="dxa"/>
          </w:tcPr>
          <w:p>
            <w:pPr>
              <w:pStyle w:val="9"/>
              <w:spacing w:before="8"/>
              <w:rPr>
                <w:b/>
                <w:sz w:val="16"/>
              </w:rPr>
            </w:pPr>
          </w:p>
          <w:p>
            <w:pPr>
              <w:pStyle w:val="9"/>
              <w:ind w:left="6"/>
              <w:jc w:val="center"/>
              <w:rPr>
                <w:sz w:val="21"/>
              </w:rPr>
            </w:pPr>
            <w:r>
              <w:rPr>
                <w:w w:val="99"/>
                <w:sz w:val="21"/>
              </w:rPr>
              <w:t>2</w:t>
            </w:r>
          </w:p>
        </w:tc>
        <w:tc>
          <w:tcPr>
            <w:tcW w:w="727"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3" w:hRule="atLeast"/>
        </w:trPr>
        <w:tc>
          <w:tcPr>
            <w:tcW w:w="710" w:type="dxa"/>
            <w:vMerge w:val="continue"/>
            <w:tcBorders>
              <w:top w:val="nil"/>
            </w:tcBorders>
          </w:tcPr>
          <w:p>
            <w:pPr>
              <w:rPr>
                <w:sz w:val="2"/>
                <w:szCs w:val="2"/>
              </w:rPr>
            </w:pPr>
          </w:p>
        </w:tc>
        <w:tc>
          <w:tcPr>
            <w:tcW w:w="709" w:type="dxa"/>
            <w:vMerge w:val="continue"/>
            <w:tcBorders>
              <w:top w:val="nil"/>
            </w:tcBorders>
          </w:tcPr>
          <w:p>
            <w:pPr>
              <w:rPr>
                <w:sz w:val="2"/>
                <w:szCs w:val="2"/>
              </w:rPr>
            </w:pPr>
          </w:p>
        </w:tc>
        <w:tc>
          <w:tcPr>
            <w:tcW w:w="745" w:type="dxa"/>
            <w:vMerge w:val="continue"/>
            <w:tcBorders>
              <w:top w:val="nil"/>
            </w:tcBorders>
          </w:tcPr>
          <w:p>
            <w:pPr>
              <w:rPr>
                <w:sz w:val="2"/>
                <w:szCs w:val="2"/>
              </w:rPr>
            </w:pPr>
          </w:p>
        </w:tc>
        <w:tc>
          <w:tcPr>
            <w:tcW w:w="5519" w:type="dxa"/>
            <w:gridSpan w:val="3"/>
          </w:tcPr>
          <w:p>
            <w:pPr>
              <w:pStyle w:val="9"/>
              <w:ind w:left="107"/>
              <w:rPr>
                <w:sz w:val="21"/>
              </w:rPr>
            </w:pPr>
            <w:r>
              <w:rPr>
                <w:spacing w:val="-1"/>
                <w:w w:val="99"/>
                <w:sz w:val="21"/>
              </w:rPr>
              <w:t>接触情况：主动、被动、合作情况及程度（</w:t>
            </w:r>
            <w:r>
              <w:rPr>
                <w:w w:val="99"/>
                <w:sz w:val="21"/>
              </w:rPr>
              <w:t>1</w:t>
            </w:r>
            <w:r>
              <w:rPr>
                <w:spacing w:val="2"/>
                <w:w w:val="99"/>
                <w:sz w:val="21"/>
              </w:rPr>
              <w:t>分</w:t>
            </w:r>
            <w:r>
              <w:rPr>
                <w:spacing w:val="-106"/>
                <w:w w:val="99"/>
                <w:sz w:val="21"/>
              </w:rPr>
              <w:t>）</w:t>
            </w:r>
            <w:r>
              <w:rPr>
                <w:w w:val="99"/>
                <w:sz w:val="21"/>
              </w:rPr>
              <w:t>，对周围</w:t>
            </w:r>
          </w:p>
          <w:p>
            <w:pPr>
              <w:pStyle w:val="9"/>
              <w:spacing w:before="2" w:line="253" w:lineRule="exact"/>
              <w:ind w:left="107"/>
              <w:rPr>
                <w:sz w:val="21"/>
              </w:rPr>
            </w:pPr>
            <w:r>
              <w:rPr>
                <w:sz w:val="21"/>
              </w:rPr>
              <w:t>环境的态度（1分）</w:t>
            </w:r>
          </w:p>
        </w:tc>
        <w:tc>
          <w:tcPr>
            <w:tcW w:w="945" w:type="dxa"/>
          </w:tcPr>
          <w:p>
            <w:pPr>
              <w:pStyle w:val="9"/>
              <w:spacing w:before="134"/>
              <w:ind w:left="6"/>
              <w:jc w:val="center"/>
              <w:rPr>
                <w:sz w:val="21"/>
              </w:rPr>
            </w:pPr>
            <w:r>
              <w:rPr>
                <w:w w:val="99"/>
                <w:sz w:val="21"/>
              </w:rPr>
              <w:t>2</w:t>
            </w:r>
          </w:p>
        </w:tc>
        <w:tc>
          <w:tcPr>
            <w:tcW w:w="727"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5" w:hRule="atLeast"/>
        </w:trPr>
        <w:tc>
          <w:tcPr>
            <w:tcW w:w="710" w:type="dxa"/>
            <w:vMerge w:val="continue"/>
            <w:tcBorders>
              <w:top w:val="nil"/>
            </w:tcBorders>
          </w:tcPr>
          <w:p>
            <w:pPr>
              <w:rPr>
                <w:sz w:val="2"/>
                <w:szCs w:val="2"/>
              </w:rPr>
            </w:pPr>
          </w:p>
        </w:tc>
        <w:tc>
          <w:tcPr>
            <w:tcW w:w="709" w:type="dxa"/>
            <w:vMerge w:val="continue"/>
            <w:tcBorders>
              <w:top w:val="nil"/>
            </w:tcBorders>
          </w:tcPr>
          <w:p>
            <w:pPr>
              <w:rPr>
                <w:sz w:val="2"/>
                <w:szCs w:val="2"/>
              </w:rPr>
            </w:pPr>
          </w:p>
        </w:tc>
        <w:tc>
          <w:tcPr>
            <w:tcW w:w="745" w:type="dxa"/>
            <w:vMerge w:val="continue"/>
            <w:tcBorders>
              <w:top w:val="nil"/>
            </w:tcBorders>
          </w:tcPr>
          <w:p>
            <w:pPr>
              <w:rPr>
                <w:sz w:val="2"/>
                <w:szCs w:val="2"/>
              </w:rPr>
            </w:pPr>
          </w:p>
        </w:tc>
        <w:tc>
          <w:tcPr>
            <w:tcW w:w="5519" w:type="dxa"/>
            <w:gridSpan w:val="3"/>
          </w:tcPr>
          <w:p>
            <w:pPr>
              <w:pStyle w:val="9"/>
              <w:ind w:left="107"/>
              <w:rPr>
                <w:sz w:val="21"/>
              </w:rPr>
            </w:pPr>
            <w:r>
              <w:rPr>
                <w:spacing w:val="-1"/>
                <w:w w:val="99"/>
                <w:sz w:val="21"/>
              </w:rPr>
              <w:t>语言：清晰程度、流畅性（</w:t>
            </w:r>
            <w:r>
              <w:rPr>
                <w:spacing w:val="1"/>
                <w:w w:val="99"/>
                <w:sz w:val="21"/>
              </w:rPr>
              <w:t>0.</w:t>
            </w:r>
            <w:r>
              <w:rPr>
                <w:w w:val="99"/>
                <w:sz w:val="21"/>
              </w:rPr>
              <w:t>5</w:t>
            </w:r>
            <w:r>
              <w:rPr>
                <w:spacing w:val="2"/>
                <w:w w:val="99"/>
                <w:sz w:val="21"/>
              </w:rPr>
              <w:t>分</w:t>
            </w:r>
            <w:r>
              <w:rPr>
                <w:spacing w:val="-106"/>
                <w:w w:val="99"/>
                <w:sz w:val="21"/>
              </w:rPr>
              <w:t>）</w:t>
            </w:r>
            <w:r>
              <w:rPr>
                <w:spacing w:val="-1"/>
                <w:w w:val="99"/>
                <w:sz w:val="21"/>
              </w:rPr>
              <w:t>，逻辑性、意思表达准</w:t>
            </w:r>
          </w:p>
          <w:p>
            <w:pPr>
              <w:pStyle w:val="9"/>
              <w:spacing w:before="5" w:line="251" w:lineRule="exact"/>
              <w:ind w:left="107"/>
              <w:rPr>
                <w:sz w:val="21"/>
              </w:rPr>
            </w:pPr>
            <w:r>
              <w:rPr>
                <w:sz w:val="21"/>
              </w:rPr>
              <w:t>确性（0.5分）</w:t>
            </w:r>
          </w:p>
        </w:tc>
        <w:tc>
          <w:tcPr>
            <w:tcW w:w="945" w:type="dxa"/>
          </w:tcPr>
          <w:p>
            <w:pPr>
              <w:pStyle w:val="9"/>
              <w:spacing w:before="135"/>
              <w:ind w:left="6"/>
              <w:jc w:val="center"/>
              <w:rPr>
                <w:sz w:val="21"/>
              </w:rPr>
            </w:pPr>
            <w:r>
              <w:rPr>
                <w:w w:val="99"/>
                <w:sz w:val="21"/>
              </w:rPr>
              <w:t>1</w:t>
            </w:r>
          </w:p>
        </w:tc>
        <w:tc>
          <w:tcPr>
            <w:tcW w:w="727"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17" w:hRule="atLeast"/>
        </w:trPr>
        <w:tc>
          <w:tcPr>
            <w:tcW w:w="710" w:type="dxa"/>
            <w:vMerge w:val="continue"/>
            <w:tcBorders>
              <w:top w:val="nil"/>
            </w:tcBorders>
          </w:tcPr>
          <w:p>
            <w:pPr>
              <w:rPr>
                <w:sz w:val="2"/>
                <w:szCs w:val="2"/>
              </w:rPr>
            </w:pPr>
          </w:p>
        </w:tc>
        <w:tc>
          <w:tcPr>
            <w:tcW w:w="709" w:type="dxa"/>
            <w:vMerge w:val="continue"/>
            <w:tcBorders>
              <w:top w:val="nil"/>
            </w:tcBorders>
          </w:tcPr>
          <w:p>
            <w:pPr>
              <w:rPr>
                <w:sz w:val="2"/>
                <w:szCs w:val="2"/>
              </w:rPr>
            </w:pPr>
          </w:p>
        </w:tc>
        <w:tc>
          <w:tcPr>
            <w:tcW w:w="745" w:type="dxa"/>
            <w:vMerge w:val="continue"/>
            <w:tcBorders>
              <w:top w:val="nil"/>
            </w:tcBorders>
          </w:tcPr>
          <w:p>
            <w:pPr>
              <w:rPr>
                <w:sz w:val="2"/>
                <w:szCs w:val="2"/>
              </w:rPr>
            </w:pPr>
          </w:p>
        </w:tc>
        <w:tc>
          <w:tcPr>
            <w:tcW w:w="5519" w:type="dxa"/>
            <w:gridSpan w:val="3"/>
          </w:tcPr>
          <w:p>
            <w:pPr>
              <w:pStyle w:val="9"/>
              <w:ind w:left="107" w:right="-15"/>
              <w:rPr>
                <w:sz w:val="21"/>
              </w:rPr>
            </w:pPr>
            <w:r>
              <w:rPr>
                <w:spacing w:val="-4"/>
                <w:w w:val="99"/>
                <w:sz w:val="21"/>
              </w:rPr>
              <w:t>日常生活：仪表</w:t>
            </w:r>
            <w:r>
              <w:rPr>
                <w:spacing w:val="-1"/>
                <w:w w:val="99"/>
                <w:sz w:val="21"/>
              </w:rPr>
              <w:t>（</w:t>
            </w:r>
            <w:r>
              <w:rPr>
                <w:w w:val="99"/>
                <w:sz w:val="21"/>
              </w:rPr>
              <w:t>1</w:t>
            </w:r>
            <w:r>
              <w:rPr>
                <w:spacing w:val="-1"/>
                <w:w w:val="99"/>
                <w:sz w:val="21"/>
              </w:rPr>
              <w:t>分</w:t>
            </w:r>
            <w:r>
              <w:rPr>
                <w:spacing w:val="-104"/>
                <w:w w:val="99"/>
                <w:sz w:val="21"/>
              </w:rPr>
              <w:t>）</w:t>
            </w:r>
            <w:r>
              <w:rPr>
                <w:spacing w:val="-5"/>
                <w:w w:val="99"/>
                <w:sz w:val="21"/>
              </w:rPr>
              <w:t>；饮食、大小便及睡眠</w:t>
            </w:r>
            <w:r>
              <w:rPr>
                <w:spacing w:val="-1"/>
                <w:w w:val="99"/>
                <w:sz w:val="21"/>
              </w:rPr>
              <w:t>（</w:t>
            </w:r>
            <w:r>
              <w:rPr>
                <w:w w:val="99"/>
                <w:sz w:val="21"/>
              </w:rPr>
              <w:t>1</w:t>
            </w:r>
            <w:r>
              <w:rPr>
                <w:spacing w:val="-1"/>
                <w:w w:val="99"/>
                <w:sz w:val="21"/>
              </w:rPr>
              <w:t>分</w:t>
            </w:r>
            <w:r>
              <w:rPr>
                <w:spacing w:val="-104"/>
                <w:w w:val="99"/>
                <w:sz w:val="21"/>
              </w:rPr>
              <w:t>）</w:t>
            </w:r>
            <w:r>
              <w:rPr>
                <w:spacing w:val="-4"/>
                <w:w w:val="99"/>
                <w:sz w:val="21"/>
              </w:rPr>
              <w:t>；经</w:t>
            </w:r>
          </w:p>
          <w:p>
            <w:pPr>
              <w:pStyle w:val="9"/>
              <w:spacing w:before="3" w:line="270" w:lineRule="atLeast"/>
              <w:ind w:left="107" w:right="-15"/>
              <w:rPr>
                <w:sz w:val="21"/>
              </w:rPr>
            </w:pPr>
            <w:r>
              <w:rPr>
                <w:spacing w:val="-11"/>
                <w:w w:val="95"/>
                <w:sz w:val="21"/>
              </w:rPr>
              <w:t>期情况</w:t>
            </w:r>
            <w:r>
              <w:rPr>
                <w:w w:val="95"/>
                <w:sz w:val="21"/>
              </w:rPr>
              <w:t>（</w:t>
            </w:r>
            <w:r>
              <w:rPr>
                <w:spacing w:val="-4"/>
                <w:w w:val="95"/>
                <w:sz w:val="21"/>
              </w:rPr>
              <w:t>男患者无此项检查，不扣分</w:t>
            </w:r>
            <w:r>
              <w:rPr>
                <w:spacing w:val="-68"/>
                <w:w w:val="95"/>
                <w:sz w:val="21"/>
              </w:rPr>
              <w:t>）</w:t>
            </w:r>
            <w:r>
              <w:rPr>
                <w:spacing w:val="-15"/>
                <w:w w:val="95"/>
                <w:sz w:val="21"/>
              </w:rPr>
              <w:t>；工作、学习、社交、</w:t>
            </w:r>
            <w:r>
              <w:rPr>
                <w:spacing w:val="-15"/>
                <w:sz w:val="21"/>
              </w:rPr>
              <w:t>个人生活料理情况（1</w:t>
            </w:r>
            <w:r>
              <w:rPr>
                <w:spacing w:val="-27"/>
                <w:sz w:val="21"/>
              </w:rPr>
              <w:t>分</w:t>
            </w:r>
            <w:r>
              <w:rPr>
                <w:sz w:val="21"/>
              </w:rPr>
              <w:t>）</w:t>
            </w:r>
          </w:p>
        </w:tc>
        <w:tc>
          <w:tcPr>
            <w:tcW w:w="945" w:type="dxa"/>
          </w:tcPr>
          <w:p>
            <w:pPr>
              <w:pStyle w:val="9"/>
              <w:spacing w:before="4"/>
              <w:rPr>
                <w:b/>
                <w:sz w:val="21"/>
              </w:rPr>
            </w:pPr>
          </w:p>
          <w:p>
            <w:pPr>
              <w:pStyle w:val="9"/>
              <w:ind w:left="6"/>
              <w:jc w:val="center"/>
              <w:rPr>
                <w:sz w:val="21"/>
              </w:rPr>
            </w:pPr>
            <w:r>
              <w:rPr>
                <w:w w:val="99"/>
                <w:sz w:val="21"/>
              </w:rPr>
              <w:t>3</w:t>
            </w:r>
          </w:p>
        </w:tc>
        <w:tc>
          <w:tcPr>
            <w:tcW w:w="727"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5" w:hRule="atLeast"/>
        </w:trPr>
        <w:tc>
          <w:tcPr>
            <w:tcW w:w="710" w:type="dxa"/>
            <w:vMerge w:val="continue"/>
            <w:tcBorders>
              <w:top w:val="nil"/>
            </w:tcBorders>
          </w:tcPr>
          <w:p>
            <w:pPr>
              <w:rPr>
                <w:sz w:val="2"/>
                <w:szCs w:val="2"/>
              </w:rPr>
            </w:pPr>
          </w:p>
        </w:tc>
        <w:tc>
          <w:tcPr>
            <w:tcW w:w="709" w:type="dxa"/>
            <w:vMerge w:val="continue"/>
            <w:tcBorders>
              <w:top w:val="nil"/>
            </w:tcBorders>
          </w:tcPr>
          <w:p>
            <w:pPr>
              <w:rPr>
                <w:sz w:val="2"/>
                <w:szCs w:val="2"/>
              </w:rPr>
            </w:pPr>
          </w:p>
        </w:tc>
        <w:tc>
          <w:tcPr>
            <w:tcW w:w="745" w:type="dxa"/>
            <w:vMerge w:val="restart"/>
          </w:tcPr>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spacing w:before="9"/>
              <w:rPr>
                <w:b/>
                <w:sz w:val="20"/>
              </w:rPr>
            </w:pPr>
          </w:p>
          <w:p>
            <w:pPr>
              <w:pStyle w:val="9"/>
              <w:spacing w:line="242" w:lineRule="auto"/>
              <w:ind w:left="106" w:right="208"/>
              <w:rPr>
                <w:sz w:val="21"/>
              </w:rPr>
            </w:pPr>
            <w:r>
              <w:rPr>
                <w:sz w:val="21"/>
              </w:rPr>
              <w:t>认知活动</w:t>
            </w:r>
          </w:p>
        </w:tc>
        <w:tc>
          <w:tcPr>
            <w:tcW w:w="5519" w:type="dxa"/>
            <w:gridSpan w:val="3"/>
          </w:tcPr>
          <w:p>
            <w:pPr>
              <w:pStyle w:val="9"/>
              <w:spacing w:before="1"/>
              <w:ind w:left="107"/>
              <w:rPr>
                <w:sz w:val="21"/>
              </w:rPr>
            </w:pPr>
            <w:r>
              <w:rPr>
                <w:sz w:val="21"/>
              </w:rPr>
              <w:t>感知觉：感觉迟钝、感觉过敏、错觉、幻觉、感知综合障</w:t>
            </w:r>
          </w:p>
          <w:p>
            <w:pPr>
              <w:pStyle w:val="9"/>
              <w:spacing w:before="2" w:line="253" w:lineRule="exact"/>
              <w:ind w:left="107"/>
              <w:rPr>
                <w:sz w:val="21"/>
              </w:rPr>
            </w:pPr>
            <w:r>
              <w:rPr>
                <w:sz w:val="21"/>
              </w:rPr>
              <w:t>碍（判断正确5分，不全面则少1项扣1分）</w:t>
            </w:r>
          </w:p>
        </w:tc>
        <w:tc>
          <w:tcPr>
            <w:tcW w:w="945" w:type="dxa"/>
          </w:tcPr>
          <w:p>
            <w:pPr>
              <w:pStyle w:val="9"/>
              <w:spacing w:before="135"/>
              <w:ind w:left="6"/>
              <w:jc w:val="center"/>
              <w:rPr>
                <w:sz w:val="21"/>
              </w:rPr>
            </w:pPr>
            <w:r>
              <w:rPr>
                <w:w w:val="99"/>
                <w:sz w:val="21"/>
              </w:rPr>
              <w:t>5</w:t>
            </w:r>
          </w:p>
        </w:tc>
        <w:tc>
          <w:tcPr>
            <w:tcW w:w="727"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73" w:hRule="atLeast"/>
        </w:trPr>
        <w:tc>
          <w:tcPr>
            <w:tcW w:w="710" w:type="dxa"/>
            <w:vMerge w:val="continue"/>
            <w:tcBorders>
              <w:top w:val="nil"/>
            </w:tcBorders>
          </w:tcPr>
          <w:p>
            <w:pPr>
              <w:rPr>
                <w:sz w:val="2"/>
                <w:szCs w:val="2"/>
              </w:rPr>
            </w:pPr>
          </w:p>
        </w:tc>
        <w:tc>
          <w:tcPr>
            <w:tcW w:w="709" w:type="dxa"/>
            <w:vMerge w:val="continue"/>
            <w:tcBorders>
              <w:top w:val="nil"/>
            </w:tcBorders>
          </w:tcPr>
          <w:p>
            <w:pPr>
              <w:rPr>
                <w:sz w:val="2"/>
                <w:szCs w:val="2"/>
              </w:rPr>
            </w:pPr>
          </w:p>
        </w:tc>
        <w:tc>
          <w:tcPr>
            <w:tcW w:w="745" w:type="dxa"/>
            <w:vMerge w:val="continue"/>
            <w:tcBorders>
              <w:top w:val="nil"/>
            </w:tcBorders>
          </w:tcPr>
          <w:p>
            <w:pPr>
              <w:rPr>
                <w:sz w:val="2"/>
                <w:szCs w:val="2"/>
              </w:rPr>
            </w:pPr>
          </w:p>
        </w:tc>
        <w:tc>
          <w:tcPr>
            <w:tcW w:w="5519" w:type="dxa"/>
            <w:gridSpan w:val="3"/>
          </w:tcPr>
          <w:p>
            <w:pPr>
              <w:pStyle w:val="9"/>
              <w:spacing w:before="27" w:line="242" w:lineRule="auto"/>
              <w:ind w:left="107" w:right="97"/>
              <w:jc w:val="both"/>
              <w:rPr>
                <w:sz w:val="21"/>
              </w:rPr>
            </w:pPr>
            <w:r>
              <w:rPr>
                <w:sz w:val="21"/>
              </w:rPr>
              <w:t>思维：思维迟缓、思维奔逸、思维中断、思维破裂、思维贫乏、思维散漫、关系妄想、被害妄想、夸大妄想、影响妄想（判断正确8分，不全面则少1项扣1分）</w:t>
            </w:r>
          </w:p>
        </w:tc>
        <w:tc>
          <w:tcPr>
            <w:tcW w:w="945" w:type="dxa"/>
          </w:tcPr>
          <w:p>
            <w:pPr>
              <w:pStyle w:val="9"/>
              <w:spacing w:before="5"/>
              <w:rPr>
                <w:b/>
                <w:sz w:val="23"/>
              </w:rPr>
            </w:pPr>
          </w:p>
          <w:p>
            <w:pPr>
              <w:pStyle w:val="9"/>
              <w:ind w:left="6"/>
              <w:jc w:val="center"/>
              <w:rPr>
                <w:sz w:val="21"/>
              </w:rPr>
            </w:pPr>
            <w:r>
              <w:rPr>
                <w:w w:val="99"/>
                <w:sz w:val="21"/>
              </w:rPr>
              <w:t>8</w:t>
            </w:r>
          </w:p>
        </w:tc>
        <w:tc>
          <w:tcPr>
            <w:tcW w:w="727"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17" w:hRule="atLeast"/>
        </w:trPr>
        <w:tc>
          <w:tcPr>
            <w:tcW w:w="710" w:type="dxa"/>
            <w:vMerge w:val="continue"/>
            <w:tcBorders>
              <w:top w:val="nil"/>
            </w:tcBorders>
          </w:tcPr>
          <w:p>
            <w:pPr>
              <w:rPr>
                <w:sz w:val="2"/>
                <w:szCs w:val="2"/>
              </w:rPr>
            </w:pPr>
          </w:p>
        </w:tc>
        <w:tc>
          <w:tcPr>
            <w:tcW w:w="709" w:type="dxa"/>
            <w:vMerge w:val="continue"/>
            <w:tcBorders>
              <w:top w:val="nil"/>
            </w:tcBorders>
          </w:tcPr>
          <w:p>
            <w:pPr>
              <w:rPr>
                <w:sz w:val="2"/>
                <w:szCs w:val="2"/>
              </w:rPr>
            </w:pPr>
          </w:p>
        </w:tc>
        <w:tc>
          <w:tcPr>
            <w:tcW w:w="745" w:type="dxa"/>
            <w:vMerge w:val="continue"/>
            <w:tcBorders>
              <w:top w:val="nil"/>
            </w:tcBorders>
          </w:tcPr>
          <w:p>
            <w:pPr>
              <w:rPr>
                <w:sz w:val="2"/>
                <w:szCs w:val="2"/>
              </w:rPr>
            </w:pPr>
          </w:p>
        </w:tc>
        <w:tc>
          <w:tcPr>
            <w:tcW w:w="5519" w:type="dxa"/>
            <w:gridSpan w:val="3"/>
          </w:tcPr>
          <w:p>
            <w:pPr>
              <w:pStyle w:val="9"/>
              <w:ind w:left="107"/>
              <w:rPr>
                <w:sz w:val="21"/>
              </w:rPr>
            </w:pPr>
            <w:r>
              <w:rPr>
                <w:spacing w:val="-1"/>
                <w:w w:val="99"/>
                <w:sz w:val="21"/>
              </w:rPr>
              <w:t>注意力：是否集中</w:t>
            </w:r>
            <w:r>
              <w:rPr>
                <w:spacing w:val="2"/>
                <w:w w:val="99"/>
                <w:sz w:val="21"/>
              </w:rPr>
              <w:t>（</w:t>
            </w:r>
            <w:r>
              <w:rPr>
                <w:spacing w:val="-1"/>
                <w:w w:val="99"/>
                <w:sz w:val="21"/>
              </w:rPr>
              <w:t>集中者判断正确</w:t>
            </w:r>
            <w:r>
              <w:rPr>
                <w:w w:val="99"/>
                <w:sz w:val="21"/>
              </w:rPr>
              <w:t>4</w:t>
            </w:r>
            <w:r>
              <w:rPr>
                <w:spacing w:val="2"/>
                <w:w w:val="99"/>
                <w:sz w:val="21"/>
              </w:rPr>
              <w:t>分</w:t>
            </w:r>
            <w:r>
              <w:rPr>
                <w:spacing w:val="-104"/>
                <w:w w:val="99"/>
                <w:sz w:val="21"/>
              </w:rPr>
              <w:t>）</w:t>
            </w:r>
            <w:r>
              <w:rPr>
                <w:spacing w:val="-1"/>
                <w:w w:val="99"/>
                <w:sz w:val="21"/>
              </w:rPr>
              <w:t>；涣散的特点、</w:t>
            </w:r>
          </w:p>
          <w:p>
            <w:pPr>
              <w:pStyle w:val="9"/>
              <w:spacing w:before="2"/>
              <w:ind w:left="107"/>
              <w:rPr>
                <w:sz w:val="21"/>
              </w:rPr>
            </w:pPr>
            <w:r>
              <w:rPr>
                <w:sz w:val="21"/>
              </w:rPr>
              <w:t>影响因素（不集中者判断正确4分，涣散的特点，影响因</w:t>
            </w:r>
          </w:p>
          <w:p>
            <w:pPr>
              <w:pStyle w:val="9"/>
              <w:spacing w:before="3" w:line="254" w:lineRule="exact"/>
              <w:ind w:left="107"/>
              <w:rPr>
                <w:sz w:val="21"/>
              </w:rPr>
            </w:pPr>
            <w:r>
              <w:rPr>
                <w:sz w:val="21"/>
              </w:rPr>
              <w:t>素少1项扣1分）</w:t>
            </w:r>
          </w:p>
        </w:tc>
        <w:tc>
          <w:tcPr>
            <w:tcW w:w="945" w:type="dxa"/>
          </w:tcPr>
          <w:p>
            <w:pPr>
              <w:pStyle w:val="9"/>
              <w:spacing w:before="2"/>
              <w:rPr>
                <w:b/>
                <w:sz w:val="21"/>
              </w:rPr>
            </w:pPr>
          </w:p>
          <w:p>
            <w:pPr>
              <w:pStyle w:val="9"/>
              <w:ind w:left="6"/>
              <w:jc w:val="center"/>
              <w:rPr>
                <w:sz w:val="21"/>
              </w:rPr>
            </w:pPr>
            <w:r>
              <w:rPr>
                <w:w w:val="99"/>
                <w:sz w:val="21"/>
              </w:rPr>
              <w:t>4</w:t>
            </w:r>
          </w:p>
        </w:tc>
        <w:tc>
          <w:tcPr>
            <w:tcW w:w="727"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16" w:hRule="atLeast"/>
        </w:trPr>
        <w:tc>
          <w:tcPr>
            <w:tcW w:w="710" w:type="dxa"/>
            <w:vMerge w:val="continue"/>
            <w:tcBorders>
              <w:top w:val="nil"/>
            </w:tcBorders>
          </w:tcPr>
          <w:p>
            <w:pPr>
              <w:rPr>
                <w:sz w:val="2"/>
                <w:szCs w:val="2"/>
              </w:rPr>
            </w:pPr>
          </w:p>
        </w:tc>
        <w:tc>
          <w:tcPr>
            <w:tcW w:w="709" w:type="dxa"/>
            <w:vMerge w:val="continue"/>
            <w:tcBorders>
              <w:top w:val="nil"/>
            </w:tcBorders>
          </w:tcPr>
          <w:p>
            <w:pPr>
              <w:rPr>
                <w:sz w:val="2"/>
                <w:szCs w:val="2"/>
              </w:rPr>
            </w:pPr>
          </w:p>
        </w:tc>
        <w:tc>
          <w:tcPr>
            <w:tcW w:w="745" w:type="dxa"/>
            <w:vMerge w:val="continue"/>
            <w:tcBorders>
              <w:top w:val="nil"/>
            </w:tcBorders>
          </w:tcPr>
          <w:p>
            <w:pPr>
              <w:rPr>
                <w:sz w:val="2"/>
                <w:szCs w:val="2"/>
              </w:rPr>
            </w:pPr>
          </w:p>
        </w:tc>
        <w:tc>
          <w:tcPr>
            <w:tcW w:w="5519" w:type="dxa"/>
            <w:gridSpan w:val="3"/>
          </w:tcPr>
          <w:p>
            <w:pPr>
              <w:pStyle w:val="9"/>
              <w:spacing w:line="268" w:lineRule="exact"/>
              <w:ind w:left="107"/>
              <w:rPr>
                <w:sz w:val="21"/>
              </w:rPr>
            </w:pPr>
            <w:r>
              <w:rPr>
                <w:spacing w:val="-6"/>
                <w:w w:val="99"/>
                <w:sz w:val="21"/>
              </w:rPr>
              <w:t>记忆力：记忆障碍</w:t>
            </w:r>
            <w:r>
              <w:rPr>
                <w:spacing w:val="-1"/>
                <w:w w:val="99"/>
                <w:sz w:val="21"/>
              </w:rPr>
              <w:t>（无记忆障碍者判断准确</w:t>
            </w:r>
            <w:r>
              <w:rPr>
                <w:w w:val="99"/>
                <w:sz w:val="21"/>
              </w:rPr>
              <w:t>4</w:t>
            </w:r>
            <w:r>
              <w:rPr>
                <w:spacing w:val="2"/>
                <w:w w:val="99"/>
                <w:sz w:val="21"/>
              </w:rPr>
              <w:t>分</w:t>
            </w:r>
            <w:r>
              <w:rPr>
                <w:spacing w:val="-106"/>
                <w:w w:val="99"/>
                <w:sz w:val="21"/>
              </w:rPr>
              <w:t>）</w:t>
            </w:r>
            <w:r>
              <w:rPr>
                <w:spacing w:val="-4"/>
                <w:w w:val="99"/>
                <w:sz w:val="21"/>
              </w:rPr>
              <w:t>；记忆减</w:t>
            </w:r>
          </w:p>
          <w:p>
            <w:pPr>
              <w:pStyle w:val="9"/>
              <w:spacing w:before="3" w:line="270" w:lineRule="atLeast"/>
              <w:ind w:left="107" w:right="97"/>
              <w:rPr>
                <w:sz w:val="21"/>
              </w:rPr>
            </w:pPr>
            <w:r>
              <w:rPr>
                <w:sz w:val="21"/>
              </w:rPr>
              <w:t>退、记忆增强、遗忘、虚构、错构（有记忆障碍者判断正确4分，不全面则少1项1分）</w:t>
            </w:r>
          </w:p>
        </w:tc>
        <w:tc>
          <w:tcPr>
            <w:tcW w:w="945" w:type="dxa"/>
          </w:tcPr>
          <w:p>
            <w:pPr>
              <w:pStyle w:val="9"/>
              <w:spacing w:before="3"/>
              <w:rPr>
                <w:b/>
                <w:sz w:val="21"/>
              </w:rPr>
            </w:pPr>
          </w:p>
          <w:p>
            <w:pPr>
              <w:pStyle w:val="9"/>
              <w:ind w:left="6"/>
              <w:jc w:val="center"/>
              <w:rPr>
                <w:sz w:val="21"/>
              </w:rPr>
            </w:pPr>
            <w:r>
              <w:rPr>
                <w:w w:val="99"/>
                <w:sz w:val="21"/>
              </w:rPr>
              <w:t>4</w:t>
            </w:r>
          </w:p>
        </w:tc>
        <w:tc>
          <w:tcPr>
            <w:tcW w:w="727"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4" w:hRule="atLeast"/>
        </w:trPr>
        <w:tc>
          <w:tcPr>
            <w:tcW w:w="710" w:type="dxa"/>
            <w:vMerge w:val="continue"/>
            <w:tcBorders>
              <w:top w:val="nil"/>
            </w:tcBorders>
          </w:tcPr>
          <w:p>
            <w:pPr>
              <w:rPr>
                <w:sz w:val="2"/>
                <w:szCs w:val="2"/>
              </w:rPr>
            </w:pPr>
          </w:p>
        </w:tc>
        <w:tc>
          <w:tcPr>
            <w:tcW w:w="709" w:type="dxa"/>
            <w:vMerge w:val="continue"/>
            <w:tcBorders>
              <w:top w:val="nil"/>
            </w:tcBorders>
          </w:tcPr>
          <w:p>
            <w:pPr>
              <w:rPr>
                <w:sz w:val="2"/>
                <w:szCs w:val="2"/>
              </w:rPr>
            </w:pPr>
          </w:p>
        </w:tc>
        <w:tc>
          <w:tcPr>
            <w:tcW w:w="745" w:type="dxa"/>
            <w:vMerge w:val="continue"/>
            <w:tcBorders>
              <w:top w:val="nil"/>
            </w:tcBorders>
          </w:tcPr>
          <w:p>
            <w:pPr>
              <w:rPr>
                <w:sz w:val="2"/>
                <w:szCs w:val="2"/>
              </w:rPr>
            </w:pPr>
          </w:p>
        </w:tc>
        <w:tc>
          <w:tcPr>
            <w:tcW w:w="5519" w:type="dxa"/>
            <w:gridSpan w:val="3"/>
          </w:tcPr>
          <w:p>
            <w:pPr>
              <w:pStyle w:val="9"/>
              <w:ind w:left="107"/>
              <w:rPr>
                <w:sz w:val="21"/>
              </w:rPr>
            </w:pPr>
            <w:r>
              <w:rPr>
                <w:sz w:val="21"/>
              </w:rPr>
              <w:t>智能：常识、专业知识、计算、理解、分析综合、抽象概</w:t>
            </w:r>
          </w:p>
          <w:p>
            <w:pPr>
              <w:pStyle w:val="9"/>
              <w:spacing w:before="2" w:line="253" w:lineRule="exact"/>
              <w:ind w:left="107"/>
              <w:rPr>
                <w:sz w:val="21"/>
              </w:rPr>
            </w:pPr>
            <w:r>
              <w:rPr>
                <w:sz w:val="21"/>
              </w:rPr>
              <w:t>括能力（每项1分）</w:t>
            </w:r>
          </w:p>
        </w:tc>
        <w:tc>
          <w:tcPr>
            <w:tcW w:w="945" w:type="dxa"/>
          </w:tcPr>
          <w:p>
            <w:pPr>
              <w:pStyle w:val="9"/>
              <w:spacing w:before="134"/>
              <w:ind w:left="6"/>
              <w:jc w:val="center"/>
              <w:rPr>
                <w:sz w:val="21"/>
              </w:rPr>
            </w:pPr>
            <w:r>
              <w:rPr>
                <w:w w:val="99"/>
                <w:sz w:val="21"/>
              </w:rPr>
              <w:t>4</w:t>
            </w:r>
          </w:p>
        </w:tc>
        <w:tc>
          <w:tcPr>
            <w:tcW w:w="727"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90" w:hRule="atLeast"/>
        </w:trPr>
        <w:tc>
          <w:tcPr>
            <w:tcW w:w="710" w:type="dxa"/>
            <w:vMerge w:val="continue"/>
            <w:tcBorders>
              <w:top w:val="nil"/>
            </w:tcBorders>
          </w:tcPr>
          <w:p>
            <w:pPr>
              <w:rPr>
                <w:sz w:val="2"/>
                <w:szCs w:val="2"/>
              </w:rPr>
            </w:pPr>
          </w:p>
        </w:tc>
        <w:tc>
          <w:tcPr>
            <w:tcW w:w="709" w:type="dxa"/>
            <w:vMerge w:val="continue"/>
            <w:tcBorders>
              <w:top w:val="nil"/>
            </w:tcBorders>
          </w:tcPr>
          <w:p>
            <w:pPr>
              <w:rPr>
                <w:sz w:val="2"/>
                <w:szCs w:val="2"/>
              </w:rPr>
            </w:pPr>
          </w:p>
        </w:tc>
        <w:tc>
          <w:tcPr>
            <w:tcW w:w="745" w:type="dxa"/>
          </w:tcPr>
          <w:p>
            <w:pPr>
              <w:pStyle w:val="9"/>
              <w:spacing w:before="5"/>
              <w:rPr>
                <w:b/>
                <w:sz w:val="21"/>
              </w:rPr>
            </w:pPr>
          </w:p>
          <w:p>
            <w:pPr>
              <w:pStyle w:val="9"/>
              <w:spacing w:line="242" w:lineRule="auto"/>
              <w:ind w:left="161" w:right="153"/>
              <w:rPr>
                <w:sz w:val="21"/>
              </w:rPr>
            </w:pPr>
            <w:r>
              <w:rPr>
                <w:sz w:val="21"/>
              </w:rPr>
              <w:t>情感活动</w:t>
            </w:r>
          </w:p>
        </w:tc>
        <w:tc>
          <w:tcPr>
            <w:tcW w:w="5519" w:type="dxa"/>
            <w:gridSpan w:val="3"/>
          </w:tcPr>
          <w:p>
            <w:pPr>
              <w:pStyle w:val="9"/>
              <w:spacing w:line="242" w:lineRule="auto"/>
              <w:ind w:left="107" w:right="97"/>
              <w:jc w:val="both"/>
              <w:rPr>
                <w:sz w:val="21"/>
              </w:rPr>
            </w:pPr>
            <w:r>
              <w:rPr>
                <w:sz w:val="21"/>
              </w:rPr>
              <w:t>情感活动：情感迟钝、情感高涨、情感低落、情感淡漠、欣快、焦虑、易激惹、情感爆发、情感脆弱、情感倒错、矛盾情感、病理性激情（</w:t>
            </w:r>
            <w:r>
              <w:rPr>
                <w:spacing w:val="-11"/>
                <w:sz w:val="21"/>
              </w:rPr>
              <w:t>判断正确</w:t>
            </w:r>
            <w:r>
              <w:rPr>
                <w:sz w:val="21"/>
              </w:rPr>
              <w:t>8</w:t>
            </w:r>
            <w:r>
              <w:rPr>
                <w:spacing w:val="-12"/>
                <w:sz w:val="21"/>
              </w:rPr>
              <w:t>分，不全面则少</w:t>
            </w:r>
            <w:r>
              <w:rPr>
                <w:sz w:val="21"/>
              </w:rPr>
              <w:t>1</w:t>
            </w:r>
            <w:r>
              <w:rPr>
                <w:spacing w:val="-26"/>
                <w:sz w:val="21"/>
              </w:rPr>
              <w:t>项</w:t>
            </w:r>
          </w:p>
          <w:p>
            <w:pPr>
              <w:pStyle w:val="9"/>
              <w:spacing w:before="3" w:line="251" w:lineRule="exact"/>
              <w:ind w:left="107"/>
              <w:jc w:val="both"/>
              <w:rPr>
                <w:sz w:val="21"/>
              </w:rPr>
            </w:pPr>
            <w:r>
              <w:rPr>
                <w:sz w:val="21"/>
              </w:rPr>
              <w:t>扣1分）</w:t>
            </w:r>
          </w:p>
        </w:tc>
        <w:tc>
          <w:tcPr>
            <w:tcW w:w="945" w:type="dxa"/>
          </w:tcPr>
          <w:p>
            <w:pPr>
              <w:pStyle w:val="9"/>
              <w:rPr>
                <w:b/>
                <w:sz w:val="20"/>
              </w:rPr>
            </w:pPr>
          </w:p>
          <w:p>
            <w:pPr>
              <w:pStyle w:val="9"/>
              <w:spacing w:before="152"/>
              <w:ind w:left="6"/>
              <w:jc w:val="center"/>
              <w:rPr>
                <w:sz w:val="21"/>
              </w:rPr>
            </w:pPr>
            <w:r>
              <w:rPr>
                <w:w w:val="99"/>
                <w:sz w:val="21"/>
              </w:rPr>
              <w:t>8</w:t>
            </w:r>
          </w:p>
        </w:tc>
        <w:tc>
          <w:tcPr>
            <w:tcW w:w="727"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5" w:hRule="atLeast"/>
        </w:trPr>
        <w:tc>
          <w:tcPr>
            <w:tcW w:w="710" w:type="dxa"/>
            <w:vMerge w:val="continue"/>
            <w:tcBorders>
              <w:top w:val="nil"/>
            </w:tcBorders>
          </w:tcPr>
          <w:p>
            <w:pPr>
              <w:rPr>
                <w:sz w:val="2"/>
                <w:szCs w:val="2"/>
              </w:rPr>
            </w:pPr>
          </w:p>
        </w:tc>
        <w:tc>
          <w:tcPr>
            <w:tcW w:w="709" w:type="dxa"/>
            <w:vMerge w:val="continue"/>
            <w:tcBorders>
              <w:top w:val="nil"/>
            </w:tcBorders>
          </w:tcPr>
          <w:p>
            <w:pPr>
              <w:rPr>
                <w:sz w:val="2"/>
                <w:szCs w:val="2"/>
              </w:rPr>
            </w:pPr>
          </w:p>
        </w:tc>
        <w:tc>
          <w:tcPr>
            <w:tcW w:w="745" w:type="dxa"/>
          </w:tcPr>
          <w:p>
            <w:pPr>
              <w:pStyle w:val="9"/>
              <w:ind w:left="161"/>
              <w:rPr>
                <w:sz w:val="21"/>
              </w:rPr>
            </w:pPr>
            <w:r>
              <w:rPr>
                <w:spacing w:val="-1"/>
                <w:w w:val="95"/>
                <w:sz w:val="21"/>
              </w:rPr>
              <w:t>意志</w:t>
            </w:r>
          </w:p>
          <w:p>
            <w:pPr>
              <w:pStyle w:val="9"/>
              <w:spacing w:before="2" w:line="254" w:lineRule="exact"/>
              <w:ind w:left="161"/>
              <w:rPr>
                <w:sz w:val="21"/>
              </w:rPr>
            </w:pPr>
            <w:r>
              <w:rPr>
                <w:spacing w:val="-1"/>
                <w:w w:val="95"/>
                <w:sz w:val="21"/>
              </w:rPr>
              <w:t>行为</w:t>
            </w:r>
          </w:p>
        </w:tc>
        <w:tc>
          <w:tcPr>
            <w:tcW w:w="5519" w:type="dxa"/>
            <w:gridSpan w:val="3"/>
          </w:tcPr>
          <w:p>
            <w:pPr>
              <w:pStyle w:val="9"/>
              <w:ind w:left="107"/>
              <w:rPr>
                <w:sz w:val="21"/>
              </w:rPr>
            </w:pPr>
            <w:r>
              <w:rPr>
                <w:sz w:val="21"/>
              </w:rPr>
              <w:t>意志行为：意志增强、意志减退、木僵、强迫行为、怪异</w:t>
            </w:r>
          </w:p>
          <w:p>
            <w:pPr>
              <w:pStyle w:val="9"/>
              <w:spacing w:before="2" w:line="254" w:lineRule="exact"/>
              <w:ind w:left="107"/>
              <w:rPr>
                <w:sz w:val="21"/>
              </w:rPr>
            </w:pPr>
            <w:r>
              <w:rPr>
                <w:sz w:val="21"/>
              </w:rPr>
              <w:t>行为（判断正确4分，不全面则少1项扣1分）</w:t>
            </w:r>
          </w:p>
        </w:tc>
        <w:tc>
          <w:tcPr>
            <w:tcW w:w="945" w:type="dxa"/>
          </w:tcPr>
          <w:p>
            <w:pPr>
              <w:pStyle w:val="9"/>
              <w:spacing w:before="134"/>
              <w:ind w:left="6"/>
              <w:jc w:val="center"/>
              <w:rPr>
                <w:sz w:val="21"/>
              </w:rPr>
            </w:pPr>
            <w:r>
              <w:rPr>
                <w:w w:val="99"/>
                <w:sz w:val="21"/>
              </w:rPr>
              <w:t>4</w:t>
            </w:r>
          </w:p>
        </w:tc>
        <w:tc>
          <w:tcPr>
            <w:tcW w:w="727"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2" w:hRule="atLeast"/>
        </w:trPr>
        <w:tc>
          <w:tcPr>
            <w:tcW w:w="710" w:type="dxa"/>
            <w:vMerge w:val="continue"/>
            <w:tcBorders>
              <w:top w:val="nil"/>
            </w:tcBorders>
          </w:tcPr>
          <w:p>
            <w:pPr>
              <w:rPr>
                <w:sz w:val="2"/>
                <w:szCs w:val="2"/>
              </w:rPr>
            </w:pPr>
          </w:p>
        </w:tc>
        <w:tc>
          <w:tcPr>
            <w:tcW w:w="709" w:type="dxa"/>
            <w:vMerge w:val="continue"/>
            <w:tcBorders>
              <w:top w:val="nil"/>
            </w:tcBorders>
          </w:tcPr>
          <w:p>
            <w:pPr>
              <w:rPr>
                <w:sz w:val="2"/>
                <w:szCs w:val="2"/>
              </w:rPr>
            </w:pPr>
          </w:p>
        </w:tc>
        <w:tc>
          <w:tcPr>
            <w:tcW w:w="745" w:type="dxa"/>
          </w:tcPr>
          <w:p>
            <w:pPr>
              <w:pStyle w:val="9"/>
              <w:spacing w:line="268" w:lineRule="exact"/>
              <w:ind w:left="140" w:right="134"/>
              <w:jc w:val="center"/>
              <w:rPr>
                <w:sz w:val="21"/>
              </w:rPr>
            </w:pPr>
            <w:r>
              <w:rPr>
                <w:sz w:val="21"/>
              </w:rPr>
              <w:t>自知</w:t>
            </w:r>
          </w:p>
          <w:p>
            <w:pPr>
              <w:pStyle w:val="9"/>
              <w:spacing w:before="4" w:line="249" w:lineRule="exact"/>
              <w:ind w:left="8"/>
              <w:jc w:val="center"/>
              <w:rPr>
                <w:sz w:val="21"/>
              </w:rPr>
            </w:pPr>
            <w:r>
              <w:rPr>
                <w:w w:val="99"/>
                <w:sz w:val="21"/>
              </w:rPr>
              <w:t>力</w:t>
            </w:r>
          </w:p>
        </w:tc>
        <w:tc>
          <w:tcPr>
            <w:tcW w:w="5519" w:type="dxa"/>
            <w:gridSpan w:val="3"/>
          </w:tcPr>
          <w:p>
            <w:pPr>
              <w:pStyle w:val="9"/>
              <w:spacing w:line="268" w:lineRule="exact"/>
              <w:ind w:left="107"/>
              <w:rPr>
                <w:sz w:val="21"/>
              </w:rPr>
            </w:pPr>
            <w:r>
              <w:rPr>
                <w:spacing w:val="-11"/>
                <w:sz w:val="21"/>
              </w:rPr>
              <w:t>自知力：无自知力、部分自知力、完全自知力</w:t>
            </w:r>
            <w:r>
              <w:rPr>
                <w:sz w:val="21"/>
              </w:rPr>
              <w:t>（</w:t>
            </w:r>
            <w:r>
              <w:rPr>
                <w:spacing w:val="-12"/>
                <w:sz w:val="21"/>
              </w:rPr>
              <w:t>判断正确</w:t>
            </w:r>
            <w:r>
              <w:rPr>
                <w:sz w:val="21"/>
              </w:rPr>
              <w:t>3</w:t>
            </w:r>
          </w:p>
          <w:p>
            <w:pPr>
              <w:pStyle w:val="9"/>
              <w:spacing w:before="4" w:line="249" w:lineRule="exact"/>
              <w:ind w:left="107"/>
              <w:rPr>
                <w:sz w:val="21"/>
              </w:rPr>
            </w:pPr>
            <w:r>
              <w:rPr>
                <w:sz w:val="21"/>
              </w:rPr>
              <w:t>分）</w:t>
            </w:r>
          </w:p>
        </w:tc>
        <w:tc>
          <w:tcPr>
            <w:tcW w:w="945" w:type="dxa"/>
          </w:tcPr>
          <w:p>
            <w:pPr>
              <w:pStyle w:val="9"/>
              <w:spacing w:before="136"/>
              <w:ind w:left="6"/>
              <w:jc w:val="center"/>
              <w:rPr>
                <w:sz w:val="21"/>
              </w:rPr>
            </w:pPr>
            <w:r>
              <w:rPr>
                <w:w w:val="99"/>
                <w:sz w:val="21"/>
              </w:rPr>
              <w:t>3</w:t>
            </w:r>
          </w:p>
        </w:tc>
        <w:tc>
          <w:tcPr>
            <w:tcW w:w="727" w:type="dxa"/>
          </w:tcPr>
          <w:p>
            <w:pPr>
              <w:pStyle w:val="9"/>
              <w:rPr>
                <w:rFonts w:ascii="Times New Roman"/>
                <w:sz w:val="20"/>
              </w:rPr>
            </w:pPr>
          </w:p>
        </w:tc>
      </w:tr>
    </w:tbl>
    <w:p>
      <w:pPr>
        <w:spacing w:after="0"/>
        <w:rPr>
          <w:rFonts w:ascii="Times New Roman"/>
          <w:sz w:val="20"/>
        </w:rPr>
        <w:sectPr>
          <w:pgSz w:w="11910" w:h="16840"/>
          <w:pgMar w:top="1820" w:right="600" w:bottom="280" w:left="600" w:header="1549" w:footer="0" w:gutter="0"/>
          <w:cols w:space="720" w:num="1"/>
        </w:sectPr>
      </w:pPr>
    </w:p>
    <w:tbl>
      <w:tblPr>
        <w:tblStyle w:val="5"/>
        <w:tblW w:w="0" w:type="auto"/>
        <w:tblInd w:w="68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10"/>
        <w:gridCol w:w="709"/>
        <w:gridCol w:w="6264"/>
        <w:gridCol w:w="945"/>
        <w:gridCol w:w="72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5" w:hRule="atLeast"/>
        </w:trPr>
        <w:tc>
          <w:tcPr>
            <w:tcW w:w="710" w:type="dxa"/>
            <w:vMerge w:val="restart"/>
          </w:tcPr>
          <w:p>
            <w:pPr>
              <w:pStyle w:val="9"/>
              <w:rPr>
                <w:rFonts w:ascii="Times New Roman"/>
                <w:sz w:val="20"/>
              </w:rPr>
            </w:pPr>
          </w:p>
        </w:tc>
        <w:tc>
          <w:tcPr>
            <w:tcW w:w="709" w:type="dxa"/>
            <w:vMerge w:val="restart"/>
          </w:tcPr>
          <w:p>
            <w:pPr>
              <w:pStyle w:val="9"/>
              <w:spacing w:before="38" w:line="242" w:lineRule="auto"/>
              <w:ind w:left="107" w:right="171"/>
              <w:jc w:val="both"/>
              <w:rPr>
                <w:sz w:val="21"/>
              </w:rPr>
            </w:pPr>
            <w:r>
              <w:rPr>
                <w:sz w:val="21"/>
              </w:rPr>
              <w:t>检查后安排</w:t>
            </w:r>
          </w:p>
        </w:tc>
        <w:tc>
          <w:tcPr>
            <w:tcW w:w="6264" w:type="dxa"/>
          </w:tcPr>
          <w:p>
            <w:pPr>
              <w:pStyle w:val="9"/>
              <w:ind w:left="106"/>
              <w:rPr>
                <w:sz w:val="21"/>
              </w:rPr>
            </w:pPr>
            <w:r>
              <w:rPr>
                <w:spacing w:val="2"/>
                <w:w w:val="99"/>
                <w:sz w:val="21"/>
              </w:rPr>
              <w:t>告诉患者检查结束</w:t>
            </w:r>
            <w:r>
              <w:rPr>
                <w:spacing w:val="4"/>
                <w:w w:val="99"/>
                <w:sz w:val="21"/>
              </w:rPr>
              <w:t>（</w:t>
            </w:r>
            <w:r>
              <w:rPr>
                <w:w w:val="99"/>
                <w:sz w:val="21"/>
              </w:rPr>
              <w:t>1</w:t>
            </w:r>
            <w:r>
              <w:rPr>
                <w:spacing w:val="2"/>
                <w:w w:val="99"/>
                <w:sz w:val="21"/>
              </w:rPr>
              <w:t>分</w:t>
            </w:r>
            <w:r>
              <w:rPr>
                <w:spacing w:val="-104"/>
                <w:w w:val="99"/>
                <w:sz w:val="21"/>
              </w:rPr>
              <w:t>）</w:t>
            </w:r>
            <w:r>
              <w:rPr>
                <w:spacing w:val="2"/>
                <w:w w:val="99"/>
                <w:sz w:val="21"/>
              </w:rPr>
              <w:t>，接下来要进行体检</w:t>
            </w:r>
            <w:r>
              <w:rPr>
                <w:spacing w:val="4"/>
                <w:w w:val="99"/>
                <w:sz w:val="21"/>
              </w:rPr>
              <w:t>（</w:t>
            </w:r>
            <w:r>
              <w:rPr>
                <w:w w:val="99"/>
                <w:sz w:val="21"/>
              </w:rPr>
              <w:t>1</w:t>
            </w:r>
            <w:r>
              <w:rPr>
                <w:spacing w:val="4"/>
                <w:w w:val="99"/>
                <w:sz w:val="21"/>
              </w:rPr>
              <w:t>分</w:t>
            </w:r>
            <w:r>
              <w:rPr>
                <w:spacing w:val="-101"/>
                <w:w w:val="99"/>
                <w:sz w:val="21"/>
              </w:rPr>
              <w:t>）</w:t>
            </w:r>
            <w:r>
              <w:rPr>
                <w:spacing w:val="1"/>
                <w:w w:val="99"/>
                <w:sz w:val="21"/>
              </w:rPr>
              <w:t>，交代患者</w:t>
            </w:r>
          </w:p>
          <w:p>
            <w:pPr>
              <w:pStyle w:val="9"/>
              <w:spacing w:before="4" w:line="251" w:lineRule="exact"/>
              <w:ind w:left="106"/>
              <w:rPr>
                <w:sz w:val="21"/>
              </w:rPr>
            </w:pPr>
            <w:r>
              <w:rPr>
                <w:sz w:val="21"/>
              </w:rPr>
              <w:t>注意事项（1分）</w:t>
            </w:r>
          </w:p>
        </w:tc>
        <w:tc>
          <w:tcPr>
            <w:tcW w:w="945" w:type="dxa"/>
          </w:tcPr>
          <w:p>
            <w:pPr>
              <w:pStyle w:val="9"/>
              <w:spacing w:before="137"/>
              <w:ind w:left="6"/>
              <w:jc w:val="center"/>
              <w:rPr>
                <w:sz w:val="21"/>
              </w:rPr>
            </w:pPr>
            <w:r>
              <w:rPr>
                <w:w w:val="99"/>
                <w:sz w:val="21"/>
              </w:rPr>
              <w:t>3</w:t>
            </w:r>
          </w:p>
        </w:tc>
        <w:tc>
          <w:tcPr>
            <w:tcW w:w="727"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710" w:type="dxa"/>
            <w:vMerge w:val="continue"/>
            <w:tcBorders>
              <w:top w:val="nil"/>
            </w:tcBorders>
          </w:tcPr>
          <w:p>
            <w:pPr>
              <w:rPr>
                <w:sz w:val="2"/>
                <w:szCs w:val="2"/>
              </w:rPr>
            </w:pPr>
          </w:p>
        </w:tc>
        <w:tc>
          <w:tcPr>
            <w:tcW w:w="709" w:type="dxa"/>
            <w:vMerge w:val="continue"/>
            <w:tcBorders>
              <w:top w:val="nil"/>
            </w:tcBorders>
          </w:tcPr>
          <w:p>
            <w:pPr>
              <w:rPr>
                <w:sz w:val="2"/>
                <w:szCs w:val="2"/>
              </w:rPr>
            </w:pPr>
          </w:p>
        </w:tc>
        <w:tc>
          <w:tcPr>
            <w:tcW w:w="6264" w:type="dxa"/>
          </w:tcPr>
          <w:p>
            <w:pPr>
              <w:pStyle w:val="9"/>
              <w:spacing w:before="33"/>
              <w:ind w:left="106"/>
              <w:rPr>
                <w:sz w:val="21"/>
              </w:rPr>
            </w:pPr>
            <w:r>
              <w:rPr>
                <w:sz w:val="21"/>
              </w:rPr>
              <w:t>拿走体检中不使用的物品（2分，没有物品不扣分）</w:t>
            </w:r>
          </w:p>
        </w:tc>
        <w:tc>
          <w:tcPr>
            <w:tcW w:w="945" w:type="dxa"/>
          </w:tcPr>
          <w:p>
            <w:pPr>
              <w:pStyle w:val="9"/>
              <w:spacing w:before="33"/>
              <w:ind w:left="6"/>
              <w:jc w:val="center"/>
              <w:rPr>
                <w:sz w:val="21"/>
              </w:rPr>
            </w:pPr>
            <w:r>
              <w:rPr>
                <w:w w:val="99"/>
                <w:sz w:val="21"/>
              </w:rPr>
              <w:t>2</w:t>
            </w:r>
          </w:p>
        </w:tc>
        <w:tc>
          <w:tcPr>
            <w:tcW w:w="727"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710" w:type="dxa"/>
            <w:vMerge w:val="continue"/>
            <w:tcBorders>
              <w:top w:val="nil"/>
            </w:tcBorders>
          </w:tcPr>
          <w:p>
            <w:pPr>
              <w:rPr>
                <w:sz w:val="2"/>
                <w:szCs w:val="2"/>
              </w:rPr>
            </w:pPr>
          </w:p>
        </w:tc>
        <w:tc>
          <w:tcPr>
            <w:tcW w:w="8645" w:type="dxa"/>
            <w:gridSpan w:val="4"/>
          </w:tcPr>
          <w:p>
            <w:pPr>
              <w:pStyle w:val="9"/>
              <w:spacing w:before="33"/>
              <w:ind w:left="107"/>
              <w:rPr>
                <w:b/>
                <w:sz w:val="21"/>
              </w:rPr>
            </w:pPr>
            <w:r>
              <w:rPr>
                <w:b/>
                <w:sz w:val="21"/>
              </w:rPr>
              <w:t>神经系统检查（20分）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710" w:type="dxa"/>
            <w:vMerge w:val="continue"/>
            <w:tcBorders>
              <w:top w:val="nil"/>
            </w:tcBorders>
          </w:tcPr>
          <w:p>
            <w:pPr>
              <w:rPr>
                <w:sz w:val="2"/>
                <w:szCs w:val="2"/>
              </w:rPr>
            </w:pPr>
          </w:p>
        </w:tc>
        <w:tc>
          <w:tcPr>
            <w:tcW w:w="6973" w:type="dxa"/>
            <w:gridSpan w:val="2"/>
          </w:tcPr>
          <w:p>
            <w:pPr>
              <w:pStyle w:val="9"/>
              <w:spacing w:before="33"/>
              <w:ind w:left="107"/>
              <w:rPr>
                <w:sz w:val="21"/>
              </w:rPr>
            </w:pPr>
            <w:r>
              <w:rPr>
                <w:sz w:val="21"/>
              </w:rPr>
              <w:t>颅神经[重点内容选择（3</w:t>
            </w:r>
            <w:r>
              <w:rPr>
                <w:spacing w:val="-28"/>
                <w:sz w:val="21"/>
              </w:rPr>
              <w:t>分</w:t>
            </w:r>
            <w:r>
              <w:rPr>
                <w:spacing w:val="-106"/>
                <w:sz w:val="21"/>
              </w:rPr>
              <w:t>）</w:t>
            </w:r>
            <w:r>
              <w:rPr>
                <w:sz w:val="21"/>
              </w:rPr>
              <w:t>、手法（2</w:t>
            </w:r>
            <w:r>
              <w:rPr>
                <w:spacing w:val="-26"/>
                <w:sz w:val="21"/>
              </w:rPr>
              <w:t>分</w:t>
            </w:r>
            <w:r>
              <w:rPr>
                <w:spacing w:val="-104"/>
                <w:sz w:val="21"/>
              </w:rPr>
              <w:t>）</w:t>
            </w:r>
            <w:r>
              <w:rPr>
                <w:sz w:val="21"/>
              </w:rPr>
              <w:t>、结果（1</w:t>
            </w:r>
            <w:r>
              <w:rPr>
                <w:spacing w:val="-28"/>
                <w:sz w:val="21"/>
              </w:rPr>
              <w:t>分</w:t>
            </w:r>
            <w:r>
              <w:rPr>
                <w:sz w:val="21"/>
              </w:rPr>
              <w:t>）]</w:t>
            </w:r>
          </w:p>
        </w:tc>
        <w:tc>
          <w:tcPr>
            <w:tcW w:w="945" w:type="dxa"/>
          </w:tcPr>
          <w:p>
            <w:pPr>
              <w:pStyle w:val="9"/>
              <w:spacing w:before="33"/>
              <w:ind w:left="6"/>
              <w:jc w:val="center"/>
              <w:rPr>
                <w:sz w:val="21"/>
              </w:rPr>
            </w:pPr>
            <w:r>
              <w:rPr>
                <w:w w:val="99"/>
                <w:sz w:val="21"/>
              </w:rPr>
              <w:t>6</w:t>
            </w:r>
          </w:p>
        </w:tc>
        <w:tc>
          <w:tcPr>
            <w:tcW w:w="727"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710" w:type="dxa"/>
            <w:vMerge w:val="continue"/>
            <w:tcBorders>
              <w:top w:val="nil"/>
            </w:tcBorders>
          </w:tcPr>
          <w:p>
            <w:pPr>
              <w:rPr>
                <w:sz w:val="2"/>
                <w:szCs w:val="2"/>
              </w:rPr>
            </w:pPr>
          </w:p>
        </w:tc>
        <w:tc>
          <w:tcPr>
            <w:tcW w:w="6973" w:type="dxa"/>
            <w:gridSpan w:val="2"/>
          </w:tcPr>
          <w:p>
            <w:pPr>
              <w:pStyle w:val="9"/>
              <w:spacing w:before="34"/>
              <w:ind w:left="107"/>
              <w:rPr>
                <w:sz w:val="21"/>
              </w:rPr>
            </w:pPr>
            <w:r>
              <w:rPr>
                <w:sz w:val="21"/>
              </w:rPr>
              <w:t>感觉系统及运动系统[重点内容选择（2</w:t>
            </w:r>
            <w:r>
              <w:rPr>
                <w:spacing w:val="-31"/>
                <w:sz w:val="21"/>
              </w:rPr>
              <w:t>分</w:t>
            </w:r>
            <w:r>
              <w:rPr>
                <w:spacing w:val="-104"/>
                <w:sz w:val="21"/>
              </w:rPr>
              <w:t>）</w:t>
            </w:r>
            <w:r>
              <w:rPr>
                <w:sz w:val="21"/>
              </w:rPr>
              <w:t>、手法（2</w:t>
            </w:r>
            <w:r>
              <w:rPr>
                <w:spacing w:val="-30"/>
                <w:sz w:val="21"/>
              </w:rPr>
              <w:t>分</w:t>
            </w:r>
            <w:r>
              <w:rPr>
                <w:spacing w:val="-104"/>
                <w:sz w:val="21"/>
              </w:rPr>
              <w:t>）</w:t>
            </w:r>
            <w:r>
              <w:rPr>
                <w:spacing w:val="-2"/>
                <w:sz w:val="21"/>
              </w:rPr>
              <w:t>、结果</w:t>
            </w:r>
            <w:r>
              <w:rPr>
                <w:sz w:val="21"/>
              </w:rPr>
              <w:t>（1</w:t>
            </w:r>
            <w:r>
              <w:rPr>
                <w:spacing w:val="-30"/>
                <w:sz w:val="21"/>
              </w:rPr>
              <w:t>分</w:t>
            </w:r>
            <w:r>
              <w:rPr>
                <w:sz w:val="21"/>
              </w:rPr>
              <w:t>）]</w:t>
            </w:r>
          </w:p>
        </w:tc>
        <w:tc>
          <w:tcPr>
            <w:tcW w:w="945" w:type="dxa"/>
          </w:tcPr>
          <w:p>
            <w:pPr>
              <w:pStyle w:val="9"/>
              <w:spacing w:before="34"/>
              <w:ind w:left="6"/>
              <w:jc w:val="center"/>
              <w:rPr>
                <w:sz w:val="21"/>
              </w:rPr>
            </w:pPr>
            <w:r>
              <w:rPr>
                <w:w w:val="99"/>
                <w:sz w:val="21"/>
              </w:rPr>
              <w:t>5</w:t>
            </w:r>
          </w:p>
        </w:tc>
        <w:tc>
          <w:tcPr>
            <w:tcW w:w="727"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710" w:type="dxa"/>
            <w:vMerge w:val="continue"/>
            <w:tcBorders>
              <w:top w:val="nil"/>
            </w:tcBorders>
          </w:tcPr>
          <w:p>
            <w:pPr>
              <w:rPr>
                <w:sz w:val="2"/>
                <w:szCs w:val="2"/>
              </w:rPr>
            </w:pPr>
          </w:p>
        </w:tc>
        <w:tc>
          <w:tcPr>
            <w:tcW w:w="6973" w:type="dxa"/>
            <w:gridSpan w:val="2"/>
          </w:tcPr>
          <w:p>
            <w:pPr>
              <w:pStyle w:val="9"/>
              <w:spacing w:before="32"/>
              <w:ind w:left="107"/>
              <w:rPr>
                <w:sz w:val="21"/>
              </w:rPr>
            </w:pPr>
            <w:r>
              <w:rPr>
                <w:sz w:val="21"/>
              </w:rPr>
              <w:t>神经反射[重点内容选择（3</w:t>
            </w:r>
            <w:r>
              <w:rPr>
                <w:spacing w:val="-27"/>
                <w:sz w:val="21"/>
              </w:rPr>
              <w:t>分</w:t>
            </w:r>
            <w:r>
              <w:rPr>
                <w:spacing w:val="-104"/>
                <w:sz w:val="21"/>
              </w:rPr>
              <w:t>）</w:t>
            </w:r>
            <w:r>
              <w:rPr>
                <w:sz w:val="21"/>
              </w:rPr>
              <w:t>、手法（2</w:t>
            </w:r>
            <w:r>
              <w:rPr>
                <w:spacing w:val="-27"/>
                <w:sz w:val="21"/>
              </w:rPr>
              <w:t>分</w:t>
            </w:r>
            <w:r>
              <w:rPr>
                <w:spacing w:val="-104"/>
                <w:sz w:val="21"/>
              </w:rPr>
              <w:t>）</w:t>
            </w:r>
            <w:r>
              <w:rPr>
                <w:sz w:val="21"/>
              </w:rPr>
              <w:t>、结果（1</w:t>
            </w:r>
            <w:r>
              <w:rPr>
                <w:spacing w:val="-28"/>
                <w:sz w:val="21"/>
              </w:rPr>
              <w:t>分</w:t>
            </w:r>
            <w:r>
              <w:rPr>
                <w:sz w:val="21"/>
              </w:rPr>
              <w:t>）]</w:t>
            </w:r>
          </w:p>
        </w:tc>
        <w:tc>
          <w:tcPr>
            <w:tcW w:w="945" w:type="dxa"/>
          </w:tcPr>
          <w:p>
            <w:pPr>
              <w:pStyle w:val="9"/>
              <w:spacing w:before="32"/>
              <w:ind w:left="6"/>
              <w:jc w:val="center"/>
              <w:rPr>
                <w:sz w:val="21"/>
              </w:rPr>
            </w:pPr>
            <w:r>
              <w:rPr>
                <w:w w:val="99"/>
                <w:sz w:val="21"/>
              </w:rPr>
              <w:t>6</w:t>
            </w:r>
          </w:p>
        </w:tc>
        <w:tc>
          <w:tcPr>
            <w:tcW w:w="727"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710" w:type="dxa"/>
            <w:vMerge w:val="continue"/>
            <w:tcBorders>
              <w:top w:val="nil"/>
            </w:tcBorders>
          </w:tcPr>
          <w:p>
            <w:pPr>
              <w:rPr>
                <w:sz w:val="2"/>
                <w:szCs w:val="2"/>
              </w:rPr>
            </w:pPr>
          </w:p>
        </w:tc>
        <w:tc>
          <w:tcPr>
            <w:tcW w:w="6973" w:type="dxa"/>
            <w:gridSpan w:val="2"/>
          </w:tcPr>
          <w:p>
            <w:pPr>
              <w:pStyle w:val="9"/>
              <w:spacing w:before="32"/>
              <w:ind w:left="107"/>
              <w:rPr>
                <w:sz w:val="21"/>
              </w:rPr>
            </w:pPr>
            <w:r>
              <w:rPr>
                <w:sz w:val="21"/>
              </w:rPr>
              <w:t>脑膜刺激征[重点内容选择（1</w:t>
            </w:r>
            <w:r>
              <w:rPr>
                <w:spacing w:val="-28"/>
                <w:sz w:val="21"/>
              </w:rPr>
              <w:t>分</w:t>
            </w:r>
            <w:r>
              <w:rPr>
                <w:spacing w:val="-106"/>
                <w:sz w:val="21"/>
              </w:rPr>
              <w:t>）</w:t>
            </w:r>
            <w:r>
              <w:rPr>
                <w:sz w:val="21"/>
              </w:rPr>
              <w:t>、手法（1</w:t>
            </w:r>
            <w:r>
              <w:rPr>
                <w:spacing w:val="-27"/>
                <w:sz w:val="21"/>
              </w:rPr>
              <w:t>分</w:t>
            </w:r>
            <w:r>
              <w:rPr>
                <w:spacing w:val="-104"/>
                <w:sz w:val="21"/>
              </w:rPr>
              <w:t>）</w:t>
            </w:r>
            <w:r>
              <w:rPr>
                <w:sz w:val="21"/>
              </w:rPr>
              <w:t>、结果（1</w:t>
            </w:r>
            <w:r>
              <w:rPr>
                <w:spacing w:val="-27"/>
                <w:sz w:val="21"/>
              </w:rPr>
              <w:t>分</w:t>
            </w:r>
            <w:r>
              <w:rPr>
                <w:sz w:val="21"/>
              </w:rPr>
              <w:t>）]</w:t>
            </w:r>
          </w:p>
        </w:tc>
        <w:tc>
          <w:tcPr>
            <w:tcW w:w="945" w:type="dxa"/>
          </w:tcPr>
          <w:p>
            <w:pPr>
              <w:pStyle w:val="9"/>
              <w:spacing w:before="32"/>
              <w:ind w:left="6"/>
              <w:jc w:val="center"/>
              <w:rPr>
                <w:sz w:val="21"/>
              </w:rPr>
            </w:pPr>
            <w:r>
              <w:rPr>
                <w:w w:val="99"/>
                <w:sz w:val="21"/>
              </w:rPr>
              <w:t>3</w:t>
            </w:r>
          </w:p>
        </w:tc>
        <w:tc>
          <w:tcPr>
            <w:tcW w:w="727"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710" w:type="dxa"/>
            <w:vMerge w:val="continue"/>
            <w:tcBorders>
              <w:top w:val="nil"/>
            </w:tcBorders>
          </w:tcPr>
          <w:p>
            <w:pPr>
              <w:rPr>
                <w:sz w:val="2"/>
                <w:szCs w:val="2"/>
              </w:rPr>
            </w:pPr>
          </w:p>
        </w:tc>
        <w:tc>
          <w:tcPr>
            <w:tcW w:w="8645" w:type="dxa"/>
            <w:gridSpan w:val="4"/>
          </w:tcPr>
          <w:p>
            <w:pPr>
              <w:pStyle w:val="9"/>
              <w:spacing w:before="33"/>
              <w:ind w:left="107"/>
              <w:rPr>
                <w:b/>
                <w:sz w:val="21"/>
              </w:rPr>
            </w:pPr>
            <w:r>
              <w:rPr>
                <w:b/>
                <w:sz w:val="21"/>
              </w:rPr>
              <w:t>其他躯体检查（15分）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4" w:hRule="atLeast"/>
        </w:trPr>
        <w:tc>
          <w:tcPr>
            <w:tcW w:w="710" w:type="dxa"/>
            <w:vMerge w:val="continue"/>
            <w:tcBorders>
              <w:top w:val="nil"/>
            </w:tcBorders>
          </w:tcPr>
          <w:p>
            <w:pPr>
              <w:rPr>
                <w:sz w:val="2"/>
                <w:szCs w:val="2"/>
              </w:rPr>
            </w:pPr>
          </w:p>
        </w:tc>
        <w:tc>
          <w:tcPr>
            <w:tcW w:w="6973" w:type="dxa"/>
            <w:gridSpan w:val="2"/>
          </w:tcPr>
          <w:p>
            <w:pPr>
              <w:pStyle w:val="9"/>
              <w:spacing w:line="269" w:lineRule="exact"/>
              <w:ind w:left="107"/>
              <w:rPr>
                <w:sz w:val="21"/>
              </w:rPr>
            </w:pPr>
            <w:r>
              <w:rPr>
                <w:spacing w:val="-3"/>
                <w:sz w:val="21"/>
              </w:rPr>
              <w:t>针对病例特点选择重点查体的部位正确</w:t>
            </w:r>
            <w:r>
              <w:rPr>
                <w:sz w:val="21"/>
              </w:rPr>
              <w:t>（3</w:t>
            </w:r>
            <w:r>
              <w:rPr>
                <w:spacing w:val="-30"/>
                <w:sz w:val="21"/>
              </w:rPr>
              <w:t>分</w:t>
            </w:r>
            <w:r>
              <w:rPr>
                <w:spacing w:val="-73"/>
                <w:sz w:val="21"/>
              </w:rPr>
              <w:t>）</w:t>
            </w:r>
            <w:r>
              <w:rPr>
                <w:spacing w:val="-12"/>
                <w:sz w:val="21"/>
              </w:rPr>
              <w:t>，并完成相应的检查项目</w:t>
            </w:r>
            <w:r>
              <w:rPr>
                <w:sz w:val="21"/>
              </w:rPr>
              <w:t>（2</w:t>
            </w:r>
          </w:p>
          <w:p>
            <w:pPr>
              <w:pStyle w:val="9"/>
              <w:spacing w:before="2" w:line="253" w:lineRule="exact"/>
              <w:ind w:left="107"/>
              <w:rPr>
                <w:sz w:val="21"/>
              </w:rPr>
            </w:pPr>
            <w:r>
              <w:rPr>
                <w:sz w:val="21"/>
              </w:rPr>
              <w:t>分）</w:t>
            </w:r>
          </w:p>
        </w:tc>
        <w:tc>
          <w:tcPr>
            <w:tcW w:w="945" w:type="dxa"/>
          </w:tcPr>
          <w:p>
            <w:pPr>
              <w:pStyle w:val="9"/>
              <w:spacing w:before="134"/>
              <w:ind w:left="6"/>
              <w:jc w:val="center"/>
              <w:rPr>
                <w:sz w:val="21"/>
              </w:rPr>
            </w:pPr>
            <w:r>
              <w:rPr>
                <w:w w:val="99"/>
                <w:sz w:val="21"/>
              </w:rPr>
              <w:t>5</w:t>
            </w:r>
          </w:p>
        </w:tc>
        <w:tc>
          <w:tcPr>
            <w:tcW w:w="727"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710" w:type="dxa"/>
            <w:vMerge w:val="continue"/>
            <w:tcBorders>
              <w:top w:val="nil"/>
            </w:tcBorders>
          </w:tcPr>
          <w:p>
            <w:pPr>
              <w:rPr>
                <w:sz w:val="2"/>
                <w:szCs w:val="2"/>
              </w:rPr>
            </w:pPr>
          </w:p>
        </w:tc>
        <w:tc>
          <w:tcPr>
            <w:tcW w:w="6973" w:type="dxa"/>
            <w:gridSpan w:val="2"/>
          </w:tcPr>
          <w:p>
            <w:pPr>
              <w:pStyle w:val="9"/>
              <w:spacing w:before="34"/>
              <w:ind w:left="107"/>
              <w:rPr>
                <w:sz w:val="21"/>
              </w:rPr>
            </w:pPr>
            <w:r>
              <w:rPr>
                <w:sz w:val="21"/>
              </w:rPr>
              <w:t>具体的查体步骤能体现诊断思路（3分）和鉴别关键点（2分）</w:t>
            </w:r>
          </w:p>
        </w:tc>
        <w:tc>
          <w:tcPr>
            <w:tcW w:w="945" w:type="dxa"/>
          </w:tcPr>
          <w:p>
            <w:pPr>
              <w:pStyle w:val="9"/>
              <w:spacing w:before="34"/>
              <w:ind w:left="6"/>
              <w:jc w:val="center"/>
              <w:rPr>
                <w:sz w:val="21"/>
              </w:rPr>
            </w:pPr>
            <w:r>
              <w:rPr>
                <w:w w:val="99"/>
                <w:sz w:val="21"/>
              </w:rPr>
              <w:t>5</w:t>
            </w:r>
          </w:p>
        </w:tc>
        <w:tc>
          <w:tcPr>
            <w:tcW w:w="727"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710" w:type="dxa"/>
            <w:vMerge w:val="continue"/>
            <w:tcBorders>
              <w:top w:val="nil"/>
            </w:tcBorders>
          </w:tcPr>
          <w:p>
            <w:pPr>
              <w:rPr>
                <w:sz w:val="2"/>
                <w:szCs w:val="2"/>
              </w:rPr>
            </w:pPr>
          </w:p>
        </w:tc>
        <w:tc>
          <w:tcPr>
            <w:tcW w:w="6973" w:type="dxa"/>
            <w:gridSpan w:val="2"/>
          </w:tcPr>
          <w:p>
            <w:pPr>
              <w:pStyle w:val="9"/>
              <w:spacing w:before="34"/>
              <w:ind w:left="107"/>
              <w:rPr>
                <w:sz w:val="21"/>
              </w:rPr>
            </w:pPr>
            <w:r>
              <w:rPr>
                <w:spacing w:val="-1"/>
                <w:w w:val="99"/>
                <w:sz w:val="21"/>
              </w:rPr>
              <w:t>体格检查手法规范</w:t>
            </w:r>
            <w:r>
              <w:rPr>
                <w:spacing w:val="2"/>
                <w:w w:val="99"/>
                <w:sz w:val="21"/>
              </w:rPr>
              <w:t>（</w:t>
            </w:r>
            <w:r>
              <w:rPr>
                <w:w w:val="99"/>
                <w:sz w:val="21"/>
              </w:rPr>
              <w:t>3</w:t>
            </w:r>
            <w:r>
              <w:rPr>
                <w:spacing w:val="-1"/>
                <w:w w:val="99"/>
                <w:sz w:val="21"/>
              </w:rPr>
              <w:t>分</w:t>
            </w:r>
            <w:r>
              <w:rPr>
                <w:spacing w:val="-104"/>
                <w:w w:val="99"/>
                <w:sz w:val="21"/>
              </w:rPr>
              <w:t>）</w:t>
            </w:r>
            <w:r>
              <w:rPr>
                <w:spacing w:val="-1"/>
                <w:w w:val="99"/>
                <w:sz w:val="21"/>
              </w:rPr>
              <w:t>，查体熟练有序</w:t>
            </w:r>
            <w:r>
              <w:rPr>
                <w:spacing w:val="2"/>
                <w:w w:val="99"/>
                <w:sz w:val="21"/>
              </w:rPr>
              <w:t>（</w:t>
            </w:r>
            <w:r>
              <w:rPr>
                <w:w w:val="99"/>
                <w:sz w:val="21"/>
              </w:rPr>
              <w:t>2</w:t>
            </w:r>
            <w:r>
              <w:rPr>
                <w:spacing w:val="-1"/>
                <w:w w:val="99"/>
                <w:sz w:val="21"/>
              </w:rPr>
              <w:t>分</w:t>
            </w:r>
            <w:r>
              <w:rPr>
                <w:w w:val="99"/>
                <w:sz w:val="21"/>
              </w:rPr>
              <w:t>）</w:t>
            </w:r>
          </w:p>
        </w:tc>
        <w:tc>
          <w:tcPr>
            <w:tcW w:w="945" w:type="dxa"/>
          </w:tcPr>
          <w:p>
            <w:pPr>
              <w:pStyle w:val="9"/>
              <w:spacing w:before="34"/>
              <w:ind w:left="6"/>
              <w:jc w:val="center"/>
              <w:rPr>
                <w:sz w:val="21"/>
              </w:rPr>
            </w:pPr>
            <w:r>
              <w:rPr>
                <w:w w:val="99"/>
                <w:sz w:val="21"/>
              </w:rPr>
              <w:t>5</w:t>
            </w:r>
          </w:p>
        </w:tc>
        <w:tc>
          <w:tcPr>
            <w:tcW w:w="727"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419" w:type="dxa"/>
            <w:gridSpan w:val="2"/>
            <w:vMerge w:val="restart"/>
          </w:tcPr>
          <w:p>
            <w:pPr>
              <w:pStyle w:val="9"/>
              <w:spacing w:before="4"/>
              <w:rPr>
                <w:b/>
                <w:sz w:val="16"/>
              </w:rPr>
            </w:pPr>
          </w:p>
          <w:p>
            <w:pPr>
              <w:pStyle w:val="9"/>
              <w:ind w:left="289"/>
              <w:rPr>
                <w:sz w:val="21"/>
              </w:rPr>
            </w:pPr>
            <w:r>
              <w:rPr>
                <w:sz w:val="21"/>
              </w:rPr>
              <w:t>整体评价</w:t>
            </w:r>
          </w:p>
        </w:tc>
        <w:tc>
          <w:tcPr>
            <w:tcW w:w="6264" w:type="dxa"/>
          </w:tcPr>
          <w:p>
            <w:pPr>
              <w:pStyle w:val="9"/>
              <w:spacing w:before="34"/>
              <w:ind w:left="106"/>
              <w:rPr>
                <w:sz w:val="21"/>
              </w:rPr>
            </w:pPr>
            <w:r>
              <w:rPr>
                <w:spacing w:val="-1"/>
                <w:w w:val="99"/>
                <w:sz w:val="21"/>
              </w:rPr>
              <w:t>整个操作过程体现人文关怀</w:t>
            </w:r>
            <w:r>
              <w:rPr>
                <w:spacing w:val="2"/>
                <w:w w:val="99"/>
                <w:sz w:val="21"/>
              </w:rPr>
              <w:t>（</w:t>
            </w:r>
            <w:r>
              <w:rPr>
                <w:w w:val="99"/>
                <w:sz w:val="21"/>
              </w:rPr>
              <w:t>2</w:t>
            </w:r>
            <w:r>
              <w:rPr>
                <w:spacing w:val="2"/>
                <w:w w:val="99"/>
                <w:sz w:val="21"/>
              </w:rPr>
              <w:t>分</w:t>
            </w:r>
            <w:r>
              <w:rPr>
                <w:spacing w:val="-104"/>
                <w:w w:val="99"/>
                <w:sz w:val="21"/>
              </w:rPr>
              <w:t>）</w:t>
            </w:r>
            <w:r>
              <w:rPr>
                <w:spacing w:val="-1"/>
                <w:w w:val="99"/>
                <w:sz w:val="21"/>
              </w:rPr>
              <w:t>，保护患者隐私</w:t>
            </w:r>
            <w:r>
              <w:rPr>
                <w:spacing w:val="2"/>
                <w:w w:val="99"/>
                <w:sz w:val="21"/>
              </w:rPr>
              <w:t>（</w:t>
            </w:r>
            <w:r>
              <w:rPr>
                <w:w w:val="99"/>
                <w:sz w:val="21"/>
              </w:rPr>
              <w:t>1</w:t>
            </w:r>
            <w:r>
              <w:rPr>
                <w:spacing w:val="-1"/>
                <w:w w:val="99"/>
                <w:sz w:val="21"/>
              </w:rPr>
              <w:t>分</w:t>
            </w:r>
            <w:r>
              <w:rPr>
                <w:w w:val="99"/>
                <w:sz w:val="21"/>
              </w:rPr>
              <w:t>）</w:t>
            </w:r>
          </w:p>
        </w:tc>
        <w:tc>
          <w:tcPr>
            <w:tcW w:w="945" w:type="dxa"/>
          </w:tcPr>
          <w:p>
            <w:pPr>
              <w:pStyle w:val="9"/>
              <w:spacing w:before="34"/>
              <w:ind w:left="6"/>
              <w:jc w:val="center"/>
              <w:rPr>
                <w:sz w:val="21"/>
              </w:rPr>
            </w:pPr>
            <w:r>
              <w:rPr>
                <w:w w:val="99"/>
                <w:sz w:val="21"/>
              </w:rPr>
              <w:t>3</w:t>
            </w:r>
          </w:p>
        </w:tc>
        <w:tc>
          <w:tcPr>
            <w:tcW w:w="727"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419" w:type="dxa"/>
            <w:gridSpan w:val="2"/>
            <w:vMerge w:val="continue"/>
            <w:tcBorders>
              <w:top w:val="nil"/>
            </w:tcBorders>
          </w:tcPr>
          <w:p>
            <w:pPr>
              <w:rPr>
                <w:sz w:val="2"/>
                <w:szCs w:val="2"/>
              </w:rPr>
            </w:pPr>
          </w:p>
        </w:tc>
        <w:tc>
          <w:tcPr>
            <w:tcW w:w="6264" w:type="dxa"/>
          </w:tcPr>
          <w:p>
            <w:pPr>
              <w:pStyle w:val="9"/>
              <w:spacing w:before="35"/>
              <w:ind w:left="106"/>
              <w:rPr>
                <w:sz w:val="21"/>
              </w:rPr>
            </w:pPr>
            <w:r>
              <w:rPr>
                <w:spacing w:val="-1"/>
                <w:w w:val="99"/>
                <w:sz w:val="21"/>
              </w:rPr>
              <w:t>检查规范熟练</w:t>
            </w:r>
            <w:r>
              <w:rPr>
                <w:spacing w:val="2"/>
                <w:w w:val="99"/>
                <w:sz w:val="21"/>
              </w:rPr>
              <w:t>（</w:t>
            </w:r>
            <w:r>
              <w:rPr>
                <w:w w:val="99"/>
                <w:sz w:val="21"/>
              </w:rPr>
              <w:t>1</w:t>
            </w:r>
            <w:r>
              <w:rPr>
                <w:spacing w:val="2"/>
                <w:w w:val="99"/>
                <w:sz w:val="21"/>
              </w:rPr>
              <w:t>分</w:t>
            </w:r>
            <w:r>
              <w:rPr>
                <w:spacing w:val="-104"/>
                <w:w w:val="99"/>
                <w:sz w:val="21"/>
              </w:rPr>
              <w:t>）</w:t>
            </w:r>
            <w:r>
              <w:rPr>
                <w:spacing w:val="-1"/>
                <w:w w:val="99"/>
                <w:sz w:val="21"/>
              </w:rPr>
              <w:t>，在规定时间内完成</w:t>
            </w:r>
            <w:r>
              <w:rPr>
                <w:spacing w:val="2"/>
                <w:w w:val="99"/>
                <w:sz w:val="21"/>
              </w:rPr>
              <w:t>（</w:t>
            </w:r>
            <w:r>
              <w:rPr>
                <w:w w:val="99"/>
                <w:sz w:val="21"/>
              </w:rPr>
              <w:t>1</w:t>
            </w:r>
            <w:r>
              <w:rPr>
                <w:spacing w:val="-1"/>
                <w:w w:val="99"/>
                <w:sz w:val="21"/>
              </w:rPr>
              <w:t>分</w:t>
            </w:r>
            <w:r>
              <w:rPr>
                <w:w w:val="99"/>
                <w:sz w:val="21"/>
              </w:rPr>
              <w:t>）</w:t>
            </w:r>
          </w:p>
        </w:tc>
        <w:tc>
          <w:tcPr>
            <w:tcW w:w="945" w:type="dxa"/>
          </w:tcPr>
          <w:p>
            <w:pPr>
              <w:pStyle w:val="9"/>
              <w:spacing w:before="35"/>
              <w:ind w:left="6"/>
              <w:jc w:val="center"/>
              <w:rPr>
                <w:sz w:val="21"/>
              </w:rPr>
            </w:pPr>
            <w:r>
              <w:rPr>
                <w:w w:val="99"/>
                <w:sz w:val="21"/>
              </w:rPr>
              <w:t>2</w:t>
            </w:r>
          </w:p>
        </w:tc>
        <w:tc>
          <w:tcPr>
            <w:tcW w:w="727"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9" w:hRule="atLeast"/>
        </w:trPr>
        <w:tc>
          <w:tcPr>
            <w:tcW w:w="7683" w:type="dxa"/>
            <w:gridSpan w:val="3"/>
          </w:tcPr>
          <w:p>
            <w:pPr>
              <w:pStyle w:val="9"/>
              <w:tabs>
                <w:tab w:val="left" w:pos="425"/>
              </w:tabs>
              <w:spacing w:before="33"/>
              <w:ind w:left="5"/>
              <w:jc w:val="center"/>
              <w:rPr>
                <w:sz w:val="21"/>
              </w:rPr>
            </w:pPr>
            <w:r>
              <w:rPr>
                <w:sz w:val="21"/>
              </w:rPr>
              <w:t>合</w:t>
            </w:r>
            <w:r>
              <w:rPr>
                <w:sz w:val="21"/>
              </w:rPr>
              <w:tab/>
            </w:r>
            <w:r>
              <w:rPr>
                <w:sz w:val="21"/>
              </w:rPr>
              <w:t>计</w:t>
            </w:r>
          </w:p>
        </w:tc>
        <w:tc>
          <w:tcPr>
            <w:tcW w:w="945" w:type="dxa"/>
          </w:tcPr>
          <w:p>
            <w:pPr>
              <w:pStyle w:val="9"/>
              <w:spacing w:before="33"/>
              <w:ind w:left="136" w:right="125"/>
              <w:jc w:val="center"/>
              <w:rPr>
                <w:sz w:val="21"/>
              </w:rPr>
            </w:pPr>
            <w:r>
              <w:rPr>
                <w:sz w:val="21"/>
              </w:rPr>
              <w:t>100</w:t>
            </w:r>
          </w:p>
        </w:tc>
        <w:tc>
          <w:tcPr>
            <w:tcW w:w="727" w:type="dxa"/>
          </w:tcPr>
          <w:p>
            <w:pPr>
              <w:pStyle w:val="9"/>
              <w:rPr>
                <w:rFonts w:ascii="Times New Roman"/>
                <w:sz w:val="20"/>
              </w:rPr>
            </w:pPr>
          </w:p>
        </w:tc>
      </w:tr>
    </w:tbl>
    <w:p>
      <w:pPr>
        <w:spacing w:before="5" w:line="240" w:lineRule="auto"/>
        <w:rPr>
          <w:b/>
          <w:sz w:val="8"/>
        </w:rPr>
      </w:pPr>
    </w:p>
    <w:p>
      <w:pPr>
        <w:spacing w:before="70"/>
        <w:ind w:left="818" w:right="0" w:firstLine="0"/>
        <w:jc w:val="left"/>
        <w:rPr>
          <w:b/>
          <w:sz w:val="21"/>
        </w:rPr>
      </w:pPr>
      <w:r>
        <w:rPr>
          <w:b/>
          <w:sz w:val="21"/>
        </w:rPr>
        <w:t>考官签字：</w:t>
      </w:r>
    </w:p>
    <w:p>
      <w:pPr>
        <w:spacing w:after="0"/>
        <w:jc w:val="left"/>
        <w:rPr>
          <w:sz w:val="21"/>
        </w:rPr>
        <w:sectPr>
          <w:headerReference r:id="rId6" w:type="default"/>
          <w:pgSz w:w="11910" w:h="16840"/>
          <w:pgMar w:top="1400" w:right="600" w:bottom="280" w:left="600" w:header="0" w:footer="0" w:gutter="0"/>
          <w:cols w:space="720" w:num="1"/>
        </w:sectPr>
      </w:pPr>
    </w:p>
    <w:p>
      <w:pPr>
        <w:pStyle w:val="2"/>
        <w:spacing w:before="21" w:line="242" w:lineRule="auto"/>
        <w:ind w:left="1382" w:right="1372"/>
        <w:jc w:val="center"/>
      </w:pPr>
      <w:r>
        <w:t>体格检查评分表（精神科）</w:t>
      </w:r>
    </w:p>
    <w:p>
      <w:pPr>
        <w:pStyle w:val="2"/>
        <w:spacing w:before="2" w:after="5"/>
        <w:ind w:left="1010" w:right="1008"/>
        <w:jc w:val="center"/>
      </w:pPr>
      <w:r>
        <w:t>（不合作患者）</w:t>
      </w:r>
    </w:p>
    <w:tbl>
      <w:tblPr>
        <w:tblStyle w:val="5"/>
        <w:tblW w:w="0" w:type="auto"/>
        <w:tblInd w:w="68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09"/>
        <w:gridCol w:w="709"/>
        <w:gridCol w:w="85"/>
        <w:gridCol w:w="669"/>
        <w:gridCol w:w="1938"/>
        <w:gridCol w:w="1331"/>
        <w:gridCol w:w="1981"/>
        <w:gridCol w:w="1084"/>
        <w:gridCol w:w="8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trPr>
        <w:tc>
          <w:tcPr>
            <w:tcW w:w="1503" w:type="dxa"/>
            <w:gridSpan w:val="3"/>
          </w:tcPr>
          <w:p>
            <w:pPr>
              <w:pStyle w:val="9"/>
              <w:spacing w:before="75"/>
              <w:ind w:left="331"/>
              <w:rPr>
                <w:sz w:val="21"/>
              </w:rPr>
            </w:pPr>
            <w:r>
              <w:rPr>
                <w:sz w:val="21"/>
              </w:rPr>
              <w:t>考生姓名</w:t>
            </w:r>
          </w:p>
        </w:tc>
        <w:tc>
          <w:tcPr>
            <w:tcW w:w="2607" w:type="dxa"/>
            <w:gridSpan w:val="2"/>
          </w:tcPr>
          <w:p>
            <w:pPr>
              <w:pStyle w:val="9"/>
              <w:rPr>
                <w:rFonts w:ascii="Times New Roman"/>
                <w:sz w:val="20"/>
              </w:rPr>
            </w:pPr>
          </w:p>
        </w:tc>
        <w:tc>
          <w:tcPr>
            <w:tcW w:w="1331" w:type="dxa"/>
          </w:tcPr>
          <w:p>
            <w:pPr>
              <w:pStyle w:val="9"/>
              <w:spacing w:before="75"/>
              <w:ind w:left="223" w:right="218"/>
              <w:jc w:val="center"/>
              <w:rPr>
                <w:rFonts w:hint="eastAsia" w:eastAsia="宋体"/>
                <w:sz w:val="21"/>
                <w:lang w:eastAsia="zh-CN"/>
              </w:rPr>
            </w:pPr>
            <w:r>
              <w:rPr>
                <w:rFonts w:hint="eastAsia"/>
                <w:sz w:val="21"/>
                <w:lang w:eastAsia="zh-CN"/>
              </w:rPr>
              <w:t>终身码</w:t>
            </w:r>
          </w:p>
        </w:tc>
        <w:tc>
          <w:tcPr>
            <w:tcW w:w="3915" w:type="dxa"/>
            <w:gridSpan w:val="3"/>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trPr>
        <w:tc>
          <w:tcPr>
            <w:tcW w:w="1503" w:type="dxa"/>
            <w:gridSpan w:val="3"/>
          </w:tcPr>
          <w:p>
            <w:pPr>
              <w:pStyle w:val="9"/>
              <w:spacing w:before="77"/>
              <w:ind w:left="331"/>
              <w:rPr>
                <w:sz w:val="21"/>
              </w:rPr>
            </w:pPr>
            <w:r>
              <w:rPr>
                <w:sz w:val="21"/>
              </w:rPr>
              <w:t>培训学科</w:t>
            </w:r>
          </w:p>
        </w:tc>
        <w:tc>
          <w:tcPr>
            <w:tcW w:w="2607" w:type="dxa"/>
            <w:gridSpan w:val="2"/>
          </w:tcPr>
          <w:p>
            <w:pPr>
              <w:pStyle w:val="9"/>
              <w:rPr>
                <w:rFonts w:ascii="Times New Roman"/>
                <w:sz w:val="20"/>
              </w:rPr>
            </w:pPr>
          </w:p>
        </w:tc>
        <w:tc>
          <w:tcPr>
            <w:tcW w:w="1331" w:type="dxa"/>
          </w:tcPr>
          <w:p>
            <w:pPr>
              <w:pStyle w:val="9"/>
              <w:spacing w:before="77"/>
              <w:ind w:left="223" w:right="218"/>
              <w:jc w:val="center"/>
              <w:rPr>
                <w:sz w:val="21"/>
              </w:rPr>
            </w:pPr>
            <w:r>
              <w:rPr>
                <w:sz w:val="21"/>
              </w:rPr>
              <w:t>考核基地</w:t>
            </w:r>
          </w:p>
        </w:tc>
        <w:tc>
          <w:tcPr>
            <w:tcW w:w="3915" w:type="dxa"/>
            <w:gridSpan w:val="3"/>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trPr>
        <w:tc>
          <w:tcPr>
            <w:tcW w:w="1503" w:type="dxa"/>
            <w:gridSpan w:val="3"/>
          </w:tcPr>
          <w:p>
            <w:pPr>
              <w:pStyle w:val="9"/>
              <w:spacing w:before="76"/>
              <w:ind w:left="331"/>
              <w:rPr>
                <w:sz w:val="21"/>
              </w:rPr>
            </w:pPr>
            <w:r>
              <w:rPr>
                <w:sz w:val="21"/>
              </w:rPr>
              <w:t>考核时间</w:t>
            </w:r>
          </w:p>
        </w:tc>
        <w:tc>
          <w:tcPr>
            <w:tcW w:w="7853" w:type="dxa"/>
            <w:gridSpan w:val="6"/>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trPr>
        <w:tc>
          <w:tcPr>
            <w:tcW w:w="1503" w:type="dxa"/>
            <w:gridSpan w:val="3"/>
          </w:tcPr>
          <w:p>
            <w:pPr>
              <w:pStyle w:val="9"/>
              <w:spacing w:before="75"/>
              <w:ind w:left="331"/>
              <w:rPr>
                <w:b/>
                <w:sz w:val="21"/>
              </w:rPr>
            </w:pPr>
            <w:r>
              <w:rPr>
                <w:b/>
                <w:sz w:val="21"/>
              </w:rPr>
              <w:t>评分项目</w:t>
            </w:r>
          </w:p>
        </w:tc>
        <w:tc>
          <w:tcPr>
            <w:tcW w:w="5919" w:type="dxa"/>
            <w:gridSpan w:val="4"/>
          </w:tcPr>
          <w:p>
            <w:pPr>
              <w:pStyle w:val="9"/>
              <w:spacing w:before="75"/>
              <w:ind w:left="2518" w:right="2507"/>
              <w:jc w:val="center"/>
              <w:rPr>
                <w:b/>
                <w:sz w:val="21"/>
              </w:rPr>
            </w:pPr>
            <w:r>
              <w:rPr>
                <w:b/>
                <w:sz w:val="21"/>
              </w:rPr>
              <w:t>评分要素</w:t>
            </w:r>
          </w:p>
        </w:tc>
        <w:tc>
          <w:tcPr>
            <w:tcW w:w="1084" w:type="dxa"/>
          </w:tcPr>
          <w:p>
            <w:pPr>
              <w:pStyle w:val="9"/>
              <w:spacing w:before="75"/>
              <w:ind w:left="206" w:right="194"/>
              <w:jc w:val="center"/>
              <w:rPr>
                <w:b/>
                <w:sz w:val="21"/>
              </w:rPr>
            </w:pPr>
            <w:r>
              <w:rPr>
                <w:b/>
                <w:sz w:val="21"/>
              </w:rPr>
              <w:t>标准分</w:t>
            </w:r>
          </w:p>
        </w:tc>
        <w:tc>
          <w:tcPr>
            <w:tcW w:w="850" w:type="dxa"/>
          </w:tcPr>
          <w:p>
            <w:pPr>
              <w:pStyle w:val="9"/>
              <w:spacing w:before="75"/>
              <w:ind w:left="213"/>
              <w:rPr>
                <w:b/>
                <w:sz w:val="21"/>
              </w:rPr>
            </w:pPr>
            <w:r>
              <w:rPr>
                <w:b/>
                <w:sz w:val="21"/>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trPr>
        <w:tc>
          <w:tcPr>
            <w:tcW w:w="709" w:type="dxa"/>
            <w:vMerge w:val="restart"/>
          </w:tcPr>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spacing w:before="2"/>
              <w:rPr>
                <w:b/>
                <w:sz w:val="26"/>
              </w:rPr>
            </w:pPr>
          </w:p>
          <w:p>
            <w:pPr>
              <w:pStyle w:val="9"/>
              <w:spacing w:line="244" w:lineRule="auto"/>
              <w:ind w:left="144" w:right="134"/>
              <w:rPr>
                <w:sz w:val="21"/>
              </w:rPr>
            </w:pPr>
            <w:r>
              <w:rPr>
                <w:sz w:val="21"/>
              </w:rPr>
              <w:t>专科检查</w:t>
            </w:r>
          </w:p>
        </w:tc>
        <w:tc>
          <w:tcPr>
            <w:tcW w:w="8647" w:type="dxa"/>
            <w:gridSpan w:val="8"/>
          </w:tcPr>
          <w:p>
            <w:pPr>
              <w:pStyle w:val="9"/>
              <w:spacing w:before="75"/>
              <w:ind w:left="107"/>
              <w:rPr>
                <w:b/>
                <w:sz w:val="21"/>
              </w:rPr>
            </w:pPr>
            <w:r>
              <w:rPr>
                <w:b/>
                <w:sz w:val="21"/>
              </w:rPr>
              <w:t>精神检查（60分）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0" w:hRule="atLeast"/>
        </w:trPr>
        <w:tc>
          <w:tcPr>
            <w:tcW w:w="709" w:type="dxa"/>
            <w:vMerge w:val="continue"/>
            <w:tcBorders>
              <w:top w:val="nil"/>
            </w:tcBorders>
          </w:tcPr>
          <w:p>
            <w:pPr>
              <w:rPr>
                <w:sz w:val="2"/>
                <w:szCs w:val="2"/>
              </w:rPr>
            </w:pPr>
          </w:p>
        </w:tc>
        <w:tc>
          <w:tcPr>
            <w:tcW w:w="709" w:type="dxa"/>
            <w:vMerge w:val="restart"/>
          </w:tcPr>
          <w:p>
            <w:pPr>
              <w:pStyle w:val="9"/>
              <w:rPr>
                <w:b/>
                <w:sz w:val="20"/>
              </w:rPr>
            </w:pPr>
          </w:p>
          <w:p>
            <w:pPr>
              <w:pStyle w:val="9"/>
              <w:spacing w:before="6"/>
              <w:rPr>
                <w:b/>
                <w:sz w:val="16"/>
              </w:rPr>
            </w:pPr>
          </w:p>
          <w:p>
            <w:pPr>
              <w:pStyle w:val="9"/>
              <w:spacing w:line="242" w:lineRule="auto"/>
              <w:ind w:left="143" w:right="135"/>
              <w:jc w:val="both"/>
              <w:rPr>
                <w:sz w:val="21"/>
              </w:rPr>
            </w:pPr>
            <w:r>
              <w:rPr>
                <w:sz w:val="21"/>
              </w:rPr>
              <w:t>检查前准备</w:t>
            </w:r>
          </w:p>
        </w:tc>
        <w:tc>
          <w:tcPr>
            <w:tcW w:w="6004" w:type="dxa"/>
            <w:gridSpan w:val="5"/>
          </w:tcPr>
          <w:p>
            <w:pPr>
              <w:pStyle w:val="9"/>
              <w:spacing w:before="55" w:line="242" w:lineRule="auto"/>
              <w:ind w:left="106" w:right="95"/>
              <w:jc w:val="both"/>
              <w:rPr>
                <w:sz w:val="21"/>
              </w:rPr>
            </w:pPr>
            <w:r>
              <w:rPr>
                <w:sz w:val="21"/>
              </w:rPr>
              <w:t>患者准备：核对患者信息（1</w:t>
            </w:r>
            <w:r>
              <w:rPr>
                <w:spacing w:val="-25"/>
                <w:sz w:val="21"/>
              </w:rPr>
              <w:t>分</w:t>
            </w:r>
            <w:r>
              <w:rPr>
                <w:spacing w:val="-101"/>
                <w:sz w:val="21"/>
              </w:rPr>
              <w:t>）</w:t>
            </w:r>
            <w:r>
              <w:rPr>
                <w:sz w:val="21"/>
              </w:rPr>
              <w:t>。评估患者状态，明确患者是</w:t>
            </w:r>
            <w:r>
              <w:rPr>
                <w:spacing w:val="-12"/>
                <w:sz w:val="21"/>
              </w:rPr>
              <w:t>否适合进行检查</w:t>
            </w:r>
            <w:r>
              <w:rPr>
                <w:sz w:val="21"/>
              </w:rPr>
              <w:t>（1</w:t>
            </w:r>
            <w:r>
              <w:rPr>
                <w:spacing w:val="-34"/>
                <w:sz w:val="21"/>
              </w:rPr>
              <w:t>分</w:t>
            </w:r>
            <w:r>
              <w:rPr>
                <w:spacing w:val="-104"/>
                <w:sz w:val="21"/>
              </w:rPr>
              <w:t>）</w:t>
            </w:r>
            <w:r>
              <w:rPr>
                <w:spacing w:val="-15"/>
                <w:sz w:val="21"/>
              </w:rPr>
              <w:t>。告知检查中的患者配合及注意事项</w:t>
            </w:r>
            <w:r>
              <w:rPr>
                <w:sz w:val="21"/>
              </w:rPr>
              <w:t>（0.5分</w:t>
            </w:r>
            <w:r>
              <w:rPr>
                <w:spacing w:val="-104"/>
                <w:sz w:val="21"/>
              </w:rPr>
              <w:t>）</w:t>
            </w:r>
            <w:r>
              <w:rPr>
                <w:spacing w:val="-1"/>
                <w:sz w:val="21"/>
              </w:rPr>
              <w:t>。让患者保持舒适体位：取坐位或卧位</w:t>
            </w:r>
            <w:r>
              <w:rPr>
                <w:sz w:val="21"/>
              </w:rPr>
              <w:t>（0.5</w:t>
            </w:r>
            <w:r>
              <w:rPr>
                <w:spacing w:val="-28"/>
                <w:sz w:val="21"/>
              </w:rPr>
              <w:t>分</w:t>
            </w:r>
            <w:r>
              <w:rPr>
                <w:sz w:val="21"/>
              </w:rPr>
              <w:t>）</w:t>
            </w:r>
          </w:p>
        </w:tc>
        <w:tc>
          <w:tcPr>
            <w:tcW w:w="1084" w:type="dxa"/>
          </w:tcPr>
          <w:p>
            <w:pPr>
              <w:pStyle w:val="9"/>
              <w:spacing w:before="8"/>
              <w:rPr>
                <w:b/>
                <w:sz w:val="25"/>
              </w:rPr>
            </w:pPr>
          </w:p>
          <w:p>
            <w:pPr>
              <w:pStyle w:val="9"/>
              <w:ind w:left="8"/>
              <w:jc w:val="center"/>
              <w:rPr>
                <w:sz w:val="21"/>
              </w:rPr>
            </w:pPr>
            <w:r>
              <w:rPr>
                <w:w w:val="99"/>
                <w:sz w:val="21"/>
              </w:rPr>
              <w:t>3</w:t>
            </w:r>
          </w:p>
        </w:tc>
        <w:tc>
          <w:tcPr>
            <w:tcW w:w="850"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17" w:hRule="atLeast"/>
        </w:trPr>
        <w:tc>
          <w:tcPr>
            <w:tcW w:w="709" w:type="dxa"/>
            <w:vMerge w:val="continue"/>
            <w:tcBorders>
              <w:top w:val="nil"/>
            </w:tcBorders>
          </w:tcPr>
          <w:p>
            <w:pPr>
              <w:rPr>
                <w:sz w:val="2"/>
                <w:szCs w:val="2"/>
              </w:rPr>
            </w:pPr>
          </w:p>
        </w:tc>
        <w:tc>
          <w:tcPr>
            <w:tcW w:w="709" w:type="dxa"/>
            <w:vMerge w:val="continue"/>
            <w:tcBorders>
              <w:top w:val="nil"/>
            </w:tcBorders>
          </w:tcPr>
          <w:p>
            <w:pPr>
              <w:rPr>
                <w:sz w:val="2"/>
                <w:szCs w:val="2"/>
              </w:rPr>
            </w:pPr>
          </w:p>
        </w:tc>
        <w:tc>
          <w:tcPr>
            <w:tcW w:w="6004" w:type="dxa"/>
            <w:gridSpan w:val="5"/>
          </w:tcPr>
          <w:p>
            <w:pPr>
              <w:pStyle w:val="9"/>
              <w:spacing w:before="1" w:line="242" w:lineRule="auto"/>
              <w:ind w:left="106" w:right="96"/>
              <w:rPr>
                <w:sz w:val="21"/>
              </w:rPr>
            </w:pPr>
            <w:r>
              <w:rPr>
                <w:sz w:val="21"/>
              </w:rPr>
              <w:t>物品准备：纸、笔、手表等（1</w:t>
            </w:r>
            <w:r>
              <w:rPr>
                <w:spacing w:val="-25"/>
                <w:sz w:val="21"/>
              </w:rPr>
              <w:t>分</w:t>
            </w:r>
            <w:r>
              <w:rPr>
                <w:spacing w:val="-101"/>
                <w:sz w:val="21"/>
              </w:rPr>
              <w:t>）</w:t>
            </w:r>
            <w:r>
              <w:rPr>
                <w:sz w:val="21"/>
              </w:rPr>
              <w:t>。物品置于检查者的左侧或</w:t>
            </w:r>
            <w:r>
              <w:rPr>
                <w:spacing w:val="-10"/>
                <w:w w:val="95"/>
                <w:sz w:val="21"/>
              </w:rPr>
              <w:t>右侧，不能让患者拿到笔等尖锐物品，尤其可能有冲动行为的患</w:t>
            </w:r>
          </w:p>
          <w:p>
            <w:pPr>
              <w:pStyle w:val="9"/>
              <w:spacing w:line="253" w:lineRule="exact"/>
              <w:ind w:left="106"/>
              <w:rPr>
                <w:sz w:val="21"/>
              </w:rPr>
            </w:pPr>
            <w:r>
              <w:rPr>
                <w:sz w:val="21"/>
              </w:rPr>
              <w:t>者（1分）</w:t>
            </w:r>
          </w:p>
        </w:tc>
        <w:tc>
          <w:tcPr>
            <w:tcW w:w="1084" w:type="dxa"/>
          </w:tcPr>
          <w:p>
            <w:pPr>
              <w:pStyle w:val="9"/>
              <w:spacing w:before="2"/>
              <w:rPr>
                <w:b/>
                <w:sz w:val="21"/>
              </w:rPr>
            </w:pPr>
          </w:p>
          <w:p>
            <w:pPr>
              <w:pStyle w:val="9"/>
              <w:spacing w:before="1"/>
              <w:ind w:left="8"/>
              <w:jc w:val="center"/>
              <w:rPr>
                <w:sz w:val="21"/>
              </w:rPr>
            </w:pPr>
            <w:r>
              <w:rPr>
                <w:w w:val="99"/>
                <w:sz w:val="21"/>
              </w:rPr>
              <w:t>2</w:t>
            </w:r>
          </w:p>
        </w:tc>
        <w:tc>
          <w:tcPr>
            <w:tcW w:w="850"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2" w:hRule="atLeast"/>
        </w:trPr>
        <w:tc>
          <w:tcPr>
            <w:tcW w:w="709" w:type="dxa"/>
            <w:vMerge w:val="continue"/>
            <w:tcBorders>
              <w:top w:val="nil"/>
            </w:tcBorders>
          </w:tcPr>
          <w:p>
            <w:pPr>
              <w:rPr>
                <w:sz w:val="2"/>
                <w:szCs w:val="2"/>
              </w:rPr>
            </w:pPr>
          </w:p>
        </w:tc>
        <w:tc>
          <w:tcPr>
            <w:tcW w:w="709" w:type="dxa"/>
            <w:vMerge w:val="restart"/>
          </w:tcPr>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spacing w:before="5"/>
              <w:rPr>
                <w:b/>
                <w:sz w:val="28"/>
              </w:rPr>
            </w:pPr>
          </w:p>
          <w:p>
            <w:pPr>
              <w:pStyle w:val="9"/>
              <w:spacing w:before="1" w:line="242" w:lineRule="auto"/>
              <w:ind w:left="143" w:right="135"/>
              <w:rPr>
                <w:sz w:val="21"/>
              </w:rPr>
            </w:pPr>
            <w:r>
              <w:rPr>
                <w:sz w:val="21"/>
              </w:rPr>
              <w:t>检查过程</w:t>
            </w:r>
          </w:p>
        </w:tc>
        <w:tc>
          <w:tcPr>
            <w:tcW w:w="754" w:type="dxa"/>
            <w:gridSpan w:val="2"/>
            <w:vMerge w:val="restart"/>
          </w:tcPr>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spacing w:before="5"/>
              <w:rPr>
                <w:b/>
                <w:sz w:val="22"/>
              </w:rPr>
            </w:pPr>
          </w:p>
          <w:p>
            <w:pPr>
              <w:pStyle w:val="9"/>
              <w:spacing w:before="1" w:line="242" w:lineRule="auto"/>
              <w:ind w:left="166" w:right="157"/>
              <w:rPr>
                <w:sz w:val="21"/>
              </w:rPr>
            </w:pPr>
            <w:r>
              <w:rPr>
                <w:sz w:val="21"/>
              </w:rPr>
              <w:t>一般情况</w:t>
            </w:r>
          </w:p>
        </w:tc>
        <w:tc>
          <w:tcPr>
            <w:tcW w:w="5250" w:type="dxa"/>
            <w:gridSpan w:val="3"/>
          </w:tcPr>
          <w:p>
            <w:pPr>
              <w:pStyle w:val="9"/>
              <w:spacing w:before="16" w:line="244" w:lineRule="auto"/>
              <w:ind w:left="108" w:right="-15"/>
              <w:rPr>
                <w:sz w:val="21"/>
              </w:rPr>
            </w:pPr>
            <w:r>
              <w:rPr>
                <w:spacing w:val="-1"/>
                <w:sz w:val="21"/>
              </w:rPr>
              <w:t>意识：意识是否清晰，意识障碍的水平和内容</w:t>
            </w:r>
            <w:r>
              <w:rPr>
                <w:sz w:val="21"/>
              </w:rPr>
              <w:t>（意识清</w:t>
            </w:r>
            <w:r>
              <w:rPr>
                <w:spacing w:val="-1"/>
                <w:sz w:val="21"/>
              </w:rPr>
              <w:t>晰者判断正确得</w:t>
            </w:r>
            <w:r>
              <w:rPr>
                <w:sz w:val="21"/>
              </w:rPr>
              <w:t>2</w:t>
            </w:r>
            <w:r>
              <w:rPr>
                <w:spacing w:val="-8"/>
                <w:sz w:val="21"/>
              </w:rPr>
              <w:t>分，有意识障碍者判断正确得</w:t>
            </w:r>
            <w:r>
              <w:rPr>
                <w:sz w:val="21"/>
              </w:rPr>
              <w:t>2</w:t>
            </w:r>
            <w:r>
              <w:rPr>
                <w:spacing w:val="-18"/>
                <w:sz w:val="21"/>
              </w:rPr>
              <w:t>分，</w:t>
            </w:r>
          </w:p>
          <w:p>
            <w:pPr>
              <w:pStyle w:val="9"/>
              <w:spacing w:line="265" w:lineRule="exact"/>
              <w:ind w:left="108"/>
              <w:rPr>
                <w:sz w:val="21"/>
              </w:rPr>
            </w:pPr>
            <w:r>
              <w:rPr>
                <w:sz w:val="21"/>
              </w:rPr>
              <w:t>意识障碍的水平和内容少1项扣0.5分）</w:t>
            </w:r>
          </w:p>
        </w:tc>
        <w:tc>
          <w:tcPr>
            <w:tcW w:w="1084" w:type="dxa"/>
          </w:tcPr>
          <w:p>
            <w:pPr>
              <w:pStyle w:val="9"/>
              <w:spacing w:before="7"/>
              <w:rPr>
                <w:b/>
                <w:sz w:val="22"/>
              </w:rPr>
            </w:pPr>
          </w:p>
          <w:p>
            <w:pPr>
              <w:pStyle w:val="9"/>
              <w:spacing w:before="1"/>
              <w:ind w:left="8"/>
              <w:jc w:val="center"/>
              <w:rPr>
                <w:sz w:val="21"/>
              </w:rPr>
            </w:pPr>
            <w:r>
              <w:rPr>
                <w:w w:val="99"/>
                <w:sz w:val="21"/>
              </w:rPr>
              <w:t>2</w:t>
            </w:r>
          </w:p>
        </w:tc>
        <w:tc>
          <w:tcPr>
            <w:tcW w:w="850"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3" w:hRule="atLeast"/>
        </w:trPr>
        <w:tc>
          <w:tcPr>
            <w:tcW w:w="709" w:type="dxa"/>
            <w:vMerge w:val="continue"/>
            <w:tcBorders>
              <w:top w:val="nil"/>
            </w:tcBorders>
          </w:tcPr>
          <w:p>
            <w:pPr>
              <w:rPr>
                <w:sz w:val="2"/>
                <w:szCs w:val="2"/>
              </w:rPr>
            </w:pPr>
          </w:p>
        </w:tc>
        <w:tc>
          <w:tcPr>
            <w:tcW w:w="709" w:type="dxa"/>
            <w:vMerge w:val="continue"/>
            <w:tcBorders>
              <w:top w:val="nil"/>
            </w:tcBorders>
          </w:tcPr>
          <w:p>
            <w:pPr>
              <w:rPr>
                <w:sz w:val="2"/>
                <w:szCs w:val="2"/>
              </w:rPr>
            </w:pPr>
          </w:p>
        </w:tc>
        <w:tc>
          <w:tcPr>
            <w:tcW w:w="754" w:type="dxa"/>
            <w:gridSpan w:val="2"/>
            <w:vMerge w:val="continue"/>
            <w:tcBorders>
              <w:top w:val="nil"/>
            </w:tcBorders>
          </w:tcPr>
          <w:p>
            <w:pPr>
              <w:rPr>
                <w:sz w:val="2"/>
                <w:szCs w:val="2"/>
              </w:rPr>
            </w:pPr>
          </w:p>
        </w:tc>
        <w:tc>
          <w:tcPr>
            <w:tcW w:w="5250" w:type="dxa"/>
            <w:gridSpan w:val="3"/>
          </w:tcPr>
          <w:p>
            <w:pPr>
              <w:pStyle w:val="9"/>
              <w:spacing w:before="4" w:line="270" w:lineRule="atLeast"/>
              <w:ind w:left="108" w:right="95"/>
              <w:rPr>
                <w:sz w:val="21"/>
              </w:rPr>
            </w:pPr>
            <w:r>
              <w:rPr>
                <w:spacing w:val="-13"/>
                <w:sz w:val="21"/>
              </w:rPr>
              <w:t>定向力：时间</w:t>
            </w:r>
            <w:r>
              <w:rPr>
                <w:sz w:val="21"/>
              </w:rPr>
              <w:t>（0.5</w:t>
            </w:r>
            <w:r>
              <w:rPr>
                <w:spacing w:val="-31"/>
                <w:sz w:val="21"/>
              </w:rPr>
              <w:t>分</w:t>
            </w:r>
            <w:r>
              <w:rPr>
                <w:spacing w:val="-106"/>
                <w:sz w:val="21"/>
              </w:rPr>
              <w:t>）</w:t>
            </w:r>
            <w:r>
              <w:rPr>
                <w:spacing w:val="-23"/>
                <w:sz w:val="21"/>
              </w:rPr>
              <w:t>、地点</w:t>
            </w:r>
            <w:r>
              <w:rPr>
                <w:sz w:val="21"/>
              </w:rPr>
              <w:t>（0.5</w:t>
            </w:r>
            <w:r>
              <w:rPr>
                <w:spacing w:val="-30"/>
                <w:sz w:val="21"/>
              </w:rPr>
              <w:t>分</w:t>
            </w:r>
            <w:r>
              <w:rPr>
                <w:spacing w:val="-104"/>
                <w:sz w:val="21"/>
              </w:rPr>
              <w:t>）</w:t>
            </w:r>
            <w:r>
              <w:rPr>
                <w:spacing w:val="-15"/>
                <w:sz w:val="21"/>
              </w:rPr>
              <w:t>、人物定向</w:t>
            </w:r>
            <w:r>
              <w:rPr>
                <w:sz w:val="21"/>
              </w:rPr>
              <w:t>（0.5分）和自我定向能力（0.5</w:t>
            </w:r>
            <w:r>
              <w:rPr>
                <w:spacing w:val="-28"/>
                <w:sz w:val="21"/>
              </w:rPr>
              <w:t>分</w:t>
            </w:r>
            <w:r>
              <w:rPr>
                <w:sz w:val="21"/>
              </w:rPr>
              <w:t>）</w:t>
            </w:r>
          </w:p>
        </w:tc>
        <w:tc>
          <w:tcPr>
            <w:tcW w:w="1084" w:type="dxa"/>
          </w:tcPr>
          <w:p>
            <w:pPr>
              <w:pStyle w:val="9"/>
              <w:spacing w:before="139"/>
              <w:ind w:left="8"/>
              <w:jc w:val="center"/>
              <w:rPr>
                <w:sz w:val="21"/>
              </w:rPr>
            </w:pPr>
            <w:r>
              <w:rPr>
                <w:w w:val="99"/>
                <w:sz w:val="21"/>
              </w:rPr>
              <w:t>2</w:t>
            </w:r>
          </w:p>
        </w:tc>
        <w:tc>
          <w:tcPr>
            <w:tcW w:w="850"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15" w:hRule="atLeast"/>
        </w:trPr>
        <w:tc>
          <w:tcPr>
            <w:tcW w:w="709" w:type="dxa"/>
            <w:vMerge w:val="continue"/>
            <w:tcBorders>
              <w:top w:val="nil"/>
            </w:tcBorders>
          </w:tcPr>
          <w:p>
            <w:pPr>
              <w:rPr>
                <w:sz w:val="2"/>
                <w:szCs w:val="2"/>
              </w:rPr>
            </w:pPr>
          </w:p>
        </w:tc>
        <w:tc>
          <w:tcPr>
            <w:tcW w:w="709" w:type="dxa"/>
            <w:vMerge w:val="continue"/>
            <w:tcBorders>
              <w:top w:val="nil"/>
            </w:tcBorders>
          </w:tcPr>
          <w:p>
            <w:pPr>
              <w:rPr>
                <w:sz w:val="2"/>
                <w:szCs w:val="2"/>
              </w:rPr>
            </w:pPr>
          </w:p>
        </w:tc>
        <w:tc>
          <w:tcPr>
            <w:tcW w:w="754" w:type="dxa"/>
            <w:gridSpan w:val="2"/>
            <w:vMerge w:val="continue"/>
            <w:tcBorders>
              <w:top w:val="nil"/>
            </w:tcBorders>
          </w:tcPr>
          <w:p>
            <w:pPr>
              <w:rPr>
                <w:sz w:val="2"/>
                <w:szCs w:val="2"/>
              </w:rPr>
            </w:pPr>
          </w:p>
        </w:tc>
        <w:tc>
          <w:tcPr>
            <w:tcW w:w="5250" w:type="dxa"/>
            <w:gridSpan w:val="3"/>
          </w:tcPr>
          <w:p>
            <w:pPr>
              <w:pStyle w:val="9"/>
              <w:spacing w:before="12" w:line="242" w:lineRule="auto"/>
              <w:ind w:left="108" w:right="-15"/>
              <w:jc w:val="both"/>
              <w:rPr>
                <w:sz w:val="21"/>
              </w:rPr>
            </w:pPr>
            <w:r>
              <w:rPr>
                <w:spacing w:val="-5"/>
                <w:w w:val="99"/>
                <w:sz w:val="21"/>
              </w:rPr>
              <w:t>姿态：姿势是否自然</w:t>
            </w:r>
            <w:r>
              <w:rPr>
                <w:spacing w:val="2"/>
                <w:w w:val="99"/>
                <w:sz w:val="21"/>
              </w:rPr>
              <w:t>（</w:t>
            </w:r>
            <w:r>
              <w:rPr>
                <w:w w:val="99"/>
                <w:sz w:val="21"/>
              </w:rPr>
              <w:t>1</w:t>
            </w:r>
            <w:r>
              <w:rPr>
                <w:spacing w:val="2"/>
                <w:w w:val="99"/>
                <w:sz w:val="21"/>
              </w:rPr>
              <w:t>分</w:t>
            </w:r>
            <w:r>
              <w:rPr>
                <w:spacing w:val="-104"/>
                <w:w w:val="99"/>
                <w:sz w:val="21"/>
              </w:rPr>
              <w:t>）</w:t>
            </w:r>
            <w:r>
              <w:rPr>
                <w:spacing w:val="-4"/>
                <w:w w:val="99"/>
                <w:sz w:val="21"/>
              </w:rPr>
              <w:t>，有无不舒服的姿势，姿势</w:t>
            </w:r>
            <w:r>
              <w:rPr>
                <w:spacing w:val="-7"/>
                <w:sz w:val="21"/>
              </w:rPr>
              <w:t>是否长时间不变或多动不定</w:t>
            </w:r>
            <w:r>
              <w:rPr>
                <w:sz w:val="21"/>
              </w:rPr>
              <w:t>（1</w:t>
            </w:r>
            <w:r>
              <w:rPr>
                <w:spacing w:val="-29"/>
                <w:sz w:val="21"/>
              </w:rPr>
              <w:t>分</w:t>
            </w:r>
            <w:r>
              <w:rPr>
                <w:spacing w:val="-66"/>
                <w:sz w:val="21"/>
              </w:rPr>
              <w:t>）</w:t>
            </w:r>
            <w:r>
              <w:rPr>
                <w:spacing w:val="-9"/>
                <w:sz w:val="21"/>
              </w:rPr>
              <w:t>；摆动患者肢体时有</w:t>
            </w:r>
            <w:r>
              <w:rPr>
                <w:spacing w:val="-1"/>
                <w:w w:val="99"/>
                <w:sz w:val="21"/>
              </w:rPr>
              <w:t>何反应，肌张力如何</w:t>
            </w:r>
            <w:r>
              <w:rPr>
                <w:spacing w:val="2"/>
                <w:w w:val="99"/>
                <w:sz w:val="21"/>
              </w:rPr>
              <w:t>（</w:t>
            </w:r>
            <w:r>
              <w:rPr>
                <w:w w:val="99"/>
                <w:sz w:val="21"/>
              </w:rPr>
              <w:t>1</w:t>
            </w:r>
            <w:r>
              <w:rPr>
                <w:spacing w:val="2"/>
                <w:w w:val="99"/>
                <w:sz w:val="21"/>
              </w:rPr>
              <w:t>分</w:t>
            </w:r>
            <w:r>
              <w:rPr>
                <w:spacing w:val="-104"/>
                <w:w w:val="99"/>
                <w:sz w:val="21"/>
              </w:rPr>
              <w:t>）</w:t>
            </w:r>
            <w:r>
              <w:rPr>
                <w:spacing w:val="-1"/>
                <w:w w:val="99"/>
                <w:sz w:val="21"/>
              </w:rPr>
              <w:t>；合作情况及程度</w:t>
            </w:r>
            <w:r>
              <w:rPr>
                <w:spacing w:val="2"/>
                <w:w w:val="99"/>
                <w:sz w:val="21"/>
              </w:rPr>
              <w:t>（</w:t>
            </w:r>
            <w:r>
              <w:rPr>
                <w:w w:val="99"/>
                <w:sz w:val="21"/>
              </w:rPr>
              <w:t>1</w:t>
            </w:r>
            <w:r>
              <w:rPr>
                <w:spacing w:val="-1"/>
                <w:w w:val="99"/>
                <w:sz w:val="21"/>
              </w:rPr>
              <w:t>分</w:t>
            </w:r>
            <w:r>
              <w:rPr>
                <w:spacing w:val="-101"/>
                <w:w w:val="99"/>
                <w:sz w:val="21"/>
              </w:rPr>
              <w:t>）</w:t>
            </w:r>
            <w:r>
              <w:rPr>
                <w:w w:val="99"/>
                <w:sz w:val="21"/>
              </w:rPr>
              <w:t>；</w:t>
            </w:r>
          </w:p>
          <w:p>
            <w:pPr>
              <w:pStyle w:val="9"/>
              <w:spacing w:before="1" w:line="267" w:lineRule="exact"/>
              <w:ind w:left="108"/>
              <w:jc w:val="both"/>
              <w:rPr>
                <w:sz w:val="21"/>
              </w:rPr>
            </w:pPr>
            <w:r>
              <w:rPr>
                <w:sz w:val="21"/>
              </w:rPr>
              <w:t>对周围环境的态度（1分）</w:t>
            </w:r>
          </w:p>
        </w:tc>
        <w:tc>
          <w:tcPr>
            <w:tcW w:w="1084" w:type="dxa"/>
          </w:tcPr>
          <w:p>
            <w:pPr>
              <w:pStyle w:val="9"/>
              <w:rPr>
                <w:b/>
                <w:sz w:val="20"/>
              </w:rPr>
            </w:pPr>
          </w:p>
          <w:p>
            <w:pPr>
              <w:pStyle w:val="9"/>
              <w:spacing w:before="164"/>
              <w:ind w:left="8"/>
              <w:jc w:val="center"/>
              <w:rPr>
                <w:sz w:val="21"/>
              </w:rPr>
            </w:pPr>
            <w:r>
              <w:rPr>
                <w:w w:val="99"/>
                <w:sz w:val="21"/>
              </w:rPr>
              <w:t>5</w:t>
            </w:r>
          </w:p>
        </w:tc>
        <w:tc>
          <w:tcPr>
            <w:tcW w:w="850"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32" w:hRule="atLeast"/>
        </w:trPr>
        <w:tc>
          <w:tcPr>
            <w:tcW w:w="709" w:type="dxa"/>
            <w:vMerge w:val="continue"/>
            <w:tcBorders>
              <w:top w:val="nil"/>
            </w:tcBorders>
          </w:tcPr>
          <w:p>
            <w:pPr>
              <w:rPr>
                <w:sz w:val="2"/>
                <w:szCs w:val="2"/>
              </w:rPr>
            </w:pPr>
          </w:p>
        </w:tc>
        <w:tc>
          <w:tcPr>
            <w:tcW w:w="709" w:type="dxa"/>
            <w:vMerge w:val="continue"/>
            <w:tcBorders>
              <w:top w:val="nil"/>
            </w:tcBorders>
          </w:tcPr>
          <w:p>
            <w:pPr>
              <w:rPr>
                <w:sz w:val="2"/>
                <w:szCs w:val="2"/>
              </w:rPr>
            </w:pPr>
          </w:p>
        </w:tc>
        <w:tc>
          <w:tcPr>
            <w:tcW w:w="754" w:type="dxa"/>
            <w:gridSpan w:val="2"/>
            <w:vMerge w:val="continue"/>
            <w:tcBorders>
              <w:top w:val="nil"/>
            </w:tcBorders>
          </w:tcPr>
          <w:p>
            <w:pPr>
              <w:rPr>
                <w:sz w:val="2"/>
                <w:szCs w:val="2"/>
              </w:rPr>
            </w:pPr>
          </w:p>
        </w:tc>
        <w:tc>
          <w:tcPr>
            <w:tcW w:w="5250" w:type="dxa"/>
            <w:gridSpan w:val="3"/>
          </w:tcPr>
          <w:p>
            <w:pPr>
              <w:pStyle w:val="9"/>
              <w:spacing w:before="20" w:line="242" w:lineRule="auto"/>
              <w:ind w:left="108" w:right="-15"/>
              <w:rPr>
                <w:sz w:val="21"/>
              </w:rPr>
            </w:pPr>
            <w:r>
              <w:rPr>
                <w:spacing w:val="-1"/>
                <w:w w:val="99"/>
                <w:sz w:val="21"/>
              </w:rPr>
              <w:t>日常生活：仪表（</w:t>
            </w:r>
            <w:r>
              <w:rPr>
                <w:w w:val="99"/>
                <w:sz w:val="21"/>
              </w:rPr>
              <w:t>1</w:t>
            </w:r>
            <w:r>
              <w:rPr>
                <w:spacing w:val="2"/>
                <w:w w:val="99"/>
                <w:sz w:val="21"/>
              </w:rPr>
              <w:t>分</w:t>
            </w:r>
            <w:r>
              <w:rPr>
                <w:spacing w:val="-106"/>
                <w:w w:val="99"/>
                <w:sz w:val="21"/>
              </w:rPr>
              <w:t>）</w:t>
            </w:r>
            <w:r>
              <w:rPr>
                <w:spacing w:val="-1"/>
                <w:w w:val="99"/>
                <w:sz w:val="21"/>
              </w:rPr>
              <w:t>；饮食、大小便及睡眠</w:t>
            </w:r>
            <w:r>
              <w:rPr>
                <w:spacing w:val="2"/>
                <w:w w:val="99"/>
                <w:sz w:val="21"/>
              </w:rPr>
              <w:t>（</w:t>
            </w:r>
            <w:r>
              <w:rPr>
                <w:w w:val="99"/>
                <w:sz w:val="21"/>
              </w:rPr>
              <w:t>1</w:t>
            </w:r>
            <w:r>
              <w:rPr>
                <w:spacing w:val="-1"/>
                <w:w w:val="99"/>
                <w:sz w:val="21"/>
              </w:rPr>
              <w:t>分</w:t>
            </w:r>
            <w:r>
              <w:rPr>
                <w:spacing w:val="-104"/>
                <w:w w:val="99"/>
                <w:sz w:val="21"/>
              </w:rPr>
              <w:t>）</w:t>
            </w:r>
            <w:r>
              <w:rPr>
                <w:w w:val="99"/>
                <w:sz w:val="21"/>
              </w:rPr>
              <w:t>；</w:t>
            </w:r>
            <w:r>
              <w:rPr>
                <w:spacing w:val="-1"/>
                <w:w w:val="99"/>
                <w:sz w:val="21"/>
              </w:rPr>
              <w:t>经期情况（男患者无此项检查，不扣分</w:t>
            </w:r>
            <w:r>
              <w:rPr>
                <w:spacing w:val="-104"/>
                <w:w w:val="99"/>
                <w:sz w:val="21"/>
              </w:rPr>
              <w:t>）</w:t>
            </w:r>
            <w:r>
              <w:rPr>
                <w:spacing w:val="-1"/>
                <w:w w:val="99"/>
                <w:sz w:val="21"/>
              </w:rPr>
              <w:t>；工作、学习、</w:t>
            </w:r>
            <w:r>
              <w:rPr>
                <w:spacing w:val="4"/>
                <w:w w:val="99"/>
                <w:sz w:val="21"/>
              </w:rPr>
              <w:t>社交（</w:t>
            </w:r>
            <w:r>
              <w:rPr>
                <w:w w:val="99"/>
                <w:sz w:val="21"/>
              </w:rPr>
              <w:t>1</w:t>
            </w:r>
            <w:r>
              <w:rPr>
                <w:spacing w:val="4"/>
                <w:w w:val="99"/>
                <w:sz w:val="21"/>
              </w:rPr>
              <w:t>分</w:t>
            </w:r>
            <w:r>
              <w:rPr>
                <w:spacing w:val="-101"/>
                <w:w w:val="99"/>
                <w:sz w:val="21"/>
              </w:rPr>
              <w:t>）</w:t>
            </w:r>
            <w:r>
              <w:rPr>
                <w:spacing w:val="4"/>
                <w:w w:val="99"/>
                <w:sz w:val="21"/>
              </w:rPr>
              <w:t>，个人生活料理情况</w:t>
            </w:r>
            <w:r>
              <w:rPr>
                <w:spacing w:val="7"/>
                <w:w w:val="99"/>
                <w:sz w:val="21"/>
              </w:rPr>
              <w:t>（</w:t>
            </w:r>
            <w:r>
              <w:rPr>
                <w:w w:val="99"/>
                <w:sz w:val="21"/>
              </w:rPr>
              <w:t>1</w:t>
            </w:r>
            <w:r>
              <w:rPr>
                <w:spacing w:val="4"/>
                <w:w w:val="99"/>
                <w:sz w:val="21"/>
              </w:rPr>
              <w:t>分</w:t>
            </w:r>
            <w:r>
              <w:rPr>
                <w:spacing w:val="-99"/>
                <w:w w:val="99"/>
                <w:sz w:val="21"/>
              </w:rPr>
              <w:t>）</w:t>
            </w:r>
            <w:r>
              <w:rPr>
                <w:spacing w:val="3"/>
                <w:w w:val="99"/>
                <w:sz w:val="21"/>
              </w:rPr>
              <w:t>；拒食患者对</w:t>
            </w:r>
            <w:r>
              <w:rPr>
                <w:spacing w:val="3"/>
                <w:sz w:val="21"/>
              </w:rPr>
              <w:t>鼻饲、输液等的态度（1</w:t>
            </w:r>
            <w:r>
              <w:rPr>
                <w:spacing w:val="-28"/>
                <w:sz w:val="21"/>
              </w:rPr>
              <w:t>分</w:t>
            </w:r>
            <w:r>
              <w:rPr>
                <w:sz w:val="21"/>
              </w:rPr>
              <w:t>）和反应（1</w:t>
            </w:r>
            <w:r>
              <w:rPr>
                <w:spacing w:val="-27"/>
                <w:sz w:val="21"/>
              </w:rPr>
              <w:t>分</w:t>
            </w:r>
            <w:r>
              <w:rPr>
                <w:sz w:val="21"/>
              </w:rPr>
              <w:t>）</w:t>
            </w:r>
          </w:p>
        </w:tc>
        <w:tc>
          <w:tcPr>
            <w:tcW w:w="1084" w:type="dxa"/>
          </w:tcPr>
          <w:p>
            <w:pPr>
              <w:pStyle w:val="9"/>
              <w:rPr>
                <w:b/>
                <w:sz w:val="20"/>
              </w:rPr>
            </w:pPr>
          </w:p>
          <w:p>
            <w:pPr>
              <w:pStyle w:val="9"/>
              <w:spacing w:before="172"/>
              <w:ind w:left="8"/>
              <w:jc w:val="center"/>
              <w:rPr>
                <w:sz w:val="21"/>
              </w:rPr>
            </w:pPr>
            <w:r>
              <w:rPr>
                <w:w w:val="99"/>
                <w:sz w:val="21"/>
              </w:rPr>
              <w:t>6</w:t>
            </w:r>
          </w:p>
        </w:tc>
        <w:tc>
          <w:tcPr>
            <w:tcW w:w="850"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2" w:hRule="atLeast"/>
        </w:trPr>
        <w:tc>
          <w:tcPr>
            <w:tcW w:w="709" w:type="dxa"/>
            <w:vMerge w:val="continue"/>
            <w:tcBorders>
              <w:top w:val="nil"/>
            </w:tcBorders>
          </w:tcPr>
          <w:p>
            <w:pPr>
              <w:rPr>
                <w:sz w:val="2"/>
                <w:szCs w:val="2"/>
              </w:rPr>
            </w:pPr>
          </w:p>
        </w:tc>
        <w:tc>
          <w:tcPr>
            <w:tcW w:w="709" w:type="dxa"/>
            <w:vMerge w:val="continue"/>
            <w:tcBorders>
              <w:top w:val="nil"/>
            </w:tcBorders>
          </w:tcPr>
          <w:p>
            <w:pPr>
              <w:rPr>
                <w:sz w:val="2"/>
                <w:szCs w:val="2"/>
              </w:rPr>
            </w:pPr>
          </w:p>
        </w:tc>
        <w:tc>
          <w:tcPr>
            <w:tcW w:w="754" w:type="dxa"/>
            <w:gridSpan w:val="2"/>
            <w:vMerge w:val="restart"/>
          </w:tcPr>
          <w:p>
            <w:pPr>
              <w:pStyle w:val="9"/>
              <w:rPr>
                <w:b/>
                <w:sz w:val="20"/>
              </w:rPr>
            </w:pPr>
          </w:p>
          <w:p>
            <w:pPr>
              <w:pStyle w:val="9"/>
              <w:rPr>
                <w:b/>
                <w:sz w:val="20"/>
              </w:rPr>
            </w:pPr>
          </w:p>
          <w:p>
            <w:pPr>
              <w:pStyle w:val="9"/>
              <w:spacing w:before="7"/>
              <w:rPr>
                <w:b/>
                <w:sz w:val="20"/>
              </w:rPr>
            </w:pPr>
          </w:p>
          <w:p>
            <w:pPr>
              <w:pStyle w:val="9"/>
              <w:spacing w:before="1"/>
              <w:ind w:left="219"/>
              <w:rPr>
                <w:sz w:val="21"/>
              </w:rPr>
            </w:pPr>
            <w:r>
              <w:rPr>
                <w:sz w:val="21"/>
              </w:rPr>
              <w:t>言语</w:t>
            </w:r>
          </w:p>
        </w:tc>
        <w:tc>
          <w:tcPr>
            <w:tcW w:w="5250" w:type="dxa"/>
            <w:gridSpan w:val="3"/>
          </w:tcPr>
          <w:p>
            <w:pPr>
              <w:pStyle w:val="9"/>
              <w:spacing w:before="3" w:line="270" w:lineRule="atLeast"/>
              <w:ind w:left="108" w:right="91"/>
              <w:rPr>
                <w:sz w:val="21"/>
              </w:rPr>
            </w:pPr>
            <w:r>
              <w:rPr>
                <w:spacing w:val="-1"/>
                <w:w w:val="99"/>
                <w:sz w:val="21"/>
              </w:rPr>
              <w:t>兴奋患者言语的连贯性（</w:t>
            </w:r>
            <w:r>
              <w:rPr>
                <w:w w:val="99"/>
                <w:sz w:val="21"/>
              </w:rPr>
              <w:t>1</w:t>
            </w:r>
            <w:r>
              <w:rPr>
                <w:spacing w:val="2"/>
                <w:w w:val="99"/>
                <w:sz w:val="21"/>
              </w:rPr>
              <w:t>分</w:t>
            </w:r>
            <w:r>
              <w:rPr>
                <w:spacing w:val="-1"/>
                <w:w w:val="99"/>
                <w:sz w:val="21"/>
              </w:rPr>
              <w:t>）及其内容如何（</w:t>
            </w:r>
            <w:r>
              <w:rPr>
                <w:w w:val="99"/>
                <w:sz w:val="21"/>
              </w:rPr>
              <w:t>1</w:t>
            </w:r>
            <w:r>
              <w:rPr>
                <w:spacing w:val="-1"/>
                <w:w w:val="99"/>
                <w:sz w:val="21"/>
              </w:rPr>
              <w:t>分</w:t>
            </w:r>
            <w:r>
              <w:rPr>
                <w:spacing w:val="-104"/>
                <w:w w:val="99"/>
                <w:sz w:val="21"/>
              </w:rPr>
              <w:t>）</w:t>
            </w:r>
            <w:r>
              <w:rPr>
                <w:w w:val="99"/>
                <w:sz w:val="21"/>
              </w:rPr>
              <w:t>，</w:t>
            </w:r>
            <w:r>
              <w:rPr>
                <w:sz w:val="21"/>
              </w:rPr>
              <w:t>有无模仿语言（1</w:t>
            </w:r>
            <w:r>
              <w:rPr>
                <w:spacing w:val="-27"/>
                <w:sz w:val="21"/>
              </w:rPr>
              <w:t>分</w:t>
            </w:r>
            <w:r>
              <w:rPr>
                <w:sz w:val="21"/>
              </w:rPr>
              <w:t>）</w:t>
            </w:r>
          </w:p>
        </w:tc>
        <w:tc>
          <w:tcPr>
            <w:tcW w:w="1084" w:type="dxa"/>
          </w:tcPr>
          <w:p>
            <w:pPr>
              <w:pStyle w:val="9"/>
              <w:spacing w:before="138"/>
              <w:ind w:left="8"/>
              <w:jc w:val="center"/>
              <w:rPr>
                <w:sz w:val="21"/>
              </w:rPr>
            </w:pPr>
            <w:r>
              <w:rPr>
                <w:w w:val="99"/>
                <w:sz w:val="21"/>
              </w:rPr>
              <w:t>3</w:t>
            </w:r>
          </w:p>
        </w:tc>
        <w:tc>
          <w:tcPr>
            <w:tcW w:w="850"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0" w:hRule="atLeast"/>
        </w:trPr>
        <w:tc>
          <w:tcPr>
            <w:tcW w:w="709" w:type="dxa"/>
            <w:vMerge w:val="continue"/>
            <w:tcBorders>
              <w:top w:val="nil"/>
            </w:tcBorders>
          </w:tcPr>
          <w:p>
            <w:pPr>
              <w:rPr>
                <w:sz w:val="2"/>
                <w:szCs w:val="2"/>
              </w:rPr>
            </w:pPr>
          </w:p>
        </w:tc>
        <w:tc>
          <w:tcPr>
            <w:tcW w:w="709" w:type="dxa"/>
            <w:vMerge w:val="continue"/>
            <w:tcBorders>
              <w:top w:val="nil"/>
            </w:tcBorders>
          </w:tcPr>
          <w:p>
            <w:pPr>
              <w:rPr>
                <w:sz w:val="2"/>
                <w:szCs w:val="2"/>
              </w:rPr>
            </w:pPr>
          </w:p>
        </w:tc>
        <w:tc>
          <w:tcPr>
            <w:tcW w:w="754" w:type="dxa"/>
            <w:gridSpan w:val="2"/>
            <w:vMerge w:val="continue"/>
            <w:tcBorders>
              <w:top w:val="nil"/>
            </w:tcBorders>
          </w:tcPr>
          <w:p>
            <w:pPr>
              <w:rPr>
                <w:sz w:val="2"/>
                <w:szCs w:val="2"/>
              </w:rPr>
            </w:pPr>
          </w:p>
        </w:tc>
        <w:tc>
          <w:tcPr>
            <w:tcW w:w="5250" w:type="dxa"/>
            <w:gridSpan w:val="3"/>
          </w:tcPr>
          <w:p>
            <w:pPr>
              <w:pStyle w:val="9"/>
              <w:spacing w:before="7" w:line="270" w:lineRule="atLeast"/>
              <w:ind w:left="108" w:right="-15"/>
              <w:rPr>
                <w:sz w:val="21"/>
              </w:rPr>
            </w:pPr>
            <w:r>
              <w:rPr>
                <w:spacing w:val="-3"/>
                <w:w w:val="99"/>
                <w:sz w:val="21"/>
              </w:rPr>
              <w:t>吐字是否清晰</w:t>
            </w:r>
            <w:r>
              <w:rPr>
                <w:spacing w:val="2"/>
                <w:w w:val="99"/>
                <w:sz w:val="21"/>
              </w:rPr>
              <w:t>（</w:t>
            </w:r>
            <w:r>
              <w:rPr>
                <w:w w:val="99"/>
                <w:sz w:val="21"/>
              </w:rPr>
              <w:t>1</w:t>
            </w:r>
            <w:r>
              <w:rPr>
                <w:spacing w:val="-1"/>
                <w:w w:val="99"/>
                <w:sz w:val="21"/>
              </w:rPr>
              <w:t>分</w:t>
            </w:r>
            <w:r>
              <w:rPr>
                <w:spacing w:val="-104"/>
                <w:w w:val="99"/>
                <w:sz w:val="21"/>
              </w:rPr>
              <w:t>）</w:t>
            </w:r>
            <w:r>
              <w:rPr>
                <w:spacing w:val="-4"/>
                <w:w w:val="99"/>
                <w:sz w:val="21"/>
              </w:rPr>
              <w:t>，音调高低</w:t>
            </w:r>
            <w:r>
              <w:rPr>
                <w:spacing w:val="-1"/>
                <w:w w:val="99"/>
                <w:sz w:val="21"/>
              </w:rPr>
              <w:t>（</w:t>
            </w:r>
            <w:r>
              <w:rPr>
                <w:w w:val="99"/>
                <w:sz w:val="21"/>
              </w:rPr>
              <w:t>1</w:t>
            </w:r>
            <w:r>
              <w:rPr>
                <w:spacing w:val="2"/>
                <w:w w:val="99"/>
                <w:sz w:val="21"/>
              </w:rPr>
              <w:t>分</w:t>
            </w:r>
            <w:r>
              <w:rPr>
                <w:spacing w:val="-104"/>
                <w:w w:val="99"/>
                <w:sz w:val="21"/>
              </w:rPr>
              <w:t>）</w:t>
            </w:r>
            <w:r>
              <w:rPr>
                <w:spacing w:val="-7"/>
                <w:w w:val="99"/>
                <w:sz w:val="21"/>
              </w:rPr>
              <w:t>，语速</w:t>
            </w:r>
            <w:r>
              <w:rPr>
                <w:spacing w:val="2"/>
                <w:w w:val="99"/>
                <w:sz w:val="21"/>
              </w:rPr>
              <w:t>（</w:t>
            </w:r>
            <w:r>
              <w:rPr>
                <w:w w:val="99"/>
                <w:sz w:val="21"/>
              </w:rPr>
              <w:t>1</w:t>
            </w:r>
            <w:r>
              <w:rPr>
                <w:spacing w:val="-1"/>
                <w:w w:val="99"/>
                <w:sz w:val="21"/>
              </w:rPr>
              <w:t>分</w:t>
            </w:r>
            <w:r>
              <w:rPr>
                <w:spacing w:val="-104"/>
                <w:w w:val="99"/>
                <w:sz w:val="21"/>
              </w:rPr>
              <w:t>）</w:t>
            </w:r>
            <w:r>
              <w:rPr>
                <w:w w:val="99"/>
                <w:sz w:val="21"/>
              </w:rPr>
              <w:t>，</w:t>
            </w:r>
            <w:r>
              <w:rPr>
                <w:sz w:val="21"/>
              </w:rPr>
              <w:t>是否用手势或表情示意（1</w:t>
            </w:r>
            <w:r>
              <w:rPr>
                <w:spacing w:val="-27"/>
                <w:sz w:val="21"/>
              </w:rPr>
              <w:t>分</w:t>
            </w:r>
            <w:r>
              <w:rPr>
                <w:sz w:val="21"/>
              </w:rPr>
              <w:t>）</w:t>
            </w:r>
          </w:p>
        </w:tc>
        <w:tc>
          <w:tcPr>
            <w:tcW w:w="1084" w:type="dxa"/>
          </w:tcPr>
          <w:p>
            <w:pPr>
              <w:pStyle w:val="9"/>
              <w:spacing w:before="142"/>
              <w:ind w:left="8"/>
              <w:jc w:val="center"/>
              <w:rPr>
                <w:sz w:val="21"/>
              </w:rPr>
            </w:pPr>
            <w:r>
              <w:rPr>
                <w:w w:val="99"/>
                <w:sz w:val="21"/>
              </w:rPr>
              <w:t>4</w:t>
            </w:r>
          </w:p>
        </w:tc>
        <w:tc>
          <w:tcPr>
            <w:tcW w:w="850"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5" w:hRule="atLeast"/>
        </w:trPr>
        <w:tc>
          <w:tcPr>
            <w:tcW w:w="709" w:type="dxa"/>
            <w:vMerge w:val="continue"/>
            <w:tcBorders>
              <w:top w:val="nil"/>
            </w:tcBorders>
          </w:tcPr>
          <w:p>
            <w:pPr>
              <w:rPr>
                <w:sz w:val="2"/>
                <w:szCs w:val="2"/>
              </w:rPr>
            </w:pPr>
          </w:p>
        </w:tc>
        <w:tc>
          <w:tcPr>
            <w:tcW w:w="709" w:type="dxa"/>
            <w:vMerge w:val="continue"/>
            <w:tcBorders>
              <w:top w:val="nil"/>
            </w:tcBorders>
          </w:tcPr>
          <w:p>
            <w:pPr>
              <w:rPr>
                <w:sz w:val="2"/>
                <w:szCs w:val="2"/>
              </w:rPr>
            </w:pPr>
          </w:p>
        </w:tc>
        <w:tc>
          <w:tcPr>
            <w:tcW w:w="754" w:type="dxa"/>
            <w:gridSpan w:val="2"/>
            <w:vMerge w:val="continue"/>
            <w:tcBorders>
              <w:top w:val="nil"/>
            </w:tcBorders>
          </w:tcPr>
          <w:p>
            <w:pPr>
              <w:rPr>
                <w:sz w:val="2"/>
                <w:szCs w:val="2"/>
              </w:rPr>
            </w:pPr>
          </w:p>
        </w:tc>
        <w:tc>
          <w:tcPr>
            <w:tcW w:w="5250" w:type="dxa"/>
            <w:gridSpan w:val="3"/>
          </w:tcPr>
          <w:p>
            <w:pPr>
              <w:pStyle w:val="9"/>
              <w:spacing w:before="74" w:line="244" w:lineRule="auto"/>
              <w:ind w:left="108" w:right="96"/>
              <w:rPr>
                <w:sz w:val="21"/>
              </w:rPr>
            </w:pPr>
            <w:r>
              <w:rPr>
                <w:spacing w:val="-2"/>
                <w:sz w:val="21"/>
              </w:rPr>
              <w:t>缄默患者是否能用文字表达内心的想法</w:t>
            </w:r>
            <w:r>
              <w:rPr>
                <w:sz w:val="21"/>
              </w:rPr>
              <w:t>（1</w:t>
            </w:r>
            <w:r>
              <w:rPr>
                <w:spacing w:val="-30"/>
                <w:sz w:val="21"/>
              </w:rPr>
              <w:t>分</w:t>
            </w:r>
            <w:r>
              <w:rPr>
                <w:spacing w:val="-67"/>
                <w:sz w:val="21"/>
              </w:rPr>
              <w:t>）</w:t>
            </w:r>
            <w:r>
              <w:rPr>
                <w:spacing w:val="-18"/>
                <w:sz w:val="21"/>
              </w:rPr>
              <w:t>，有无失</w:t>
            </w:r>
            <w:r>
              <w:rPr>
                <w:w w:val="99"/>
                <w:sz w:val="21"/>
              </w:rPr>
              <w:t>语症</w:t>
            </w:r>
            <w:r>
              <w:rPr>
                <w:spacing w:val="-1"/>
                <w:w w:val="99"/>
                <w:sz w:val="21"/>
              </w:rPr>
              <w:t>（</w:t>
            </w:r>
            <w:r>
              <w:rPr>
                <w:w w:val="99"/>
                <w:sz w:val="21"/>
              </w:rPr>
              <w:t>1</w:t>
            </w:r>
            <w:r>
              <w:rPr>
                <w:spacing w:val="-1"/>
                <w:w w:val="99"/>
                <w:sz w:val="21"/>
              </w:rPr>
              <w:t>分</w:t>
            </w:r>
            <w:r>
              <w:rPr>
                <w:spacing w:val="-104"/>
                <w:w w:val="99"/>
                <w:sz w:val="21"/>
              </w:rPr>
              <w:t>）</w:t>
            </w:r>
            <w:r>
              <w:rPr>
                <w:spacing w:val="-1"/>
                <w:w w:val="99"/>
                <w:sz w:val="21"/>
              </w:rPr>
              <w:t>，对问话有无其他反应（</w:t>
            </w:r>
            <w:r>
              <w:rPr>
                <w:w w:val="99"/>
                <w:sz w:val="21"/>
              </w:rPr>
              <w:t>1</w:t>
            </w:r>
            <w:r>
              <w:rPr>
                <w:spacing w:val="-1"/>
                <w:w w:val="99"/>
                <w:sz w:val="21"/>
              </w:rPr>
              <w:t>分</w:t>
            </w:r>
            <w:r>
              <w:rPr>
                <w:w w:val="99"/>
                <w:sz w:val="21"/>
              </w:rPr>
              <w:t>）</w:t>
            </w:r>
          </w:p>
        </w:tc>
        <w:tc>
          <w:tcPr>
            <w:tcW w:w="1084" w:type="dxa"/>
          </w:tcPr>
          <w:p>
            <w:pPr>
              <w:pStyle w:val="9"/>
              <w:spacing w:before="6"/>
              <w:rPr>
                <w:b/>
                <w:sz w:val="16"/>
              </w:rPr>
            </w:pPr>
          </w:p>
          <w:p>
            <w:pPr>
              <w:pStyle w:val="9"/>
              <w:ind w:left="8"/>
              <w:jc w:val="center"/>
              <w:rPr>
                <w:sz w:val="21"/>
              </w:rPr>
            </w:pPr>
            <w:r>
              <w:rPr>
                <w:w w:val="99"/>
                <w:sz w:val="21"/>
              </w:rPr>
              <w:t>3</w:t>
            </w:r>
          </w:p>
        </w:tc>
        <w:tc>
          <w:tcPr>
            <w:tcW w:w="850"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709" w:type="dxa"/>
            <w:vMerge w:val="continue"/>
            <w:tcBorders>
              <w:top w:val="nil"/>
            </w:tcBorders>
          </w:tcPr>
          <w:p>
            <w:pPr>
              <w:rPr>
                <w:sz w:val="2"/>
                <w:szCs w:val="2"/>
              </w:rPr>
            </w:pPr>
          </w:p>
        </w:tc>
        <w:tc>
          <w:tcPr>
            <w:tcW w:w="709" w:type="dxa"/>
            <w:vMerge w:val="continue"/>
            <w:tcBorders>
              <w:top w:val="nil"/>
            </w:tcBorders>
          </w:tcPr>
          <w:p>
            <w:pPr>
              <w:rPr>
                <w:sz w:val="2"/>
                <w:szCs w:val="2"/>
              </w:rPr>
            </w:pPr>
          </w:p>
        </w:tc>
        <w:tc>
          <w:tcPr>
            <w:tcW w:w="754" w:type="dxa"/>
            <w:gridSpan w:val="2"/>
            <w:vMerge w:val="restart"/>
          </w:tcPr>
          <w:p>
            <w:pPr>
              <w:pStyle w:val="9"/>
              <w:rPr>
                <w:b/>
                <w:sz w:val="20"/>
              </w:rPr>
            </w:pPr>
          </w:p>
          <w:p>
            <w:pPr>
              <w:pStyle w:val="9"/>
              <w:rPr>
                <w:b/>
                <w:sz w:val="20"/>
              </w:rPr>
            </w:pPr>
          </w:p>
          <w:p>
            <w:pPr>
              <w:pStyle w:val="9"/>
              <w:rPr>
                <w:b/>
                <w:sz w:val="20"/>
              </w:rPr>
            </w:pPr>
          </w:p>
          <w:p>
            <w:pPr>
              <w:pStyle w:val="9"/>
              <w:spacing w:before="10"/>
              <w:rPr>
                <w:b/>
                <w:sz w:val="21"/>
              </w:rPr>
            </w:pPr>
          </w:p>
          <w:p>
            <w:pPr>
              <w:pStyle w:val="9"/>
              <w:spacing w:line="242" w:lineRule="auto"/>
              <w:ind w:left="166" w:right="157"/>
              <w:jc w:val="both"/>
              <w:rPr>
                <w:sz w:val="21"/>
              </w:rPr>
            </w:pPr>
            <w:r>
              <w:rPr>
                <w:sz w:val="21"/>
              </w:rPr>
              <w:t>表情与情感</w:t>
            </w:r>
          </w:p>
        </w:tc>
        <w:tc>
          <w:tcPr>
            <w:tcW w:w="5250" w:type="dxa"/>
            <w:gridSpan w:val="3"/>
          </w:tcPr>
          <w:p>
            <w:pPr>
              <w:pStyle w:val="9"/>
              <w:spacing w:before="2"/>
              <w:ind w:left="108"/>
              <w:rPr>
                <w:sz w:val="21"/>
              </w:rPr>
            </w:pPr>
            <w:r>
              <w:rPr>
                <w:sz w:val="21"/>
              </w:rPr>
              <w:t>面部表情如：呆板、欣快、愉快、忧愁、焦虑等（判断</w:t>
            </w:r>
          </w:p>
          <w:p>
            <w:pPr>
              <w:pStyle w:val="9"/>
              <w:spacing w:before="2" w:line="257" w:lineRule="exact"/>
              <w:ind w:left="108"/>
              <w:rPr>
                <w:sz w:val="21"/>
              </w:rPr>
            </w:pPr>
            <w:r>
              <w:rPr>
                <w:spacing w:val="-1"/>
                <w:w w:val="99"/>
                <w:sz w:val="21"/>
              </w:rPr>
              <w:t>正确</w:t>
            </w:r>
            <w:r>
              <w:rPr>
                <w:w w:val="99"/>
                <w:sz w:val="21"/>
              </w:rPr>
              <w:t>1</w:t>
            </w:r>
            <w:r>
              <w:rPr>
                <w:spacing w:val="-1"/>
                <w:w w:val="99"/>
                <w:sz w:val="21"/>
              </w:rPr>
              <w:t>分</w:t>
            </w:r>
            <w:r>
              <w:rPr>
                <w:spacing w:val="-104"/>
                <w:w w:val="99"/>
                <w:sz w:val="21"/>
              </w:rPr>
              <w:t>）</w:t>
            </w:r>
            <w:r>
              <w:rPr>
                <w:spacing w:val="-1"/>
                <w:w w:val="99"/>
                <w:sz w:val="21"/>
              </w:rPr>
              <w:t>，有无相应变化</w:t>
            </w:r>
            <w:r>
              <w:rPr>
                <w:spacing w:val="2"/>
                <w:w w:val="99"/>
                <w:sz w:val="21"/>
              </w:rPr>
              <w:t>（</w:t>
            </w:r>
            <w:r>
              <w:rPr>
                <w:w w:val="99"/>
                <w:sz w:val="21"/>
              </w:rPr>
              <w:t>1</w:t>
            </w:r>
            <w:r>
              <w:rPr>
                <w:spacing w:val="-1"/>
                <w:w w:val="99"/>
                <w:sz w:val="21"/>
              </w:rPr>
              <w:t>分</w:t>
            </w:r>
            <w:r>
              <w:rPr>
                <w:w w:val="99"/>
                <w:sz w:val="21"/>
              </w:rPr>
              <w:t>）</w:t>
            </w:r>
          </w:p>
        </w:tc>
        <w:tc>
          <w:tcPr>
            <w:tcW w:w="1084" w:type="dxa"/>
          </w:tcPr>
          <w:p>
            <w:pPr>
              <w:pStyle w:val="9"/>
              <w:spacing w:before="138"/>
              <w:ind w:left="8"/>
              <w:jc w:val="center"/>
              <w:rPr>
                <w:sz w:val="21"/>
              </w:rPr>
            </w:pPr>
            <w:r>
              <w:rPr>
                <w:w w:val="99"/>
                <w:sz w:val="21"/>
              </w:rPr>
              <w:t>2</w:t>
            </w:r>
          </w:p>
        </w:tc>
        <w:tc>
          <w:tcPr>
            <w:tcW w:w="850"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4" w:hRule="atLeast"/>
        </w:trPr>
        <w:tc>
          <w:tcPr>
            <w:tcW w:w="709" w:type="dxa"/>
            <w:vMerge w:val="continue"/>
            <w:tcBorders>
              <w:top w:val="nil"/>
            </w:tcBorders>
          </w:tcPr>
          <w:p>
            <w:pPr>
              <w:rPr>
                <w:sz w:val="2"/>
                <w:szCs w:val="2"/>
              </w:rPr>
            </w:pPr>
          </w:p>
        </w:tc>
        <w:tc>
          <w:tcPr>
            <w:tcW w:w="709" w:type="dxa"/>
            <w:vMerge w:val="continue"/>
            <w:tcBorders>
              <w:top w:val="nil"/>
            </w:tcBorders>
          </w:tcPr>
          <w:p>
            <w:pPr>
              <w:rPr>
                <w:sz w:val="2"/>
                <w:szCs w:val="2"/>
              </w:rPr>
            </w:pPr>
          </w:p>
        </w:tc>
        <w:tc>
          <w:tcPr>
            <w:tcW w:w="754" w:type="dxa"/>
            <w:gridSpan w:val="2"/>
            <w:vMerge w:val="continue"/>
            <w:tcBorders>
              <w:top w:val="nil"/>
            </w:tcBorders>
          </w:tcPr>
          <w:p>
            <w:pPr>
              <w:rPr>
                <w:sz w:val="2"/>
                <w:szCs w:val="2"/>
              </w:rPr>
            </w:pPr>
          </w:p>
        </w:tc>
        <w:tc>
          <w:tcPr>
            <w:tcW w:w="5250" w:type="dxa"/>
            <w:gridSpan w:val="3"/>
          </w:tcPr>
          <w:p>
            <w:pPr>
              <w:pStyle w:val="9"/>
              <w:spacing w:before="1"/>
              <w:ind w:left="108"/>
              <w:rPr>
                <w:sz w:val="21"/>
              </w:rPr>
            </w:pPr>
            <w:r>
              <w:rPr>
                <w:spacing w:val="-5"/>
                <w:sz w:val="21"/>
              </w:rPr>
              <w:t>对家属、亲友及工作人员的态度</w:t>
            </w:r>
            <w:r>
              <w:rPr>
                <w:sz w:val="21"/>
              </w:rPr>
              <w:t>（1</w:t>
            </w:r>
            <w:r>
              <w:rPr>
                <w:spacing w:val="-30"/>
                <w:sz w:val="21"/>
              </w:rPr>
              <w:t>分</w:t>
            </w:r>
            <w:r>
              <w:rPr>
                <w:spacing w:val="-13"/>
                <w:sz w:val="21"/>
              </w:rPr>
              <w:t>）</w:t>
            </w:r>
            <w:r>
              <w:rPr>
                <w:spacing w:val="-3"/>
                <w:sz w:val="21"/>
              </w:rPr>
              <w:t>及有何反应</w:t>
            </w:r>
            <w:r>
              <w:rPr>
                <w:sz w:val="21"/>
              </w:rPr>
              <w:t>（1</w:t>
            </w:r>
          </w:p>
          <w:p>
            <w:pPr>
              <w:pStyle w:val="9"/>
              <w:spacing w:before="2" w:line="252" w:lineRule="exact"/>
              <w:ind w:left="108"/>
              <w:rPr>
                <w:sz w:val="21"/>
              </w:rPr>
            </w:pPr>
            <w:r>
              <w:rPr>
                <w:sz w:val="21"/>
              </w:rPr>
              <w:t>分）</w:t>
            </w:r>
          </w:p>
        </w:tc>
        <w:tc>
          <w:tcPr>
            <w:tcW w:w="1084" w:type="dxa"/>
          </w:tcPr>
          <w:p>
            <w:pPr>
              <w:pStyle w:val="9"/>
              <w:spacing w:before="135"/>
              <w:ind w:left="8"/>
              <w:jc w:val="center"/>
              <w:rPr>
                <w:sz w:val="21"/>
              </w:rPr>
            </w:pPr>
            <w:r>
              <w:rPr>
                <w:w w:val="99"/>
                <w:sz w:val="21"/>
              </w:rPr>
              <w:t>2</w:t>
            </w:r>
          </w:p>
        </w:tc>
        <w:tc>
          <w:tcPr>
            <w:tcW w:w="850"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2" w:hRule="atLeast"/>
        </w:trPr>
        <w:tc>
          <w:tcPr>
            <w:tcW w:w="709" w:type="dxa"/>
            <w:vMerge w:val="continue"/>
            <w:tcBorders>
              <w:top w:val="nil"/>
            </w:tcBorders>
          </w:tcPr>
          <w:p>
            <w:pPr>
              <w:rPr>
                <w:sz w:val="2"/>
                <w:szCs w:val="2"/>
              </w:rPr>
            </w:pPr>
          </w:p>
        </w:tc>
        <w:tc>
          <w:tcPr>
            <w:tcW w:w="709" w:type="dxa"/>
            <w:vMerge w:val="continue"/>
            <w:tcBorders>
              <w:top w:val="nil"/>
            </w:tcBorders>
          </w:tcPr>
          <w:p>
            <w:pPr>
              <w:rPr>
                <w:sz w:val="2"/>
                <w:szCs w:val="2"/>
              </w:rPr>
            </w:pPr>
          </w:p>
        </w:tc>
        <w:tc>
          <w:tcPr>
            <w:tcW w:w="754" w:type="dxa"/>
            <w:gridSpan w:val="2"/>
            <w:vMerge w:val="continue"/>
            <w:tcBorders>
              <w:top w:val="nil"/>
            </w:tcBorders>
          </w:tcPr>
          <w:p>
            <w:pPr>
              <w:rPr>
                <w:sz w:val="2"/>
                <w:szCs w:val="2"/>
              </w:rPr>
            </w:pPr>
          </w:p>
        </w:tc>
        <w:tc>
          <w:tcPr>
            <w:tcW w:w="5250" w:type="dxa"/>
            <w:gridSpan w:val="3"/>
          </w:tcPr>
          <w:p>
            <w:pPr>
              <w:pStyle w:val="9"/>
              <w:spacing w:before="73" w:line="244" w:lineRule="auto"/>
              <w:ind w:left="108" w:right="98"/>
              <w:rPr>
                <w:sz w:val="21"/>
              </w:rPr>
            </w:pPr>
            <w:r>
              <w:rPr>
                <w:spacing w:val="-1"/>
                <w:w w:val="95"/>
                <w:sz w:val="21"/>
              </w:rPr>
              <w:t>无人时是闭眼，还是凝视或警惕周围事物的变动</w:t>
            </w:r>
            <w:r>
              <w:rPr>
                <w:w w:val="95"/>
                <w:sz w:val="21"/>
              </w:rPr>
              <w:t>（判断</w:t>
            </w:r>
            <w:r>
              <w:rPr>
                <w:spacing w:val="-1"/>
                <w:sz w:val="21"/>
              </w:rPr>
              <w:t>正确</w:t>
            </w:r>
            <w:r>
              <w:rPr>
                <w:sz w:val="21"/>
              </w:rPr>
              <w:t>1</w:t>
            </w:r>
            <w:r>
              <w:rPr>
                <w:spacing w:val="-8"/>
                <w:sz w:val="21"/>
              </w:rPr>
              <w:t>分，具体描述</w:t>
            </w:r>
            <w:r>
              <w:rPr>
                <w:sz w:val="21"/>
              </w:rPr>
              <w:t>2</w:t>
            </w:r>
            <w:r>
              <w:rPr>
                <w:spacing w:val="-27"/>
                <w:sz w:val="21"/>
              </w:rPr>
              <w:t>分</w:t>
            </w:r>
            <w:r>
              <w:rPr>
                <w:sz w:val="21"/>
              </w:rPr>
              <w:t>）</w:t>
            </w:r>
          </w:p>
        </w:tc>
        <w:tc>
          <w:tcPr>
            <w:tcW w:w="1084" w:type="dxa"/>
          </w:tcPr>
          <w:p>
            <w:pPr>
              <w:pStyle w:val="9"/>
              <w:spacing w:before="5"/>
              <w:rPr>
                <w:b/>
                <w:sz w:val="16"/>
              </w:rPr>
            </w:pPr>
          </w:p>
          <w:p>
            <w:pPr>
              <w:pStyle w:val="9"/>
              <w:ind w:left="8"/>
              <w:jc w:val="center"/>
              <w:rPr>
                <w:sz w:val="21"/>
              </w:rPr>
            </w:pPr>
            <w:r>
              <w:rPr>
                <w:w w:val="99"/>
                <w:sz w:val="21"/>
              </w:rPr>
              <w:t>3</w:t>
            </w:r>
          </w:p>
        </w:tc>
        <w:tc>
          <w:tcPr>
            <w:tcW w:w="850"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5" w:hRule="atLeast"/>
        </w:trPr>
        <w:tc>
          <w:tcPr>
            <w:tcW w:w="709" w:type="dxa"/>
            <w:vMerge w:val="continue"/>
            <w:tcBorders>
              <w:top w:val="nil"/>
            </w:tcBorders>
          </w:tcPr>
          <w:p>
            <w:pPr>
              <w:rPr>
                <w:sz w:val="2"/>
                <w:szCs w:val="2"/>
              </w:rPr>
            </w:pPr>
          </w:p>
        </w:tc>
        <w:tc>
          <w:tcPr>
            <w:tcW w:w="709" w:type="dxa"/>
            <w:vMerge w:val="continue"/>
            <w:tcBorders>
              <w:top w:val="nil"/>
            </w:tcBorders>
          </w:tcPr>
          <w:p>
            <w:pPr>
              <w:rPr>
                <w:sz w:val="2"/>
                <w:szCs w:val="2"/>
              </w:rPr>
            </w:pPr>
          </w:p>
        </w:tc>
        <w:tc>
          <w:tcPr>
            <w:tcW w:w="754" w:type="dxa"/>
            <w:gridSpan w:val="2"/>
            <w:vMerge w:val="continue"/>
            <w:tcBorders>
              <w:top w:val="nil"/>
            </w:tcBorders>
          </w:tcPr>
          <w:p>
            <w:pPr>
              <w:rPr>
                <w:sz w:val="2"/>
                <w:szCs w:val="2"/>
              </w:rPr>
            </w:pPr>
          </w:p>
        </w:tc>
        <w:tc>
          <w:tcPr>
            <w:tcW w:w="5250" w:type="dxa"/>
            <w:gridSpan w:val="3"/>
          </w:tcPr>
          <w:p>
            <w:pPr>
              <w:pStyle w:val="9"/>
              <w:ind w:left="108"/>
              <w:rPr>
                <w:sz w:val="21"/>
              </w:rPr>
            </w:pPr>
            <w:r>
              <w:rPr>
                <w:sz w:val="21"/>
              </w:rPr>
              <w:t>当询问患者有关内容时是否有情感流露（判断正确1</w:t>
            </w:r>
          </w:p>
          <w:p>
            <w:pPr>
              <w:pStyle w:val="9"/>
              <w:spacing w:before="4" w:line="251" w:lineRule="exact"/>
              <w:ind w:left="108"/>
              <w:rPr>
                <w:sz w:val="21"/>
              </w:rPr>
            </w:pPr>
            <w:r>
              <w:rPr>
                <w:sz w:val="21"/>
              </w:rPr>
              <w:t>分，具体描述2分）</w:t>
            </w:r>
          </w:p>
        </w:tc>
        <w:tc>
          <w:tcPr>
            <w:tcW w:w="1084" w:type="dxa"/>
          </w:tcPr>
          <w:p>
            <w:pPr>
              <w:pStyle w:val="9"/>
              <w:spacing w:before="137"/>
              <w:ind w:left="8"/>
              <w:jc w:val="center"/>
              <w:rPr>
                <w:sz w:val="21"/>
              </w:rPr>
            </w:pPr>
            <w:r>
              <w:rPr>
                <w:w w:val="99"/>
                <w:sz w:val="21"/>
              </w:rPr>
              <w:t>3</w:t>
            </w:r>
          </w:p>
        </w:tc>
        <w:tc>
          <w:tcPr>
            <w:tcW w:w="850"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2" w:hRule="atLeast"/>
        </w:trPr>
        <w:tc>
          <w:tcPr>
            <w:tcW w:w="709" w:type="dxa"/>
            <w:vMerge w:val="continue"/>
            <w:tcBorders>
              <w:top w:val="nil"/>
            </w:tcBorders>
          </w:tcPr>
          <w:p>
            <w:pPr>
              <w:rPr>
                <w:sz w:val="2"/>
                <w:szCs w:val="2"/>
              </w:rPr>
            </w:pPr>
          </w:p>
        </w:tc>
        <w:tc>
          <w:tcPr>
            <w:tcW w:w="709" w:type="dxa"/>
            <w:vMerge w:val="continue"/>
            <w:tcBorders>
              <w:top w:val="nil"/>
            </w:tcBorders>
          </w:tcPr>
          <w:p>
            <w:pPr>
              <w:rPr>
                <w:sz w:val="2"/>
                <w:szCs w:val="2"/>
              </w:rPr>
            </w:pPr>
          </w:p>
        </w:tc>
        <w:tc>
          <w:tcPr>
            <w:tcW w:w="754" w:type="dxa"/>
            <w:gridSpan w:val="2"/>
            <w:vMerge w:val="continue"/>
            <w:tcBorders>
              <w:top w:val="nil"/>
            </w:tcBorders>
          </w:tcPr>
          <w:p>
            <w:pPr>
              <w:rPr>
                <w:sz w:val="2"/>
                <w:szCs w:val="2"/>
              </w:rPr>
            </w:pPr>
          </w:p>
        </w:tc>
        <w:tc>
          <w:tcPr>
            <w:tcW w:w="5250" w:type="dxa"/>
            <w:gridSpan w:val="3"/>
          </w:tcPr>
          <w:p>
            <w:pPr>
              <w:pStyle w:val="9"/>
              <w:spacing w:before="2"/>
              <w:ind w:left="108" w:right="-15"/>
              <w:rPr>
                <w:sz w:val="21"/>
              </w:rPr>
            </w:pPr>
            <w:r>
              <w:rPr>
                <w:spacing w:val="-14"/>
                <w:sz w:val="21"/>
              </w:rPr>
              <w:t>有无精神恍惚、茫然及伴有无目的动作</w:t>
            </w:r>
            <w:r>
              <w:rPr>
                <w:sz w:val="21"/>
              </w:rPr>
              <w:t>（</w:t>
            </w:r>
            <w:r>
              <w:rPr>
                <w:spacing w:val="-2"/>
                <w:sz w:val="21"/>
              </w:rPr>
              <w:t>判断正确</w:t>
            </w:r>
            <w:r>
              <w:rPr>
                <w:sz w:val="21"/>
              </w:rPr>
              <w:t>1</w:t>
            </w:r>
            <w:r>
              <w:rPr>
                <w:spacing w:val="-18"/>
                <w:sz w:val="21"/>
              </w:rPr>
              <w:t>分，</w:t>
            </w:r>
          </w:p>
          <w:p>
            <w:pPr>
              <w:pStyle w:val="9"/>
              <w:spacing w:before="2" w:line="250" w:lineRule="exact"/>
              <w:ind w:left="108"/>
              <w:rPr>
                <w:sz w:val="21"/>
              </w:rPr>
            </w:pPr>
            <w:r>
              <w:rPr>
                <w:sz w:val="21"/>
              </w:rPr>
              <w:t>具体描述2分）</w:t>
            </w:r>
          </w:p>
        </w:tc>
        <w:tc>
          <w:tcPr>
            <w:tcW w:w="1084" w:type="dxa"/>
          </w:tcPr>
          <w:p>
            <w:pPr>
              <w:pStyle w:val="9"/>
              <w:spacing w:before="136"/>
              <w:ind w:left="8"/>
              <w:jc w:val="center"/>
              <w:rPr>
                <w:sz w:val="21"/>
              </w:rPr>
            </w:pPr>
            <w:r>
              <w:rPr>
                <w:w w:val="99"/>
                <w:sz w:val="21"/>
              </w:rPr>
              <w:t>3</w:t>
            </w:r>
          </w:p>
        </w:tc>
        <w:tc>
          <w:tcPr>
            <w:tcW w:w="850" w:type="dxa"/>
          </w:tcPr>
          <w:p>
            <w:pPr>
              <w:pStyle w:val="9"/>
              <w:rPr>
                <w:rFonts w:ascii="Times New Roman"/>
                <w:sz w:val="20"/>
              </w:rPr>
            </w:pPr>
          </w:p>
        </w:tc>
      </w:tr>
    </w:tbl>
    <w:p>
      <w:pPr>
        <w:spacing w:after="0"/>
        <w:rPr>
          <w:rFonts w:ascii="Times New Roman"/>
          <w:sz w:val="20"/>
        </w:rPr>
        <w:sectPr>
          <w:headerReference r:id="rId7" w:type="default"/>
          <w:pgSz w:w="11910" w:h="16840"/>
          <w:pgMar w:top="1380" w:right="600" w:bottom="280" w:left="600" w:header="0" w:footer="0" w:gutter="0"/>
          <w:cols w:space="720" w:num="1"/>
        </w:sectPr>
      </w:pPr>
    </w:p>
    <w:tbl>
      <w:tblPr>
        <w:tblStyle w:val="5"/>
        <w:tblW w:w="0" w:type="auto"/>
        <w:tblInd w:w="68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09"/>
        <w:gridCol w:w="709"/>
        <w:gridCol w:w="85"/>
        <w:gridCol w:w="669"/>
        <w:gridCol w:w="5250"/>
        <w:gridCol w:w="1084"/>
        <w:gridCol w:w="8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trPr>
        <w:tc>
          <w:tcPr>
            <w:tcW w:w="709" w:type="dxa"/>
            <w:vMerge w:val="restart"/>
          </w:tcPr>
          <w:p>
            <w:pPr>
              <w:pStyle w:val="9"/>
              <w:rPr>
                <w:rFonts w:ascii="Times New Roman"/>
                <w:sz w:val="20"/>
              </w:rPr>
            </w:pPr>
          </w:p>
        </w:tc>
        <w:tc>
          <w:tcPr>
            <w:tcW w:w="709" w:type="dxa"/>
            <w:vMerge w:val="restart"/>
          </w:tcPr>
          <w:p>
            <w:pPr>
              <w:pStyle w:val="9"/>
              <w:rPr>
                <w:rFonts w:ascii="Times New Roman"/>
                <w:sz w:val="20"/>
              </w:rPr>
            </w:pPr>
          </w:p>
        </w:tc>
        <w:tc>
          <w:tcPr>
            <w:tcW w:w="754" w:type="dxa"/>
            <w:gridSpan w:val="2"/>
            <w:vMerge w:val="restart"/>
          </w:tcPr>
          <w:p>
            <w:pPr>
              <w:pStyle w:val="9"/>
              <w:rPr>
                <w:b/>
                <w:sz w:val="20"/>
              </w:rPr>
            </w:pPr>
          </w:p>
          <w:p>
            <w:pPr>
              <w:pStyle w:val="9"/>
              <w:rPr>
                <w:b/>
                <w:sz w:val="20"/>
              </w:rPr>
            </w:pPr>
          </w:p>
          <w:p>
            <w:pPr>
              <w:pStyle w:val="9"/>
              <w:rPr>
                <w:b/>
                <w:sz w:val="20"/>
              </w:rPr>
            </w:pPr>
          </w:p>
          <w:p>
            <w:pPr>
              <w:pStyle w:val="9"/>
              <w:spacing w:before="150" w:line="242" w:lineRule="auto"/>
              <w:ind w:left="166" w:right="157"/>
              <w:jc w:val="both"/>
              <w:rPr>
                <w:sz w:val="21"/>
              </w:rPr>
            </w:pPr>
            <w:r>
              <w:rPr>
                <w:sz w:val="21"/>
              </w:rPr>
              <w:t>动作和行为</w:t>
            </w:r>
          </w:p>
        </w:tc>
        <w:tc>
          <w:tcPr>
            <w:tcW w:w="5250" w:type="dxa"/>
          </w:tcPr>
          <w:p>
            <w:pPr>
              <w:pStyle w:val="9"/>
              <w:spacing w:before="77"/>
              <w:ind w:left="108" w:right="-15"/>
              <w:rPr>
                <w:sz w:val="21"/>
              </w:rPr>
            </w:pPr>
            <w:r>
              <w:rPr>
                <w:spacing w:val="-8"/>
                <w:sz w:val="21"/>
              </w:rPr>
              <w:t>有无本能活动亢进现象</w:t>
            </w:r>
            <w:r>
              <w:rPr>
                <w:sz w:val="21"/>
              </w:rPr>
              <w:t>（</w:t>
            </w:r>
            <w:r>
              <w:rPr>
                <w:spacing w:val="-11"/>
                <w:sz w:val="21"/>
              </w:rPr>
              <w:t>判断正确</w:t>
            </w:r>
            <w:r>
              <w:rPr>
                <w:sz w:val="21"/>
              </w:rPr>
              <w:t>1</w:t>
            </w:r>
            <w:r>
              <w:rPr>
                <w:spacing w:val="-20"/>
                <w:sz w:val="21"/>
              </w:rPr>
              <w:t>分，具体描述</w:t>
            </w:r>
            <w:r>
              <w:rPr>
                <w:sz w:val="21"/>
              </w:rPr>
              <w:t>1</w:t>
            </w:r>
            <w:r>
              <w:rPr>
                <w:spacing w:val="-28"/>
                <w:sz w:val="21"/>
              </w:rPr>
              <w:t>分</w:t>
            </w:r>
            <w:r>
              <w:rPr>
                <w:sz w:val="21"/>
              </w:rPr>
              <w:t>）</w:t>
            </w:r>
          </w:p>
        </w:tc>
        <w:tc>
          <w:tcPr>
            <w:tcW w:w="1084" w:type="dxa"/>
          </w:tcPr>
          <w:p>
            <w:pPr>
              <w:pStyle w:val="9"/>
              <w:spacing w:before="77"/>
              <w:ind w:left="8"/>
              <w:jc w:val="center"/>
              <w:rPr>
                <w:sz w:val="21"/>
              </w:rPr>
            </w:pPr>
            <w:r>
              <w:rPr>
                <w:w w:val="99"/>
                <w:sz w:val="21"/>
              </w:rPr>
              <w:t>2</w:t>
            </w:r>
          </w:p>
        </w:tc>
        <w:tc>
          <w:tcPr>
            <w:tcW w:w="850"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7" w:hRule="atLeast"/>
        </w:trPr>
        <w:tc>
          <w:tcPr>
            <w:tcW w:w="709" w:type="dxa"/>
            <w:vMerge w:val="continue"/>
            <w:tcBorders>
              <w:top w:val="nil"/>
            </w:tcBorders>
          </w:tcPr>
          <w:p>
            <w:pPr>
              <w:rPr>
                <w:sz w:val="2"/>
                <w:szCs w:val="2"/>
              </w:rPr>
            </w:pPr>
          </w:p>
        </w:tc>
        <w:tc>
          <w:tcPr>
            <w:tcW w:w="709" w:type="dxa"/>
            <w:vMerge w:val="continue"/>
            <w:tcBorders>
              <w:top w:val="nil"/>
            </w:tcBorders>
          </w:tcPr>
          <w:p>
            <w:pPr>
              <w:rPr>
                <w:sz w:val="2"/>
                <w:szCs w:val="2"/>
              </w:rPr>
            </w:pPr>
          </w:p>
        </w:tc>
        <w:tc>
          <w:tcPr>
            <w:tcW w:w="754" w:type="dxa"/>
            <w:gridSpan w:val="2"/>
            <w:vMerge w:val="continue"/>
            <w:tcBorders>
              <w:top w:val="nil"/>
            </w:tcBorders>
          </w:tcPr>
          <w:p>
            <w:pPr>
              <w:rPr>
                <w:sz w:val="2"/>
                <w:szCs w:val="2"/>
              </w:rPr>
            </w:pPr>
          </w:p>
        </w:tc>
        <w:tc>
          <w:tcPr>
            <w:tcW w:w="5250" w:type="dxa"/>
          </w:tcPr>
          <w:p>
            <w:pPr>
              <w:pStyle w:val="9"/>
              <w:spacing w:before="5" w:line="270" w:lineRule="atLeast"/>
              <w:ind w:left="108" w:right="98"/>
              <w:rPr>
                <w:sz w:val="21"/>
              </w:rPr>
            </w:pPr>
            <w:r>
              <w:rPr>
                <w:spacing w:val="-2"/>
                <w:w w:val="95"/>
                <w:sz w:val="21"/>
              </w:rPr>
              <w:t>有无蜡样屈曲，动作增多或减少，有无刻板动作，模仿</w:t>
            </w:r>
            <w:r>
              <w:rPr>
                <w:spacing w:val="-2"/>
                <w:sz w:val="21"/>
              </w:rPr>
              <w:t>动作及重复动作（</w:t>
            </w:r>
            <w:r>
              <w:rPr>
                <w:spacing w:val="-13"/>
                <w:sz w:val="21"/>
              </w:rPr>
              <w:t>判断正确</w:t>
            </w:r>
            <w:r>
              <w:rPr>
                <w:sz w:val="21"/>
              </w:rPr>
              <w:t>1</w:t>
            </w:r>
            <w:r>
              <w:rPr>
                <w:spacing w:val="-15"/>
                <w:sz w:val="21"/>
              </w:rPr>
              <w:t>分，具体描述</w:t>
            </w:r>
            <w:r>
              <w:rPr>
                <w:sz w:val="21"/>
              </w:rPr>
              <w:t>1</w:t>
            </w:r>
            <w:r>
              <w:rPr>
                <w:spacing w:val="-27"/>
                <w:sz w:val="21"/>
              </w:rPr>
              <w:t>分</w:t>
            </w:r>
            <w:r>
              <w:rPr>
                <w:sz w:val="21"/>
              </w:rPr>
              <w:t>）</w:t>
            </w:r>
          </w:p>
        </w:tc>
        <w:tc>
          <w:tcPr>
            <w:tcW w:w="1084" w:type="dxa"/>
          </w:tcPr>
          <w:p>
            <w:pPr>
              <w:pStyle w:val="9"/>
              <w:spacing w:before="143"/>
              <w:ind w:left="8"/>
              <w:jc w:val="center"/>
              <w:rPr>
                <w:sz w:val="21"/>
              </w:rPr>
            </w:pPr>
            <w:r>
              <w:rPr>
                <w:w w:val="99"/>
                <w:sz w:val="21"/>
              </w:rPr>
              <w:t>2</w:t>
            </w:r>
          </w:p>
        </w:tc>
        <w:tc>
          <w:tcPr>
            <w:tcW w:w="850"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5" w:hRule="atLeast"/>
        </w:trPr>
        <w:tc>
          <w:tcPr>
            <w:tcW w:w="709" w:type="dxa"/>
            <w:vMerge w:val="continue"/>
            <w:tcBorders>
              <w:top w:val="nil"/>
            </w:tcBorders>
          </w:tcPr>
          <w:p>
            <w:pPr>
              <w:rPr>
                <w:sz w:val="2"/>
                <w:szCs w:val="2"/>
              </w:rPr>
            </w:pPr>
          </w:p>
        </w:tc>
        <w:tc>
          <w:tcPr>
            <w:tcW w:w="709" w:type="dxa"/>
            <w:vMerge w:val="continue"/>
            <w:tcBorders>
              <w:top w:val="nil"/>
            </w:tcBorders>
          </w:tcPr>
          <w:p>
            <w:pPr>
              <w:rPr>
                <w:sz w:val="2"/>
                <w:szCs w:val="2"/>
              </w:rPr>
            </w:pPr>
          </w:p>
        </w:tc>
        <w:tc>
          <w:tcPr>
            <w:tcW w:w="754" w:type="dxa"/>
            <w:gridSpan w:val="2"/>
            <w:vMerge w:val="continue"/>
            <w:tcBorders>
              <w:top w:val="nil"/>
            </w:tcBorders>
          </w:tcPr>
          <w:p>
            <w:pPr>
              <w:rPr>
                <w:sz w:val="2"/>
                <w:szCs w:val="2"/>
              </w:rPr>
            </w:pPr>
          </w:p>
        </w:tc>
        <w:tc>
          <w:tcPr>
            <w:tcW w:w="5250" w:type="dxa"/>
          </w:tcPr>
          <w:p>
            <w:pPr>
              <w:pStyle w:val="9"/>
              <w:ind w:left="108"/>
              <w:rPr>
                <w:sz w:val="21"/>
              </w:rPr>
            </w:pPr>
            <w:r>
              <w:rPr>
                <w:spacing w:val="-2"/>
                <w:sz w:val="21"/>
              </w:rPr>
              <w:t>有无冲动自伤、自杀行为</w:t>
            </w:r>
            <w:r>
              <w:rPr>
                <w:sz w:val="21"/>
              </w:rPr>
              <w:t>（</w:t>
            </w:r>
            <w:r>
              <w:rPr>
                <w:spacing w:val="-12"/>
                <w:sz w:val="21"/>
              </w:rPr>
              <w:t>判断正确</w:t>
            </w:r>
            <w:r>
              <w:rPr>
                <w:sz w:val="21"/>
              </w:rPr>
              <w:t>3</w:t>
            </w:r>
            <w:r>
              <w:rPr>
                <w:spacing w:val="-8"/>
                <w:sz w:val="21"/>
              </w:rPr>
              <w:t>分，有相应行为</w:t>
            </w:r>
          </w:p>
          <w:p>
            <w:pPr>
              <w:pStyle w:val="9"/>
              <w:spacing w:before="4" w:line="251" w:lineRule="exact"/>
              <w:ind w:left="108"/>
              <w:rPr>
                <w:sz w:val="21"/>
              </w:rPr>
            </w:pPr>
            <w:r>
              <w:rPr>
                <w:sz w:val="21"/>
              </w:rPr>
              <w:t>而没有描述扣1分）</w:t>
            </w:r>
          </w:p>
        </w:tc>
        <w:tc>
          <w:tcPr>
            <w:tcW w:w="1084" w:type="dxa"/>
          </w:tcPr>
          <w:p>
            <w:pPr>
              <w:pStyle w:val="9"/>
              <w:spacing w:before="137"/>
              <w:ind w:left="8"/>
              <w:jc w:val="center"/>
              <w:rPr>
                <w:sz w:val="21"/>
              </w:rPr>
            </w:pPr>
            <w:r>
              <w:rPr>
                <w:w w:val="99"/>
                <w:sz w:val="21"/>
              </w:rPr>
              <w:t>3</w:t>
            </w:r>
          </w:p>
        </w:tc>
        <w:tc>
          <w:tcPr>
            <w:tcW w:w="850"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4" w:hRule="atLeast"/>
        </w:trPr>
        <w:tc>
          <w:tcPr>
            <w:tcW w:w="709" w:type="dxa"/>
            <w:vMerge w:val="continue"/>
            <w:tcBorders>
              <w:top w:val="nil"/>
            </w:tcBorders>
          </w:tcPr>
          <w:p>
            <w:pPr>
              <w:rPr>
                <w:sz w:val="2"/>
                <w:szCs w:val="2"/>
              </w:rPr>
            </w:pPr>
          </w:p>
        </w:tc>
        <w:tc>
          <w:tcPr>
            <w:tcW w:w="709" w:type="dxa"/>
            <w:vMerge w:val="continue"/>
            <w:tcBorders>
              <w:top w:val="nil"/>
            </w:tcBorders>
          </w:tcPr>
          <w:p>
            <w:pPr>
              <w:rPr>
                <w:sz w:val="2"/>
                <w:szCs w:val="2"/>
              </w:rPr>
            </w:pPr>
          </w:p>
        </w:tc>
        <w:tc>
          <w:tcPr>
            <w:tcW w:w="754" w:type="dxa"/>
            <w:gridSpan w:val="2"/>
            <w:vMerge w:val="continue"/>
            <w:tcBorders>
              <w:top w:val="nil"/>
            </w:tcBorders>
          </w:tcPr>
          <w:p>
            <w:pPr>
              <w:rPr>
                <w:sz w:val="2"/>
                <w:szCs w:val="2"/>
              </w:rPr>
            </w:pPr>
          </w:p>
        </w:tc>
        <w:tc>
          <w:tcPr>
            <w:tcW w:w="5250" w:type="dxa"/>
          </w:tcPr>
          <w:p>
            <w:pPr>
              <w:pStyle w:val="9"/>
              <w:spacing w:line="269" w:lineRule="exact"/>
              <w:ind w:left="108"/>
              <w:rPr>
                <w:sz w:val="21"/>
              </w:rPr>
            </w:pPr>
            <w:r>
              <w:rPr>
                <w:spacing w:val="-1"/>
                <w:sz w:val="21"/>
              </w:rPr>
              <w:t>对指令是否服从</w:t>
            </w:r>
            <w:r>
              <w:rPr>
                <w:sz w:val="21"/>
              </w:rPr>
              <w:t>（</w:t>
            </w:r>
            <w:r>
              <w:rPr>
                <w:spacing w:val="-12"/>
                <w:sz w:val="21"/>
              </w:rPr>
              <w:t>判断正确</w:t>
            </w:r>
            <w:r>
              <w:rPr>
                <w:sz w:val="21"/>
              </w:rPr>
              <w:t>3</w:t>
            </w:r>
            <w:r>
              <w:rPr>
                <w:spacing w:val="-8"/>
                <w:sz w:val="21"/>
              </w:rPr>
              <w:t>分，对指令不服从而没有</w:t>
            </w:r>
          </w:p>
          <w:p>
            <w:pPr>
              <w:pStyle w:val="9"/>
              <w:spacing w:before="4" w:line="251" w:lineRule="exact"/>
              <w:ind w:left="108"/>
              <w:rPr>
                <w:sz w:val="21"/>
              </w:rPr>
            </w:pPr>
            <w:r>
              <w:rPr>
                <w:sz w:val="21"/>
              </w:rPr>
              <w:t>描述扣1分）</w:t>
            </w:r>
          </w:p>
        </w:tc>
        <w:tc>
          <w:tcPr>
            <w:tcW w:w="1084" w:type="dxa"/>
          </w:tcPr>
          <w:p>
            <w:pPr>
              <w:pStyle w:val="9"/>
              <w:spacing w:before="134"/>
              <w:ind w:left="8"/>
              <w:jc w:val="center"/>
              <w:rPr>
                <w:sz w:val="21"/>
              </w:rPr>
            </w:pPr>
            <w:r>
              <w:rPr>
                <w:w w:val="99"/>
                <w:sz w:val="21"/>
              </w:rPr>
              <w:t>3</w:t>
            </w:r>
          </w:p>
        </w:tc>
        <w:tc>
          <w:tcPr>
            <w:tcW w:w="850"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5" w:hRule="atLeast"/>
        </w:trPr>
        <w:tc>
          <w:tcPr>
            <w:tcW w:w="709" w:type="dxa"/>
            <w:vMerge w:val="continue"/>
            <w:tcBorders>
              <w:top w:val="nil"/>
            </w:tcBorders>
          </w:tcPr>
          <w:p>
            <w:pPr>
              <w:rPr>
                <w:sz w:val="2"/>
                <w:szCs w:val="2"/>
              </w:rPr>
            </w:pPr>
          </w:p>
        </w:tc>
        <w:tc>
          <w:tcPr>
            <w:tcW w:w="709" w:type="dxa"/>
            <w:vMerge w:val="continue"/>
            <w:tcBorders>
              <w:top w:val="nil"/>
            </w:tcBorders>
          </w:tcPr>
          <w:p>
            <w:pPr>
              <w:rPr>
                <w:sz w:val="2"/>
                <w:szCs w:val="2"/>
              </w:rPr>
            </w:pPr>
          </w:p>
        </w:tc>
        <w:tc>
          <w:tcPr>
            <w:tcW w:w="754" w:type="dxa"/>
            <w:gridSpan w:val="2"/>
            <w:vMerge w:val="continue"/>
            <w:tcBorders>
              <w:top w:val="nil"/>
            </w:tcBorders>
          </w:tcPr>
          <w:p>
            <w:pPr>
              <w:rPr>
                <w:sz w:val="2"/>
                <w:szCs w:val="2"/>
              </w:rPr>
            </w:pPr>
          </w:p>
        </w:tc>
        <w:tc>
          <w:tcPr>
            <w:tcW w:w="5250" w:type="dxa"/>
          </w:tcPr>
          <w:p>
            <w:pPr>
              <w:pStyle w:val="9"/>
              <w:ind w:left="108"/>
              <w:rPr>
                <w:sz w:val="21"/>
              </w:rPr>
            </w:pPr>
            <w:r>
              <w:rPr>
                <w:sz w:val="21"/>
              </w:rPr>
              <w:t>与工作人员接触和与其他患者接触有何不同（判断正确</w:t>
            </w:r>
          </w:p>
          <w:p>
            <w:pPr>
              <w:pStyle w:val="9"/>
              <w:spacing w:before="4" w:line="251" w:lineRule="exact"/>
              <w:ind w:left="108"/>
              <w:rPr>
                <w:sz w:val="21"/>
              </w:rPr>
            </w:pPr>
            <w:r>
              <w:rPr>
                <w:sz w:val="21"/>
              </w:rPr>
              <w:t>2分，没有具体描述扣1分）</w:t>
            </w:r>
          </w:p>
        </w:tc>
        <w:tc>
          <w:tcPr>
            <w:tcW w:w="1084" w:type="dxa"/>
          </w:tcPr>
          <w:p>
            <w:pPr>
              <w:pStyle w:val="9"/>
              <w:spacing w:before="136"/>
              <w:ind w:left="8"/>
              <w:jc w:val="center"/>
              <w:rPr>
                <w:sz w:val="21"/>
              </w:rPr>
            </w:pPr>
            <w:r>
              <w:rPr>
                <w:w w:val="99"/>
                <w:sz w:val="21"/>
              </w:rPr>
              <w:t>2</w:t>
            </w:r>
          </w:p>
        </w:tc>
        <w:tc>
          <w:tcPr>
            <w:tcW w:w="850"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0" w:hRule="atLeast"/>
        </w:trPr>
        <w:tc>
          <w:tcPr>
            <w:tcW w:w="709" w:type="dxa"/>
            <w:vMerge w:val="continue"/>
            <w:tcBorders>
              <w:top w:val="nil"/>
            </w:tcBorders>
          </w:tcPr>
          <w:p>
            <w:pPr>
              <w:rPr>
                <w:sz w:val="2"/>
                <w:szCs w:val="2"/>
              </w:rPr>
            </w:pPr>
          </w:p>
        </w:tc>
        <w:tc>
          <w:tcPr>
            <w:tcW w:w="709" w:type="dxa"/>
            <w:vMerge w:val="restart"/>
          </w:tcPr>
          <w:p>
            <w:pPr>
              <w:pStyle w:val="9"/>
              <w:spacing w:before="129" w:line="242" w:lineRule="auto"/>
              <w:ind w:left="143" w:right="135"/>
              <w:jc w:val="both"/>
              <w:rPr>
                <w:sz w:val="21"/>
              </w:rPr>
            </w:pPr>
            <w:r>
              <w:rPr>
                <w:sz w:val="21"/>
              </w:rPr>
              <w:t>检查后安排</w:t>
            </w:r>
          </w:p>
        </w:tc>
        <w:tc>
          <w:tcPr>
            <w:tcW w:w="6004" w:type="dxa"/>
            <w:gridSpan w:val="3"/>
          </w:tcPr>
          <w:p>
            <w:pPr>
              <w:pStyle w:val="9"/>
              <w:spacing w:before="47" w:line="244" w:lineRule="auto"/>
              <w:ind w:left="106" w:right="98"/>
              <w:rPr>
                <w:sz w:val="21"/>
              </w:rPr>
            </w:pPr>
            <w:r>
              <w:rPr>
                <w:spacing w:val="2"/>
                <w:w w:val="99"/>
                <w:sz w:val="21"/>
              </w:rPr>
              <w:t>患者虽然不配合，但仍要告诉患者检查结束（</w:t>
            </w:r>
            <w:r>
              <w:rPr>
                <w:w w:val="99"/>
                <w:sz w:val="21"/>
              </w:rPr>
              <w:t>1</w:t>
            </w:r>
            <w:r>
              <w:rPr>
                <w:spacing w:val="4"/>
                <w:w w:val="99"/>
                <w:sz w:val="21"/>
              </w:rPr>
              <w:t>分</w:t>
            </w:r>
            <w:r>
              <w:rPr>
                <w:spacing w:val="-104"/>
                <w:w w:val="99"/>
                <w:sz w:val="21"/>
              </w:rPr>
              <w:t>）</w:t>
            </w:r>
            <w:r>
              <w:rPr>
                <w:spacing w:val="1"/>
                <w:w w:val="99"/>
                <w:sz w:val="21"/>
              </w:rPr>
              <w:t>，及接下来</w:t>
            </w:r>
            <w:r>
              <w:rPr>
                <w:spacing w:val="-1"/>
                <w:w w:val="99"/>
                <w:sz w:val="21"/>
              </w:rPr>
              <w:t>要进行体检</w:t>
            </w:r>
            <w:r>
              <w:rPr>
                <w:spacing w:val="2"/>
                <w:w w:val="99"/>
                <w:sz w:val="21"/>
              </w:rPr>
              <w:t>（</w:t>
            </w:r>
            <w:r>
              <w:rPr>
                <w:w w:val="99"/>
                <w:sz w:val="21"/>
              </w:rPr>
              <w:t>1</w:t>
            </w:r>
            <w:r>
              <w:rPr>
                <w:spacing w:val="-1"/>
                <w:w w:val="99"/>
                <w:sz w:val="21"/>
              </w:rPr>
              <w:t>分</w:t>
            </w:r>
            <w:r>
              <w:rPr>
                <w:spacing w:val="-104"/>
                <w:w w:val="99"/>
                <w:sz w:val="21"/>
              </w:rPr>
              <w:t>）</w:t>
            </w:r>
            <w:r>
              <w:rPr>
                <w:spacing w:val="-1"/>
                <w:w w:val="99"/>
                <w:sz w:val="21"/>
              </w:rPr>
              <w:t>，并交代患者注意事项</w:t>
            </w:r>
            <w:r>
              <w:rPr>
                <w:spacing w:val="2"/>
                <w:w w:val="99"/>
                <w:sz w:val="21"/>
              </w:rPr>
              <w:t>（</w:t>
            </w:r>
            <w:r>
              <w:rPr>
                <w:w w:val="99"/>
                <w:sz w:val="21"/>
              </w:rPr>
              <w:t>1</w:t>
            </w:r>
            <w:r>
              <w:rPr>
                <w:spacing w:val="-1"/>
                <w:w w:val="99"/>
                <w:sz w:val="21"/>
              </w:rPr>
              <w:t>分</w:t>
            </w:r>
            <w:r>
              <w:rPr>
                <w:w w:val="99"/>
                <w:sz w:val="21"/>
              </w:rPr>
              <w:t>）</w:t>
            </w:r>
          </w:p>
        </w:tc>
        <w:tc>
          <w:tcPr>
            <w:tcW w:w="1084" w:type="dxa"/>
          </w:tcPr>
          <w:p>
            <w:pPr>
              <w:pStyle w:val="9"/>
              <w:spacing w:before="4"/>
              <w:rPr>
                <w:b/>
                <w:sz w:val="14"/>
              </w:rPr>
            </w:pPr>
          </w:p>
          <w:p>
            <w:pPr>
              <w:pStyle w:val="9"/>
              <w:spacing w:before="1"/>
              <w:ind w:left="8"/>
              <w:jc w:val="center"/>
              <w:rPr>
                <w:sz w:val="21"/>
              </w:rPr>
            </w:pPr>
            <w:r>
              <w:rPr>
                <w:w w:val="99"/>
                <w:sz w:val="21"/>
              </w:rPr>
              <w:t>3</w:t>
            </w:r>
          </w:p>
        </w:tc>
        <w:tc>
          <w:tcPr>
            <w:tcW w:w="850"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trPr>
        <w:tc>
          <w:tcPr>
            <w:tcW w:w="709" w:type="dxa"/>
            <w:vMerge w:val="continue"/>
            <w:tcBorders>
              <w:top w:val="nil"/>
            </w:tcBorders>
          </w:tcPr>
          <w:p>
            <w:pPr>
              <w:rPr>
                <w:sz w:val="2"/>
                <w:szCs w:val="2"/>
              </w:rPr>
            </w:pPr>
          </w:p>
        </w:tc>
        <w:tc>
          <w:tcPr>
            <w:tcW w:w="709" w:type="dxa"/>
            <w:vMerge w:val="continue"/>
            <w:tcBorders>
              <w:top w:val="nil"/>
            </w:tcBorders>
          </w:tcPr>
          <w:p>
            <w:pPr>
              <w:rPr>
                <w:sz w:val="2"/>
                <w:szCs w:val="2"/>
              </w:rPr>
            </w:pPr>
          </w:p>
        </w:tc>
        <w:tc>
          <w:tcPr>
            <w:tcW w:w="6004" w:type="dxa"/>
            <w:gridSpan w:val="3"/>
          </w:tcPr>
          <w:p>
            <w:pPr>
              <w:pStyle w:val="9"/>
              <w:spacing w:before="76"/>
              <w:ind w:left="106"/>
              <w:rPr>
                <w:sz w:val="21"/>
              </w:rPr>
            </w:pPr>
            <w:r>
              <w:rPr>
                <w:sz w:val="21"/>
              </w:rPr>
              <w:t>拿走在体检中不使用的物品（2分，没有物品不扣分）</w:t>
            </w:r>
          </w:p>
        </w:tc>
        <w:tc>
          <w:tcPr>
            <w:tcW w:w="1084" w:type="dxa"/>
          </w:tcPr>
          <w:p>
            <w:pPr>
              <w:pStyle w:val="9"/>
              <w:spacing w:before="76"/>
              <w:ind w:left="8"/>
              <w:jc w:val="center"/>
              <w:rPr>
                <w:sz w:val="21"/>
              </w:rPr>
            </w:pPr>
            <w:r>
              <w:rPr>
                <w:w w:val="99"/>
                <w:sz w:val="21"/>
              </w:rPr>
              <w:t>2</w:t>
            </w:r>
          </w:p>
        </w:tc>
        <w:tc>
          <w:tcPr>
            <w:tcW w:w="850"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trPr>
        <w:tc>
          <w:tcPr>
            <w:tcW w:w="709" w:type="dxa"/>
            <w:vMerge w:val="continue"/>
            <w:tcBorders>
              <w:top w:val="nil"/>
            </w:tcBorders>
          </w:tcPr>
          <w:p>
            <w:pPr>
              <w:rPr>
                <w:sz w:val="2"/>
                <w:szCs w:val="2"/>
              </w:rPr>
            </w:pPr>
          </w:p>
        </w:tc>
        <w:tc>
          <w:tcPr>
            <w:tcW w:w="8647" w:type="dxa"/>
            <w:gridSpan w:val="6"/>
          </w:tcPr>
          <w:p>
            <w:pPr>
              <w:pStyle w:val="9"/>
              <w:spacing w:before="76"/>
              <w:ind w:left="107"/>
              <w:rPr>
                <w:b/>
                <w:sz w:val="21"/>
              </w:rPr>
            </w:pPr>
            <w:r>
              <w:rPr>
                <w:b/>
                <w:sz w:val="21"/>
              </w:rPr>
              <w:t>神经系统检查（20分）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trPr>
        <w:tc>
          <w:tcPr>
            <w:tcW w:w="709" w:type="dxa"/>
            <w:vMerge w:val="continue"/>
            <w:tcBorders>
              <w:top w:val="nil"/>
            </w:tcBorders>
          </w:tcPr>
          <w:p>
            <w:pPr>
              <w:rPr>
                <w:sz w:val="2"/>
                <w:szCs w:val="2"/>
              </w:rPr>
            </w:pPr>
          </w:p>
        </w:tc>
        <w:tc>
          <w:tcPr>
            <w:tcW w:w="6713" w:type="dxa"/>
            <w:gridSpan w:val="4"/>
          </w:tcPr>
          <w:p>
            <w:pPr>
              <w:pStyle w:val="9"/>
              <w:spacing w:before="77"/>
              <w:ind w:left="107"/>
              <w:rPr>
                <w:sz w:val="21"/>
              </w:rPr>
            </w:pPr>
            <w:r>
              <w:rPr>
                <w:sz w:val="21"/>
              </w:rPr>
              <w:t>颅神经[重点内容选择（3</w:t>
            </w:r>
            <w:r>
              <w:rPr>
                <w:spacing w:val="-28"/>
                <w:sz w:val="21"/>
              </w:rPr>
              <w:t>分</w:t>
            </w:r>
            <w:r>
              <w:rPr>
                <w:spacing w:val="-106"/>
                <w:sz w:val="21"/>
              </w:rPr>
              <w:t>）</w:t>
            </w:r>
            <w:r>
              <w:rPr>
                <w:sz w:val="21"/>
              </w:rPr>
              <w:t>、手法（2</w:t>
            </w:r>
            <w:r>
              <w:rPr>
                <w:spacing w:val="-26"/>
                <w:sz w:val="21"/>
              </w:rPr>
              <w:t>分</w:t>
            </w:r>
            <w:r>
              <w:rPr>
                <w:spacing w:val="-104"/>
                <w:sz w:val="21"/>
              </w:rPr>
              <w:t>）</w:t>
            </w:r>
            <w:r>
              <w:rPr>
                <w:sz w:val="21"/>
              </w:rPr>
              <w:t>、结果（1</w:t>
            </w:r>
            <w:r>
              <w:rPr>
                <w:spacing w:val="-28"/>
                <w:sz w:val="21"/>
              </w:rPr>
              <w:t>分</w:t>
            </w:r>
            <w:r>
              <w:rPr>
                <w:sz w:val="21"/>
              </w:rPr>
              <w:t>）]</w:t>
            </w:r>
          </w:p>
        </w:tc>
        <w:tc>
          <w:tcPr>
            <w:tcW w:w="1084" w:type="dxa"/>
          </w:tcPr>
          <w:p>
            <w:pPr>
              <w:pStyle w:val="9"/>
              <w:spacing w:before="77"/>
              <w:ind w:left="8"/>
              <w:jc w:val="center"/>
              <w:rPr>
                <w:sz w:val="21"/>
              </w:rPr>
            </w:pPr>
            <w:r>
              <w:rPr>
                <w:w w:val="99"/>
                <w:sz w:val="21"/>
              </w:rPr>
              <w:t>6</w:t>
            </w:r>
          </w:p>
        </w:tc>
        <w:tc>
          <w:tcPr>
            <w:tcW w:w="850"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trPr>
        <w:tc>
          <w:tcPr>
            <w:tcW w:w="709" w:type="dxa"/>
            <w:vMerge w:val="continue"/>
            <w:tcBorders>
              <w:top w:val="nil"/>
            </w:tcBorders>
          </w:tcPr>
          <w:p>
            <w:pPr>
              <w:rPr>
                <w:sz w:val="2"/>
                <w:szCs w:val="2"/>
              </w:rPr>
            </w:pPr>
          </w:p>
        </w:tc>
        <w:tc>
          <w:tcPr>
            <w:tcW w:w="6713" w:type="dxa"/>
            <w:gridSpan w:val="4"/>
          </w:tcPr>
          <w:p>
            <w:pPr>
              <w:pStyle w:val="9"/>
              <w:spacing w:before="77"/>
              <w:ind w:left="107"/>
              <w:rPr>
                <w:sz w:val="21"/>
              </w:rPr>
            </w:pPr>
            <w:r>
              <w:rPr>
                <w:spacing w:val="-4"/>
                <w:w w:val="99"/>
                <w:sz w:val="21"/>
              </w:rPr>
              <w:t>感觉系统及运动系统[重点内容选择</w:t>
            </w:r>
            <w:r>
              <w:rPr>
                <w:spacing w:val="-1"/>
                <w:w w:val="99"/>
                <w:sz w:val="21"/>
              </w:rPr>
              <w:t>（</w:t>
            </w:r>
            <w:r>
              <w:rPr>
                <w:w w:val="99"/>
                <w:sz w:val="21"/>
              </w:rPr>
              <w:t>2</w:t>
            </w:r>
            <w:r>
              <w:rPr>
                <w:spacing w:val="2"/>
                <w:w w:val="99"/>
                <w:sz w:val="21"/>
              </w:rPr>
              <w:t>分</w:t>
            </w:r>
            <w:r>
              <w:rPr>
                <w:spacing w:val="-106"/>
                <w:w w:val="99"/>
                <w:sz w:val="21"/>
              </w:rPr>
              <w:t>）</w:t>
            </w:r>
            <w:r>
              <w:rPr>
                <w:spacing w:val="-23"/>
                <w:w w:val="99"/>
                <w:sz w:val="21"/>
              </w:rPr>
              <w:t>、手法</w:t>
            </w:r>
            <w:r>
              <w:rPr>
                <w:spacing w:val="2"/>
                <w:w w:val="99"/>
                <w:sz w:val="21"/>
              </w:rPr>
              <w:t>（</w:t>
            </w:r>
            <w:r>
              <w:rPr>
                <w:w w:val="99"/>
                <w:sz w:val="21"/>
              </w:rPr>
              <w:t>2</w:t>
            </w:r>
            <w:r>
              <w:rPr>
                <w:spacing w:val="2"/>
                <w:w w:val="99"/>
                <w:sz w:val="21"/>
              </w:rPr>
              <w:t>分</w:t>
            </w:r>
            <w:r>
              <w:rPr>
                <w:spacing w:val="-104"/>
                <w:w w:val="99"/>
                <w:sz w:val="21"/>
              </w:rPr>
              <w:t>）</w:t>
            </w:r>
            <w:r>
              <w:rPr>
                <w:spacing w:val="-23"/>
                <w:w w:val="99"/>
                <w:sz w:val="21"/>
              </w:rPr>
              <w:t>、结果</w:t>
            </w:r>
            <w:r>
              <w:rPr>
                <w:spacing w:val="-1"/>
                <w:w w:val="99"/>
                <w:sz w:val="21"/>
              </w:rPr>
              <w:t>（</w:t>
            </w:r>
            <w:r>
              <w:rPr>
                <w:w w:val="99"/>
                <w:sz w:val="21"/>
              </w:rPr>
              <w:t>1</w:t>
            </w:r>
            <w:r>
              <w:rPr>
                <w:spacing w:val="2"/>
                <w:w w:val="99"/>
                <w:sz w:val="21"/>
              </w:rPr>
              <w:t>分</w:t>
            </w:r>
            <w:r>
              <w:rPr>
                <w:spacing w:val="-106"/>
                <w:w w:val="99"/>
                <w:sz w:val="21"/>
              </w:rPr>
              <w:t>）</w:t>
            </w:r>
            <w:r>
              <w:rPr>
                <w:w w:val="99"/>
                <w:sz w:val="21"/>
              </w:rPr>
              <w:t>]</w:t>
            </w:r>
          </w:p>
        </w:tc>
        <w:tc>
          <w:tcPr>
            <w:tcW w:w="1084" w:type="dxa"/>
          </w:tcPr>
          <w:p>
            <w:pPr>
              <w:pStyle w:val="9"/>
              <w:spacing w:before="77"/>
              <w:ind w:left="8"/>
              <w:jc w:val="center"/>
              <w:rPr>
                <w:sz w:val="21"/>
              </w:rPr>
            </w:pPr>
            <w:r>
              <w:rPr>
                <w:w w:val="99"/>
                <w:sz w:val="21"/>
              </w:rPr>
              <w:t>5</w:t>
            </w:r>
          </w:p>
        </w:tc>
        <w:tc>
          <w:tcPr>
            <w:tcW w:w="850"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trPr>
        <w:tc>
          <w:tcPr>
            <w:tcW w:w="709" w:type="dxa"/>
            <w:vMerge w:val="continue"/>
            <w:tcBorders>
              <w:top w:val="nil"/>
            </w:tcBorders>
          </w:tcPr>
          <w:p>
            <w:pPr>
              <w:rPr>
                <w:sz w:val="2"/>
                <w:szCs w:val="2"/>
              </w:rPr>
            </w:pPr>
          </w:p>
        </w:tc>
        <w:tc>
          <w:tcPr>
            <w:tcW w:w="6713" w:type="dxa"/>
            <w:gridSpan w:val="4"/>
          </w:tcPr>
          <w:p>
            <w:pPr>
              <w:pStyle w:val="9"/>
              <w:spacing w:before="76"/>
              <w:ind w:left="107"/>
              <w:rPr>
                <w:sz w:val="21"/>
              </w:rPr>
            </w:pPr>
            <w:r>
              <w:rPr>
                <w:sz w:val="21"/>
              </w:rPr>
              <w:t>神经反射[重点内容选择（3</w:t>
            </w:r>
            <w:r>
              <w:rPr>
                <w:spacing w:val="-27"/>
                <w:sz w:val="21"/>
              </w:rPr>
              <w:t>分</w:t>
            </w:r>
            <w:r>
              <w:rPr>
                <w:spacing w:val="-104"/>
                <w:sz w:val="21"/>
              </w:rPr>
              <w:t>）</w:t>
            </w:r>
            <w:r>
              <w:rPr>
                <w:sz w:val="21"/>
              </w:rPr>
              <w:t>、手法（2</w:t>
            </w:r>
            <w:r>
              <w:rPr>
                <w:spacing w:val="-27"/>
                <w:sz w:val="21"/>
              </w:rPr>
              <w:t>分</w:t>
            </w:r>
            <w:r>
              <w:rPr>
                <w:spacing w:val="-104"/>
                <w:sz w:val="21"/>
              </w:rPr>
              <w:t>）</w:t>
            </w:r>
            <w:r>
              <w:rPr>
                <w:sz w:val="21"/>
              </w:rPr>
              <w:t>、结果（1</w:t>
            </w:r>
            <w:r>
              <w:rPr>
                <w:spacing w:val="-28"/>
                <w:sz w:val="21"/>
              </w:rPr>
              <w:t>分</w:t>
            </w:r>
            <w:r>
              <w:rPr>
                <w:sz w:val="21"/>
              </w:rPr>
              <w:t>）]</w:t>
            </w:r>
          </w:p>
        </w:tc>
        <w:tc>
          <w:tcPr>
            <w:tcW w:w="1084" w:type="dxa"/>
          </w:tcPr>
          <w:p>
            <w:pPr>
              <w:pStyle w:val="9"/>
              <w:spacing w:before="76"/>
              <w:ind w:left="8"/>
              <w:jc w:val="center"/>
              <w:rPr>
                <w:sz w:val="21"/>
              </w:rPr>
            </w:pPr>
            <w:r>
              <w:rPr>
                <w:w w:val="99"/>
                <w:sz w:val="21"/>
              </w:rPr>
              <w:t>6</w:t>
            </w:r>
          </w:p>
        </w:tc>
        <w:tc>
          <w:tcPr>
            <w:tcW w:w="850"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trPr>
        <w:tc>
          <w:tcPr>
            <w:tcW w:w="709" w:type="dxa"/>
            <w:vMerge w:val="continue"/>
            <w:tcBorders>
              <w:top w:val="nil"/>
            </w:tcBorders>
          </w:tcPr>
          <w:p>
            <w:pPr>
              <w:rPr>
                <w:sz w:val="2"/>
                <w:szCs w:val="2"/>
              </w:rPr>
            </w:pPr>
          </w:p>
        </w:tc>
        <w:tc>
          <w:tcPr>
            <w:tcW w:w="6713" w:type="dxa"/>
            <w:gridSpan w:val="4"/>
          </w:tcPr>
          <w:p>
            <w:pPr>
              <w:pStyle w:val="9"/>
              <w:spacing w:before="76"/>
              <w:ind w:left="107"/>
              <w:rPr>
                <w:sz w:val="21"/>
              </w:rPr>
            </w:pPr>
            <w:r>
              <w:rPr>
                <w:sz w:val="21"/>
              </w:rPr>
              <w:t>脑膜刺激征[重点内容选择（1</w:t>
            </w:r>
            <w:r>
              <w:rPr>
                <w:spacing w:val="-28"/>
                <w:sz w:val="21"/>
              </w:rPr>
              <w:t>分</w:t>
            </w:r>
            <w:r>
              <w:rPr>
                <w:spacing w:val="-106"/>
                <w:sz w:val="21"/>
              </w:rPr>
              <w:t>）</w:t>
            </w:r>
            <w:r>
              <w:rPr>
                <w:sz w:val="21"/>
              </w:rPr>
              <w:t>、手法（1</w:t>
            </w:r>
            <w:r>
              <w:rPr>
                <w:spacing w:val="-27"/>
                <w:sz w:val="21"/>
              </w:rPr>
              <w:t>分</w:t>
            </w:r>
            <w:r>
              <w:rPr>
                <w:spacing w:val="-104"/>
                <w:sz w:val="21"/>
              </w:rPr>
              <w:t>）</w:t>
            </w:r>
            <w:r>
              <w:rPr>
                <w:sz w:val="21"/>
              </w:rPr>
              <w:t>、结果（1</w:t>
            </w:r>
            <w:r>
              <w:rPr>
                <w:spacing w:val="-28"/>
                <w:sz w:val="21"/>
              </w:rPr>
              <w:t>分</w:t>
            </w:r>
            <w:r>
              <w:rPr>
                <w:sz w:val="21"/>
              </w:rPr>
              <w:t>）]</w:t>
            </w:r>
          </w:p>
        </w:tc>
        <w:tc>
          <w:tcPr>
            <w:tcW w:w="1084" w:type="dxa"/>
          </w:tcPr>
          <w:p>
            <w:pPr>
              <w:pStyle w:val="9"/>
              <w:spacing w:before="76"/>
              <w:ind w:left="8"/>
              <w:jc w:val="center"/>
              <w:rPr>
                <w:sz w:val="21"/>
              </w:rPr>
            </w:pPr>
            <w:r>
              <w:rPr>
                <w:w w:val="99"/>
                <w:sz w:val="21"/>
              </w:rPr>
              <w:t>3</w:t>
            </w:r>
          </w:p>
        </w:tc>
        <w:tc>
          <w:tcPr>
            <w:tcW w:w="850"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trPr>
        <w:tc>
          <w:tcPr>
            <w:tcW w:w="709" w:type="dxa"/>
            <w:vMerge w:val="continue"/>
            <w:tcBorders>
              <w:top w:val="nil"/>
            </w:tcBorders>
          </w:tcPr>
          <w:p>
            <w:pPr>
              <w:rPr>
                <w:sz w:val="2"/>
                <w:szCs w:val="2"/>
              </w:rPr>
            </w:pPr>
          </w:p>
        </w:tc>
        <w:tc>
          <w:tcPr>
            <w:tcW w:w="8647" w:type="dxa"/>
            <w:gridSpan w:val="6"/>
          </w:tcPr>
          <w:p>
            <w:pPr>
              <w:pStyle w:val="9"/>
              <w:spacing w:before="78"/>
              <w:ind w:left="107"/>
              <w:rPr>
                <w:b/>
                <w:sz w:val="21"/>
              </w:rPr>
            </w:pPr>
            <w:r>
              <w:rPr>
                <w:b/>
                <w:sz w:val="21"/>
              </w:rPr>
              <w:t>其他躯体检查（15分）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5" w:hRule="atLeast"/>
        </w:trPr>
        <w:tc>
          <w:tcPr>
            <w:tcW w:w="709" w:type="dxa"/>
            <w:vMerge w:val="continue"/>
            <w:tcBorders>
              <w:top w:val="nil"/>
            </w:tcBorders>
          </w:tcPr>
          <w:p>
            <w:pPr>
              <w:rPr>
                <w:sz w:val="2"/>
                <w:szCs w:val="2"/>
              </w:rPr>
            </w:pPr>
          </w:p>
        </w:tc>
        <w:tc>
          <w:tcPr>
            <w:tcW w:w="6713" w:type="dxa"/>
            <w:gridSpan w:val="4"/>
          </w:tcPr>
          <w:p>
            <w:pPr>
              <w:pStyle w:val="9"/>
              <w:ind w:left="107"/>
              <w:rPr>
                <w:sz w:val="21"/>
              </w:rPr>
            </w:pPr>
            <w:r>
              <w:rPr>
                <w:spacing w:val="-2"/>
                <w:sz w:val="21"/>
              </w:rPr>
              <w:t>针对病例特点选择正确的重点查体部位</w:t>
            </w:r>
            <w:r>
              <w:rPr>
                <w:sz w:val="21"/>
              </w:rPr>
              <w:t>（3</w:t>
            </w:r>
            <w:r>
              <w:rPr>
                <w:spacing w:val="-29"/>
                <w:sz w:val="21"/>
              </w:rPr>
              <w:t>分</w:t>
            </w:r>
            <w:r>
              <w:rPr>
                <w:spacing w:val="-69"/>
                <w:sz w:val="21"/>
              </w:rPr>
              <w:t>）</w:t>
            </w:r>
            <w:r>
              <w:rPr>
                <w:spacing w:val="-9"/>
                <w:sz w:val="21"/>
              </w:rPr>
              <w:t>，并完成相应的检查项目</w:t>
            </w:r>
          </w:p>
          <w:p>
            <w:pPr>
              <w:pStyle w:val="9"/>
              <w:spacing w:before="5" w:line="251" w:lineRule="exact"/>
              <w:ind w:left="107"/>
              <w:rPr>
                <w:sz w:val="21"/>
              </w:rPr>
            </w:pPr>
            <w:r>
              <w:rPr>
                <w:sz w:val="21"/>
              </w:rPr>
              <w:t>（2分）</w:t>
            </w:r>
          </w:p>
        </w:tc>
        <w:tc>
          <w:tcPr>
            <w:tcW w:w="1084" w:type="dxa"/>
          </w:tcPr>
          <w:p>
            <w:pPr>
              <w:pStyle w:val="9"/>
              <w:spacing w:before="137"/>
              <w:ind w:left="8"/>
              <w:jc w:val="center"/>
              <w:rPr>
                <w:sz w:val="21"/>
              </w:rPr>
            </w:pPr>
            <w:r>
              <w:rPr>
                <w:w w:val="99"/>
                <w:sz w:val="21"/>
              </w:rPr>
              <w:t>5</w:t>
            </w:r>
          </w:p>
        </w:tc>
        <w:tc>
          <w:tcPr>
            <w:tcW w:w="850"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trPr>
        <w:tc>
          <w:tcPr>
            <w:tcW w:w="709" w:type="dxa"/>
            <w:vMerge w:val="continue"/>
            <w:tcBorders>
              <w:top w:val="nil"/>
            </w:tcBorders>
          </w:tcPr>
          <w:p>
            <w:pPr>
              <w:rPr>
                <w:sz w:val="2"/>
                <w:szCs w:val="2"/>
              </w:rPr>
            </w:pPr>
          </w:p>
        </w:tc>
        <w:tc>
          <w:tcPr>
            <w:tcW w:w="6713" w:type="dxa"/>
            <w:gridSpan w:val="4"/>
          </w:tcPr>
          <w:p>
            <w:pPr>
              <w:pStyle w:val="9"/>
              <w:spacing w:before="76"/>
              <w:ind w:left="107"/>
              <w:rPr>
                <w:sz w:val="21"/>
              </w:rPr>
            </w:pPr>
            <w:r>
              <w:rPr>
                <w:sz w:val="21"/>
              </w:rPr>
              <w:t>具体的查体步骤能体现诊断思路（3分）和鉴别关键点（2分）</w:t>
            </w:r>
          </w:p>
        </w:tc>
        <w:tc>
          <w:tcPr>
            <w:tcW w:w="1084" w:type="dxa"/>
          </w:tcPr>
          <w:p>
            <w:pPr>
              <w:pStyle w:val="9"/>
              <w:spacing w:before="76"/>
              <w:ind w:left="8"/>
              <w:jc w:val="center"/>
              <w:rPr>
                <w:sz w:val="21"/>
              </w:rPr>
            </w:pPr>
            <w:r>
              <w:rPr>
                <w:w w:val="99"/>
                <w:sz w:val="21"/>
              </w:rPr>
              <w:t>5</w:t>
            </w:r>
          </w:p>
        </w:tc>
        <w:tc>
          <w:tcPr>
            <w:tcW w:w="850"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trPr>
        <w:tc>
          <w:tcPr>
            <w:tcW w:w="709" w:type="dxa"/>
            <w:vMerge w:val="continue"/>
            <w:tcBorders>
              <w:top w:val="nil"/>
            </w:tcBorders>
          </w:tcPr>
          <w:p>
            <w:pPr>
              <w:rPr>
                <w:sz w:val="2"/>
                <w:szCs w:val="2"/>
              </w:rPr>
            </w:pPr>
          </w:p>
        </w:tc>
        <w:tc>
          <w:tcPr>
            <w:tcW w:w="6713" w:type="dxa"/>
            <w:gridSpan w:val="4"/>
          </w:tcPr>
          <w:p>
            <w:pPr>
              <w:pStyle w:val="9"/>
              <w:spacing w:before="76"/>
              <w:ind w:left="107"/>
              <w:rPr>
                <w:sz w:val="21"/>
              </w:rPr>
            </w:pPr>
            <w:r>
              <w:rPr>
                <w:spacing w:val="-1"/>
                <w:w w:val="99"/>
                <w:sz w:val="21"/>
              </w:rPr>
              <w:t>体格检查手法规范</w:t>
            </w:r>
            <w:r>
              <w:rPr>
                <w:spacing w:val="2"/>
                <w:w w:val="99"/>
                <w:sz w:val="21"/>
              </w:rPr>
              <w:t>（</w:t>
            </w:r>
            <w:r>
              <w:rPr>
                <w:w w:val="99"/>
                <w:sz w:val="21"/>
              </w:rPr>
              <w:t>3</w:t>
            </w:r>
            <w:r>
              <w:rPr>
                <w:spacing w:val="-1"/>
                <w:w w:val="99"/>
                <w:sz w:val="21"/>
              </w:rPr>
              <w:t>分</w:t>
            </w:r>
            <w:r>
              <w:rPr>
                <w:spacing w:val="-104"/>
                <w:w w:val="99"/>
                <w:sz w:val="21"/>
              </w:rPr>
              <w:t>）</w:t>
            </w:r>
            <w:r>
              <w:rPr>
                <w:spacing w:val="-1"/>
                <w:w w:val="99"/>
                <w:sz w:val="21"/>
              </w:rPr>
              <w:t>，查体熟练有序</w:t>
            </w:r>
            <w:r>
              <w:rPr>
                <w:spacing w:val="2"/>
                <w:w w:val="99"/>
                <w:sz w:val="21"/>
              </w:rPr>
              <w:t>（</w:t>
            </w:r>
            <w:r>
              <w:rPr>
                <w:w w:val="99"/>
                <w:sz w:val="21"/>
              </w:rPr>
              <w:t>2</w:t>
            </w:r>
            <w:r>
              <w:rPr>
                <w:spacing w:val="-1"/>
                <w:w w:val="99"/>
                <w:sz w:val="21"/>
              </w:rPr>
              <w:t>分</w:t>
            </w:r>
            <w:r>
              <w:rPr>
                <w:w w:val="99"/>
                <w:sz w:val="21"/>
              </w:rPr>
              <w:t>）</w:t>
            </w:r>
          </w:p>
        </w:tc>
        <w:tc>
          <w:tcPr>
            <w:tcW w:w="1084" w:type="dxa"/>
          </w:tcPr>
          <w:p>
            <w:pPr>
              <w:pStyle w:val="9"/>
              <w:spacing w:before="76"/>
              <w:ind w:left="8"/>
              <w:jc w:val="center"/>
              <w:rPr>
                <w:sz w:val="21"/>
              </w:rPr>
            </w:pPr>
            <w:r>
              <w:rPr>
                <w:w w:val="99"/>
                <w:sz w:val="21"/>
              </w:rPr>
              <w:t>5</w:t>
            </w:r>
          </w:p>
        </w:tc>
        <w:tc>
          <w:tcPr>
            <w:tcW w:w="850"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trPr>
        <w:tc>
          <w:tcPr>
            <w:tcW w:w="1503" w:type="dxa"/>
            <w:gridSpan w:val="3"/>
            <w:vMerge w:val="restart"/>
          </w:tcPr>
          <w:p>
            <w:pPr>
              <w:pStyle w:val="9"/>
              <w:spacing w:before="11"/>
              <w:rPr>
                <w:b/>
                <w:sz w:val="22"/>
              </w:rPr>
            </w:pPr>
          </w:p>
          <w:p>
            <w:pPr>
              <w:pStyle w:val="9"/>
              <w:spacing w:before="1"/>
              <w:ind w:left="331"/>
              <w:rPr>
                <w:sz w:val="21"/>
              </w:rPr>
            </w:pPr>
            <w:r>
              <w:rPr>
                <w:sz w:val="21"/>
              </w:rPr>
              <w:t>整体评价</w:t>
            </w:r>
          </w:p>
        </w:tc>
        <w:tc>
          <w:tcPr>
            <w:tcW w:w="5919" w:type="dxa"/>
            <w:gridSpan w:val="2"/>
          </w:tcPr>
          <w:p>
            <w:pPr>
              <w:pStyle w:val="9"/>
              <w:spacing w:before="75"/>
              <w:ind w:left="107"/>
              <w:rPr>
                <w:sz w:val="21"/>
              </w:rPr>
            </w:pPr>
            <w:r>
              <w:rPr>
                <w:spacing w:val="-1"/>
                <w:w w:val="99"/>
                <w:sz w:val="21"/>
              </w:rPr>
              <w:t>整个操作过程体现人文关怀（</w:t>
            </w:r>
            <w:r>
              <w:rPr>
                <w:w w:val="99"/>
                <w:sz w:val="21"/>
              </w:rPr>
              <w:t>2</w:t>
            </w:r>
            <w:r>
              <w:rPr>
                <w:spacing w:val="-1"/>
                <w:w w:val="99"/>
                <w:sz w:val="21"/>
              </w:rPr>
              <w:t>分</w:t>
            </w:r>
            <w:r>
              <w:rPr>
                <w:spacing w:val="-104"/>
                <w:w w:val="99"/>
                <w:sz w:val="21"/>
              </w:rPr>
              <w:t>）</w:t>
            </w:r>
            <w:r>
              <w:rPr>
                <w:spacing w:val="-1"/>
                <w:w w:val="99"/>
                <w:sz w:val="21"/>
              </w:rPr>
              <w:t>，保护患者隐私</w:t>
            </w:r>
            <w:r>
              <w:rPr>
                <w:spacing w:val="2"/>
                <w:w w:val="99"/>
                <w:sz w:val="21"/>
              </w:rPr>
              <w:t>（</w:t>
            </w:r>
            <w:r>
              <w:rPr>
                <w:w w:val="99"/>
                <w:sz w:val="21"/>
              </w:rPr>
              <w:t>1</w:t>
            </w:r>
            <w:r>
              <w:rPr>
                <w:spacing w:val="-1"/>
                <w:w w:val="99"/>
                <w:sz w:val="21"/>
              </w:rPr>
              <w:t>分</w:t>
            </w:r>
            <w:r>
              <w:rPr>
                <w:w w:val="99"/>
                <w:sz w:val="21"/>
              </w:rPr>
              <w:t>）</w:t>
            </w:r>
          </w:p>
        </w:tc>
        <w:tc>
          <w:tcPr>
            <w:tcW w:w="1084" w:type="dxa"/>
          </w:tcPr>
          <w:p>
            <w:pPr>
              <w:pStyle w:val="9"/>
              <w:spacing w:before="75"/>
              <w:ind w:left="8"/>
              <w:jc w:val="center"/>
              <w:rPr>
                <w:sz w:val="21"/>
              </w:rPr>
            </w:pPr>
            <w:r>
              <w:rPr>
                <w:w w:val="99"/>
                <w:sz w:val="21"/>
              </w:rPr>
              <w:t>3</w:t>
            </w:r>
          </w:p>
        </w:tc>
        <w:tc>
          <w:tcPr>
            <w:tcW w:w="850"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trPr>
        <w:tc>
          <w:tcPr>
            <w:tcW w:w="1503" w:type="dxa"/>
            <w:gridSpan w:val="3"/>
            <w:vMerge w:val="continue"/>
            <w:tcBorders>
              <w:top w:val="nil"/>
            </w:tcBorders>
          </w:tcPr>
          <w:p>
            <w:pPr>
              <w:rPr>
                <w:sz w:val="2"/>
                <w:szCs w:val="2"/>
              </w:rPr>
            </w:pPr>
          </w:p>
        </w:tc>
        <w:tc>
          <w:tcPr>
            <w:tcW w:w="5919" w:type="dxa"/>
            <w:gridSpan w:val="2"/>
          </w:tcPr>
          <w:p>
            <w:pPr>
              <w:pStyle w:val="9"/>
              <w:spacing w:before="77"/>
              <w:ind w:left="107"/>
              <w:rPr>
                <w:sz w:val="21"/>
              </w:rPr>
            </w:pPr>
            <w:r>
              <w:rPr>
                <w:spacing w:val="-1"/>
                <w:w w:val="99"/>
                <w:sz w:val="21"/>
              </w:rPr>
              <w:t>检查规范熟练（</w:t>
            </w:r>
            <w:r>
              <w:rPr>
                <w:w w:val="99"/>
                <w:sz w:val="21"/>
              </w:rPr>
              <w:t>1</w:t>
            </w:r>
            <w:r>
              <w:rPr>
                <w:spacing w:val="-1"/>
                <w:w w:val="99"/>
                <w:sz w:val="21"/>
              </w:rPr>
              <w:t>分</w:t>
            </w:r>
            <w:r>
              <w:rPr>
                <w:spacing w:val="-104"/>
                <w:w w:val="99"/>
                <w:sz w:val="21"/>
              </w:rPr>
              <w:t>）</w:t>
            </w:r>
            <w:r>
              <w:rPr>
                <w:spacing w:val="-1"/>
                <w:w w:val="99"/>
                <w:sz w:val="21"/>
              </w:rPr>
              <w:t>，在规定时间内完成</w:t>
            </w:r>
            <w:r>
              <w:rPr>
                <w:spacing w:val="2"/>
                <w:w w:val="99"/>
                <w:sz w:val="21"/>
              </w:rPr>
              <w:t>（</w:t>
            </w:r>
            <w:r>
              <w:rPr>
                <w:w w:val="99"/>
                <w:sz w:val="21"/>
              </w:rPr>
              <w:t>1</w:t>
            </w:r>
            <w:r>
              <w:rPr>
                <w:spacing w:val="-1"/>
                <w:w w:val="99"/>
                <w:sz w:val="21"/>
              </w:rPr>
              <w:t>分</w:t>
            </w:r>
            <w:r>
              <w:rPr>
                <w:w w:val="99"/>
                <w:sz w:val="21"/>
              </w:rPr>
              <w:t>）</w:t>
            </w:r>
          </w:p>
        </w:tc>
        <w:tc>
          <w:tcPr>
            <w:tcW w:w="1084" w:type="dxa"/>
          </w:tcPr>
          <w:p>
            <w:pPr>
              <w:pStyle w:val="9"/>
              <w:spacing w:before="77"/>
              <w:ind w:left="8"/>
              <w:jc w:val="center"/>
              <w:rPr>
                <w:sz w:val="21"/>
              </w:rPr>
            </w:pPr>
            <w:r>
              <w:rPr>
                <w:w w:val="99"/>
                <w:sz w:val="21"/>
              </w:rPr>
              <w:t>2</w:t>
            </w:r>
          </w:p>
        </w:tc>
        <w:tc>
          <w:tcPr>
            <w:tcW w:w="850"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5" w:hRule="atLeast"/>
        </w:trPr>
        <w:tc>
          <w:tcPr>
            <w:tcW w:w="7422" w:type="dxa"/>
            <w:gridSpan w:val="5"/>
          </w:tcPr>
          <w:p>
            <w:pPr>
              <w:pStyle w:val="9"/>
              <w:tabs>
                <w:tab w:val="left" w:pos="430"/>
              </w:tabs>
              <w:spacing w:before="76"/>
              <w:ind w:left="10"/>
              <w:jc w:val="center"/>
              <w:rPr>
                <w:sz w:val="21"/>
              </w:rPr>
            </w:pPr>
            <w:r>
              <w:rPr>
                <w:sz w:val="21"/>
              </w:rPr>
              <w:t>合</w:t>
            </w:r>
            <w:r>
              <w:rPr>
                <w:sz w:val="21"/>
              </w:rPr>
              <w:tab/>
            </w:r>
            <w:r>
              <w:rPr>
                <w:sz w:val="21"/>
              </w:rPr>
              <w:t>计</w:t>
            </w:r>
          </w:p>
        </w:tc>
        <w:tc>
          <w:tcPr>
            <w:tcW w:w="1084" w:type="dxa"/>
          </w:tcPr>
          <w:p>
            <w:pPr>
              <w:pStyle w:val="9"/>
              <w:spacing w:before="76"/>
              <w:ind w:left="202" w:right="194"/>
              <w:jc w:val="center"/>
              <w:rPr>
                <w:sz w:val="21"/>
              </w:rPr>
            </w:pPr>
            <w:r>
              <w:rPr>
                <w:sz w:val="21"/>
              </w:rPr>
              <w:t>100</w:t>
            </w:r>
          </w:p>
        </w:tc>
        <w:tc>
          <w:tcPr>
            <w:tcW w:w="850" w:type="dxa"/>
          </w:tcPr>
          <w:p>
            <w:pPr>
              <w:pStyle w:val="9"/>
              <w:rPr>
                <w:rFonts w:ascii="Times New Roman"/>
                <w:sz w:val="20"/>
              </w:rPr>
            </w:pPr>
          </w:p>
        </w:tc>
      </w:tr>
    </w:tbl>
    <w:p>
      <w:pPr>
        <w:spacing w:before="4" w:line="240" w:lineRule="auto"/>
        <w:rPr>
          <w:b/>
          <w:sz w:val="8"/>
        </w:rPr>
      </w:pPr>
    </w:p>
    <w:p>
      <w:pPr>
        <w:spacing w:before="70"/>
        <w:ind w:left="818" w:right="0" w:firstLine="0"/>
        <w:jc w:val="left"/>
        <w:rPr>
          <w:b/>
          <w:sz w:val="21"/>
        </w:rPr>
      </w:pPr>
      <w:r>
        <w:rPr>
          <w:b/>
          <w:sz w:val="21"/>
        </w:rPr>
        <w:t>考官签字：</w:t>
      </w:r>
    </w:p>
    <w:p>
      <w:pPr>
        <w:spacing w:after="0"/>
        <w:jc w:val="left"/>
        <w:rPr>
          <w:sz w:val="21"/>
        </w:rPr>
        <w:sectPr>
          <w:headerReference r:id="rId8" w:type="default"/>
          <w:pgSz w:w="11910" w:h="16840"/>
          <w:pgMar w:top="1400" w:right="600" w:bottom="280" w:left="600" w:header="0" w:footer="0" w:gutter="0"/>
          <w:cols w:space="720" w:num="1"/>
        </w:sectPr>
      </w:pPr>
    </w:p>
    <w:p>
      <w:pPr>
        <w:spacing w:before="10" w:line="240" w:lineRule="auto"/>
        <w:rPr>
          <w:b/>
          <w:sz w:val="12"/>
        </w:rPr>
      </w:pPr>
    </w:p>
    <w:p>
      <w:pPr>
        <w:pStyle w:val="2"/>
        <w:spacing w:before="57" w:after="5"/>
        <w:ind w:left="1010" w:right="1008"/>
        <w:jc w:val="center"/>
      </w:pPr>
      <w:r>
        <w:t>插胃管术</w:t>
      </w:r>
    </w:p>
    <w:tbl>
      <w:tblPr>
        <w:tblStyle w:val="5"/>
        <w:tblW w:w="0" w:type="auto"/>
        <w:tblInd w:w="46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636"/>
        <w:gridCol w:w="3368"/>
        <w:gridCol w:w="1363"/>
        <w:gridCol w:w="1718"/>
        <w:gridCol w:w="989"/>
        <w:gridCol w:w="70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636" w:type="dxa"/>
          </w:tcPr>
          <w:p>
            <w:pPr>
              <w:pStyle w:val="9"/>
              <w:spacing w:before="62"/>
              <w:ind w:right="389"/>
              <w:jc w:val="right"/>
              <w:rPr>
                <w:sz w:val="21"/>
              </w:rPr>
            </w:pPr>
            <w:r>
              <w:rPr>
                <w:w w:val="95"/>
                <w:sz w:val="21"/>
              </w:rPr>
              <w:t>考生姓名</w:t>
            </w:r>
          </w:p>
        </w:tc>
        <w:tc>
          <w:tcPr>
            <w:tcW w:w="3368" w:type="dxa"/>
          </w:tcPr>
          <w:p>
            <w:pPr>
              <w:pStyle w:val="9"/>
              <w:rPr>
                <w:rFonts w:ascii="Times New Roman"/>
                <w:sz w:val="20"/>
              </w:rPr>
            </w:pPr>
          </w:p>
        </w:tc>
        <w:tc>
          <w:tcPr>
            <w:tcW w:w="1363" w:type="dxa"/>
          </w:tcPr>
          <w:p>
            <w:pPr>
              <w:pStyle w:val="9"/>
              <w:spacing w:before="62"/>
              <w:ind w:left="239" w:right="234"/>
              <w:jc w:val="center"/>
              <w:rPr>
                <w:rFonts w:hint="eastAsia" w:eastAsia="宋体"/>
                <w:sz w:val="21"/>
                <w:lang w:eastAsia="zh-CN"/>
              </w:rPr>
            </w:pPr>
            <w:r>
              <w:rPr>
                <w:rFonts w:hint="eastAsia"/>
                <w:sz w:val="21"/>
                <w:lang w:eastAsia="zh-CN"/>
              </w:rPr>
              <w:t>终身码</w:t>
            </w:r>
          </w:p>
        </w:tc>
        <w:tc>
          <w:tcPr>
            <w:tcW w:w="3416" w:type="dxa"/>
            <w:gridSpan w:val="3"/>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6" w:hRule="atLeast"/>
        </w:trPr>
        <w:tc>
          <w:tcPr>
            <w:tcW w:w="1636" w:type="dxa"/>
          </w:tcPr>
          <w:p>
            <w:pPr>
              <w:pStyle w:val="9"/>
              <w:spacing w:before="63"/>
              <w:ind w:right="389"/>
              <w:jc w:val="right"/>
              <w:rPr>
                <w:sz w:val="21"/>
              </w:rPr>
            </w:pPr>
            <w:r>
              <w:rPr>
                <w:w w:val="95"/>
                <w:sz w:val="21"/>
              </w:rPr>
              <w:t>培训学科</w:t>
            </w:r>
          </w:p>
        </w:tc>
        <w:tc>
          <w:tcPr>
            <w:tcW w:w="3368" w:type="dxa"/>
          </w:tcPr>
          <w:p>
            <w:pPr>
              <w:pStyle w:val="9"/>
              <w:rPr>
                <w:rFonts w:ascii="Times New Roman"/>
                <w:sz w:val="20"/>
              </w:rPr>
            </w:pPr>
          </w:p>
        </w:tc>
        <w:tc>
          <w:tcPr>
            <w:tcW w:w="1363" w:type="dxa"/>
          </w:tcPr>
          <w:p>
            <w:pPr>
              <w:pStyle w:val="9"/>
              <w:spacing w:before="63"/>
              <w:ind w:left="239" w:right="234"/>
              <w:jc w:val="center"/>
              <w:rPr>
                <w:sz w:val="21"/>
              </w:rPr>
            </w:pPr>
            <w:r>
              <w:rPr>
                <w:sz w:val="21"/>
              </w:rPr>
              <w:t>考核基地</w:t>
            </w:r>
          </w:p>
        </w:tc>
        <w:tc>
          <w:tcPr>
            <w:tcW w:w="3416" w:type="dxa"/>
            <w:gridSpan w:val="3"/>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636" w:type="dxa"/>
          </w:tcPr>
          <w:p>
            <w:pPr>
              <w:pStyle w:val="9"/>
              <w:spacing w:before="64"/>
              <w:ind w:right="389"/>
              <w:jc w:val="right"/>
              <w:rPr>
                <w:sz w:val="21"/>
              </w:rPr>
            </w:pPr>
            <w:r>
              <w:rPr>
                <w:w w:val="95"/>
                <w:sz w:val="21"/>
              </w:rPr>
              <w:t>考核时间</w:t>
            </w:r>
          </w:p>
        </w:tc>
        <w:tc>
          <w:tcPr>
            <w:tcW w:w="8147" w:type="dxa"/>
            <w:gridSpan w:val="5"/>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636" w:type="dxa"/>
          </w:tcPr>
          <w:p>
            <w:pPr>
              <w:pStyle w:val="9"/>
              <w:spacing w:before="62"/>
              <w:ind w:right="384"/>
              <w:jc w:val="right"/>
              <w:rPr>
                <w:b/>
                <w:sz w:val="21"/>
              </w:rPr>
            </w:pPr>
            <w:r>
              <w:rPr>
                <w:b/>
                <w:w w:val="95"/>
                <w:sz w:val="21"/>
              </w:rPr>
              <w:t>评分项目</w:t>
            </w:r>
          </w:p>
        </w:tc>
        <w:tc>
          <w:tcPr>
            <w:tcW w:w="6449" w:type="dxa"/>
            <w:gridSpan w:val="3"/>
          </w:tcPr>
          <w:p>
            <w:pPr>
              <w:pStyle w:val="9"/>
              <w:spacing w:before="62"/>
              <w:ind w:left="2781" w:right="2773"/>
              <w:jc w:val="center"/>
              <w:rPr>
                <w:b/>
                <w:sz w:val="21"/>
              </w:rPr>
            </w:pPr>
            <w:r>
              <w:rPr>
                <w:b/>
                <w:sz w:val="21"/>
              </w:rPr>
              <w:t>评分要素</w:t>
            </w:r>
          </w:p>
        </w:tc>
        <w:tc>
          <w:tcPr>
            <w:tcW w:w="989" w:type="dxa"/>
          </w:tcPr>
          <w:p>
            <w:pPr>
              <w:pStyle w:val="9"/>
              <w:spacing w:before="62"/>
              <w:ind w:left="158" w:right="148"/>
              <w:jc w:val="center"/>
              <w:rPr>
                <w:b/>
                <w:sz w:val="21"/>
              </w:rPr>
            </w:pPr>
            <w:r>
              <w:rPr>
                <w:b/>
                <w:sz w:val="21"/>
              </w:rPr>
              <w:t>标准分</w:t>
            </w:r>
          </w:p>
        </w:tc>
        <w:tc>
          <w:tcPr>
            <w:tcW w:w="709" w:type="dxa"/>
          </w:tcPr>
          <w:p>
            <w:pPr>
              <w:pStyle w:val="9"/>
              <w:spacing w:before="62"/>
              <w:ind w:left="142"/>
              <w:rPr>
                <w:b/>
                <w:sz w:val="21"/>
              </w:rPr>
            </w:pPr>
            <w:r>
              <w:rPr>
                <w:b/>
                <w:sz w:val="21"/>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5" w:hRule="atLeast"/>
        </w:trPr>
        <w:tc>
          <w:tcPr>
            <w:tcW w:w="1636" w:type="dxa"/>
          </w:tcPr>
          <w:p>
            <w:pPr>
              <w:pStyle w:val="9"/>
              <w:spacing w:before="4"/>
              <w:rPr>
                <w:b/>
                <w:sz w:val="14"/>
              </w:rPr>
            </w:pPr>
          </w:p>
          <w:p>
            <w:pPr>
              <w:pStyle w:val="9"/>
              <w:ind w:left="106"/>
              <w:rPr>
                <w:sz w:val="21"/>
              </w:rPr>
            </w:pPr>
            <w:r>
              <w:rPr>
                <w:sz w:val="21"/>
              </w:rPr>
              <w:t>操作判断</w:t>
            </w:r>
          </w:p>
        </w:tc>
        <w:tc>
          <w:tcPr>
            <w:tcW w:w="6449" w:type="dxa"/>
            <w:gridSpan w:val="3"/>
          </w:tcPr>
          <w:p>
            <w:pPr>
              <w:pStyle w:val="9"/>
              <w:spacing w:before="47"/>
              <w:ind w:left="160"/>
              <w:rPr>
                <w:sz w:val="21"/>
              </w:rPr>
            </w:pPr>
            <w:r>
              <w:rPr>
                <w:sz w:val="21"/>
              </w:rPr>
              <w:t>根据题干判断该做何种技能操作，判断正确得5分，判断错误不得分</w:t>
            </w:r>
          </w:p>
          <w:p>
            <w:pPr>
              <w:pStyle w:val="9"/>
              <w:spacing w:before="38" w:line="262" w:lineRule="exact"/>
              <w:ind w:left="160"/>
              <w:rPr>
                <w:sz w:val="21"/>
              </w:rPr>
            </w:pPr>
            <w:r>
              <w:rPr>
                <w:sz w:val="21"/>
              </w:rPr>
              <w:t>，由考官告知其正确操作项目，考生进行技能操作</w:t>
            </w:r>
          </w:p>
        </w:tc>
        <w:tc>
          <w:tcPr>
            <w:tcW w:w="989" w:type="dxa"/>
          </w:tcPr>
          <w:p>
            <w:pPr>
              <w:pStyle w:val="9"/>
              <w:spacing w:before="4"/>
              <w:rPr>
                <w:b/>
                <w:sz w:val="14"/>
              </w:rPr>
            </w:pPr>
          </w:p>
          <w:p>
            <w:pPr>
              <w:pStyle w:val="9"/>
              <w:ind w:left="7"/>
              <w:jc w:val="center"/>
              <w:rPr>
                <w:sz w:val="21"/>
              </w:rPr>
            </w:pPr>
            <w:r>
              <w:rPr>
                <w:w w:val="99"/>
                <w:sz w:val="21"/>
              </w:rPr>
              <w:t>5</w:t>
            </w:r>
          </w:p>
        </w:tc>
        <w:tc>
          <w:tcPr>
            <w:tcW w:w="709"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28" w:hRule="atLeast"/>
        </w:trPr>
        <w:tc>
          <w:tcPr>
            <w:tcW w:w="1636" w:type="dxa"/>
            <w:vMerge w:val="restart"/>
          </w:tcPr>
          <w:p>
            <w:pPr>
              <w:pStyle w:val="9"/>
              <w:rPr>
                <w:b/>
                <w:sz w:val="20"/>
              </w:rPr>
            </w:pPr>
          </w:p>
          <w:p>
            <w:pPr>
              <w:pStyle w:val="9"/>
              <w:rPr>
                <w:b/>
                <w:sz w:val="20"/>
              </w:rPr>
            </w:pPr>
          </w:p>
          <w:p>
            <w:pPr>
              <w:pStyle w:val="9"/>
              <w:rPr>
                <w:b/>
                <w:sz w:val="20"/>
              </w:rPr>
            </w:pPr>
          </w:p>
          <w:p>
            <w:pPr>
              <w:pStyle w:val="9"/>
              <w:rPr>
                <w:b/>
                <w:sz w:val="20"/>
              </w:rPr>
            </w:pPr>
          </w:p>
          <w:p>
            <w:pPr>
              <w:pStyle w:val="9"/>
              <w:spacing w:before="9"/>
              <w:rPr>
                <w:b/>
                <w:sz w:val="21"/>
              </w:rPr>
            </w:pPr>
          </w:p>
          <w:p>
            <w:pPr>
              <w:pStyle w:val="9"/>
              <w:spacing w:before="1"/>
              <w:ind w:left="106"/>
              <w:rPr>
                <w:sz w:val="21"/>
              </w:rPr>
            </w:pPr>
            <w:r>
              <w:rPr>
                <w:sz w:val="21"/>
              </w:rPr>
              <w:t>操作前准备</w:t>
            </w:r>
          </w:p>
        </w:tc>
        <w:tc>
          <w:tcPr>
            <w:tcW w:w="6449" w:type="dxa"/>
            <w:gridSpan w:val="3"/>
          </w:tcPr>
          <w:p>
            <w:pPr>
              <w:pStyle w:val="9"/>
              <w:spacing w:before="34" w:line="273" w:lineRule="auto"/>
              <w:ind w:left="160" w:right="96"/>
              <w:rPr>
                <w:sz w:val="21"/>
              </w:rPr>
            </w:pPr>
            <w:r>
              <w:rPr>
                <w:sz w:val="21"/>
              </w:rPr>
              <w:t>患者准备：核对患者信息（1分</w:t>
            </w:r>
            <w:r>
              <w:rPr>
                <w:spacing w:val="-104"/>
                <w:sz w:val="21"/>
              </w:rPr>
              <w:t>）</w:t>
            </w:r>
            <w:r>
              <w:rPr>
                <w:sz w:val="21"/>
              </w:rPr>
              <w:t>。评估患者状态，明确适应证，判</w:t>
            </w:r>
            <w:r>
              <w:rPr>
                <w:spacing w:val="-1"/>
                <w:w w:val="95"/>
                <w:sz w:val="21"/>
              </w:rPr>
              <w:t>断是否存在禁忌证</w:t>
            </w:r>
            <w:r>
              <w:rPr>
                <w:w w:val="95"/>
                <w:sz w:val="21"/>
              </w:rPr>
              <w:t>（3分</w:t>
            </w:r>
            <w:r>
              <w:rPr>
                <w:spacing w:val="-104"/>
                <w:w w:val="95"/>
                <w:sz w:val="21"/>
              </w:rPr>
              <w:t>）</w:t>
            </w:r>
            <w:r>
              <w:rPr>
                <w:spacing w:val="-3"/>
                <w:w w:val="95"/>
                <w:sz w:val="21"/>
              </w:rPr>
              <w:t>。告知操作中的患者配合及注意事项</w:t>
            </w:r>
            <w:r>
              <w:rPr>
                <w:w w:val="95"/>
                <w:sz w:val="21"/>
              </w:rPr>
              <w:t>（2分</w:t>
            </w:r>
          </w:p>
          <w:p>
            <w:pPr>
              <w:pStyle w:val="9"/>
              <w:spacing w:before="1"/>
              <w:ind w:left="160"/>
              <w:rPr>
                <w:sz w:val="21"/>
              </w:rPr>
            </w:pPr>
            <w:r>
              <w:rPr>
                <w:spacing w:val="-104"/>
                <w:w w:val="95"/>
                <w:sz w:val="21"/>
              </w:rPr>
              <w:t>）</w:t>
            </w:r>
            <w:r>
              <w:rPr>
                <w:spacing w:val="-3"/>
                <w:w w:val="95"/>
                <w:sz w:val="21"/>
              </w:rPr>
              <w:t>。协助患者摆好体位，取半卧位或坐位</w:t>
            </w:r>
            <w:r>
              <w:rPr>
                <w:w w:val="95"/>
                <w:sz w:val="21"/>
              </w:rPr>
              <w:t>（2分</w:t>
            </w:r>
            <w:r>
              <w:rPr>
                <w:spacing w:val="-104"/>
                <w:w w:val="95"/>
                <w:sz w:val="21"/>
              </w:rPr>
              <w:t>）</w:t>
            </w:r>
            <w:r>
              <w:rPr>
                <w:spacing w:val="-2"/>
                <w:w w:val="95"/>
                <w:sz w:val="21"/>
              </w:rPr>
              <w:t>。测量血压、脉搏</w:t>
            </w:r>
            <w:r>
              <w:rPr>
                <w:w w:val="95"/>
                <w:sz w:val="21"/>
              </w:rPr>
              <w:t>（</w:t>
            </w:r>
          </w:p>
          <w:p>
            <w:pPr>
              <w:pStyle w:val="9"/>
              <w:spacing w:before="38" w:line="252" w:lineRule="exact"/>
              <w:ind w:left="160"/>
              <w:rPr>
                <w:sz w:val="21"/>
              </w:rPr>
            </w:pPr>
            <w:r>
              <w:rPr>
                <w:sz w:val="21"/>
              </w:rPr>
              <w:t>2分）</w:t>
            </w:r>
          </w:p>
        </w:tc>
        <w:tc>
          <w:tcPr>
            <w:tcW w:w="989" w:type="dxa"/>
          </w:tcPr>
          <w:p>
            <w:pPr>
              <w:pStyle w:val="9"/>
              <w:rPr>
                <w:b/>
                <w:sz w:val="20"/>
              </w:rPr>
            </w:pPr>
          </w:p>
          <w:p>
            <w:pPr>
              <w:pStyle w:val="9"/>
              <w:spacing w:before="4"/>
              <w:rPr>
                <w:b/>
                <w:sz w:val="17"/>
              </w:rPr>
            </w:pPr>
          </w:p>
          <w:p>
            <w:pPr>
              <w:pStyle w:val="9"/>
              <w:ind w:left="155" w:right="148"/>
              <w:jc w:val="center"/>
              <w:rPr>
                <w:sz w:val="21"/>
              </w:rPr>
            </w:pPr>
            <w:r>
              <w:rPr>
                <w:sz w:val="21"/>
              </w:rPr>
              <w:t>10</w:t>
            </w:r>
          </w:p>
        </w:tc>
        <w:tc>
          <w:tcPr>
            <w:tcW w:w="709"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6" w:hRule="atLeast"/>
        </w:trPr>
        <w:tc>
          <w:tcPr>
            <w:tcW w:w="1636" w:type="dxa"/>
            <w:vMerge w:val="continue"/>
            <w:tcBorders>
              <w:top w:val="nil"/>
            </w:tcBorders>
          </w:tcPr>
          <w:p>
            <w:pPr>
              <w:rPr>
                <w:sz w:val="2"/>
                <w:szCs w:val="2"/>
              </w:rPr>
            </w:pPr>
          </w:p>
        </w:tc>
        <w:tc>
          <w:tcPr>
            <w:tcW w:w="6449" w:type="dxa"/>
            <w:gridSpan w:val="3"/>
          </w:tcPr>
          <w:p>
            <w:pPr>
              <w:pStyle w:val="9"/>
              <w:spacing w:before="71"/>
              <w:ind w:left="160"/>
              <w:rPr>
                <w:sz w:val="21"/>
              </w:rPr>
            </w:pPr>
            <w:r>
              <w:rPr>
                <w:sz w:val="21"/>
              </w:rPr>
              <w:t>操作者准备：洗手，戴口罩、帽子</w:t>
            </w:r>
          </w:p>
        </w:tc>
        <w:tc>
          <w:tcPr>
            <w:tcW w:w="989" w:type="dxa"/>
          </w:tcPr>
          <w:p>
            <w:pPr>
              <w:pStyle w:val="9"/>
              <w:spacing w:before="54"/>
              <w:ind w:left="7"/>
              <w:jc w:val="center"/>
              <w:rPr>
                <w:sz w:val="21"/>
              </w:rPr>
            </w:pPr>
            <w:r>
              <w:rPr>
                <w:w w:val="99"/>
                <w:sz w:val="21"/>
              </w:rPr>
              <w:t>2</w:t>
            </w:r>
          </w:p>
        </w:tc>
        <w:tc>
          <w:tcPr>
            <w:tcW w:w="709"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52" w:hRule="atLeast"/>
        </w:trPr>
        <w:tc>
          <w:tcPr>
            <w:tcW w:w="1636" w:type="dxa"/>
            <w:vMerge w:val="continue"/>
            <w:tcBorders>
              <w:top w:val="nil"/>
            </w:tcBorders>
          </w:tcPr>
          <w:p>
            <w:pPr>
              <w:rPr>
                <w:sz w:val="2"/>
                <w:szCs w:val="2"/>
              </w:rPr>
            </w:pPr>
          </w:p>
        </w:tc>
        <w:tc>
          <w:tcPr>
            <w:tcW w:w="6449" w:type="dxa"/>
            <w:gridSpan w:val="3"/>
          </w:tcPr>
          <w:p>
            <w:pPr>
              <w:pStyle w:val="9"/>
              <w:spacing w:before="15" w:line="300" w:lineRule="atLeast"/>
              <w:ind w:left="160" w:right="82"/>
              <w:rPr>
                <w:sz w:val="21"/>
              </w:rPr>
            </w:pPr>
            <w:r>
              <w:rPr>
                <w:sz w:val="21"/>
              </w:rPr>
              <w:t>物品准备：手电筒、治疗巾、弯盘、消毒棉签、污物盒、听诊器、胶布、手套、胃管、20ml</w:t>
            </w:r>
            <w:r>
              <w:rPr>
                <w:spacing w:val="-4"/>
                <w:sz w:val="21"/>
              </w:rPr>
              <w:t>注射器、石蜡油、盛有清洁水的换药碗、别针、纱布等（1分</w:t>
            </w:r>
            <w:r>
              <w:rPr>
                <w:spacing w:val="-104"/>
                <w:sz w:val="21"/>
              </w:rPr>
              <w:t>）</w:t>
            </w:r>
            <w:r>
              <w:rPr>
                <w:sz w:val="21"/>
              </w:rPr>
              <w:t>。检查各种物品的有效日期（1分</w:t>
            </w:r>
            <w:r>
              <w:rPr>
                <w:spacing w:val="-104"/>
                <w:sz w:val="21"/>
              </w:rPr>
              <w:t>）</w:t>
            </w:r>
            <w:r>
              <w:rPr>
                <w:sz w:val="21"/>
              </w:rPr>
              <w:t>。物品置于操作者右侧（1分）</w:t>
            </w:r>
          </w:p>
        </w:tc>
        <w:tc>
          <w:tcPr>
            <w:tcW w:w="989" w:type="dxa"/>
          </w:tcPr>
          <w:p>
            <w:pPr>
              <w:pStyle w:val="9"/>
              <w:rPr>
                <w:b/>
                <w:sz w:val="20"/>
              </w:rPr>
            </w:pPr>
          </w:p>
          <w:p>
            <w:pPr>
              <w:pStyle w:val="9"/>
              <w:spacing w:before="3"/>
              <w:rPr>
                <w:b/>
                <w:sz w:val="18"/>
              </w:rPr>
            </w:pPr>
          </w:p>
          <w:p>
            <w:pPr>
              <w:pStyle w:val="9"/>
              <w:ind w:left="7"/>
              <w:jc w:val="center"/>
              <w:rPr>
                <w:sz w:val="21"/>
              </w:rPr>
            </w:pPr>
            <w:r>
              <w:rPr>
                <w:w w:val="99"/>
                <w:sz w:val="21"/>
              </w:rPr>
              <w:t>3</w:t>
            </w:r>
          </w:p>
        </w:tc>
        <w:tc>
          <w:tcPr>
            <w:tcW w:w="709"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9" w:hRule="atLeast"/>
        </w:trPr>
        <w:tc>
          <w:tcPr>
            <w:tcW w:w="1636" w:type="dxa"/>
            <w:vMerge w:val="restart"/>
          </w:tcPr>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spacing w:before="4"/>
              <w:rPr>
                <w:b/>
                <w:sz w:val="28"/>
              </w:rPr>
            </w:pPr>
          </w:p>
          <w:p>
            <w:pPr>
              <w:pStyle w:val="9"/>
              <w:ind w:left="106"/>
              <w:rPr>
                <w:sz w:val="21"/>
              </w:rPr>
            </w:pPr>
            <w:r>
              <w:rPr>
                <w:sz w:val="21"/>
              </w:rPr>
              <w:t>操作过程</w:t>
            </w:r>
          </w:p>
        </w:tc>
        <w:tc>
          <w:tcPr>
            <w:tcW w:w="6449" w:type="dxa"/>
            <w:gridSpan w:val="3"/>
          </w:tcPr>
          <w:p>
            <w:pPr>
              <w:pStyle w:val="9"/>
              <w:spacing w:before="36" w:line="300" w:lineRule="atLeast"/>
              <w:ind w:left="160" w:right="189"/>
              <w:rPr>
                <w:sz w:val="21"/>
              </w:rPr>
            </w:pPr>
            <w:r>
              <w:rPr>
                <w:w w:val="95"/>
                <w:sz w:val="21"/>
              </w:rPr>
              <w:t>1.患者颌下铺治疗巾，放弯盘，颈部稍弯曲，昏迷或中毒患者可取</w:t>
            </w:r>
            <w:r>
              <w:rPr>
                <w:sz w:val="21"/>
              </w:rPr>
              <w:t>左侧卧位或仰卧位</w:t>
            </w:r>
          </w:p>
        </w:tc>
        <w:tc>
          <w:tcPr>
            <w:tcW w:w="989" w:type="dxa"/>
          </w:tcPr>
          <w:p>
            <w:pPr>
              <w:pStyle w:val="9"/>
              <w:spacing w:before="11"/>
              <w:rPr>
                <w:b/>
                <w:sz w:val="15"/>
              </w:rPr>
            </w:pPr>
          </w:p>
          <w:p>
            <w:pPr>
              <w:pStyle w:val="9"/>
              <w:spacing w:before="1"/>
              <w:ind w:left="7"/>
              <w:jc w:val="center"/>
              <w:rPr>
                <w:sz w:val="21"/>
              </w:rPr>
            </w:pPr>
            <w:r>
              <w:rPr>
                <w:w w:val="99"/>
                <w:sz w:val="21"/>
              </w:rPr>
              <w:t>5</w:t>
            </w:r>
          </w:p>
        </w:tc>
        <w:tc>
          <w:tcPr>
            <w:tcW w:w="709"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3" w:hRule="atLeast"/>
        </w:trPr>
        <w:tc>
          <w:tcPr>
            <w:tcW w:w="1636" w:type="dxa"/>
            <w:vMerge w:val="continue"/>
            <w:tcBorders>
              <w:top w:val="nil"/>
            </w:tcBorders>
          </w:tcPr>
          <w:p>
            <w:pPr>
              <w:rPr>
                <w:sz w:val="2"/>
                <w:szCs w:val="2"/>
              </w:rPr>
            </w:pPr>
          </w:p>
        </w:tc>
        <w:tc>
          <w:tcPr>
            <w:tcW w:w="6449" w:type="dxa"/>
            <w:gridSpan w:val="3"/>
          </w:tcPr>
          <w:p>
            <w:pPr>
              <w:pStyle w:val="9"/>
              <w:spacing w:before="24" w:line="300" w:lineRule="atLeast"/>
              <w:ind w:left="160" w:right="189"/>
              <w:rPr>
                <w:sz w:val="21"/>
              </w:rPr>
            </w:pPr>
            <w:r>
              <w:rPr>
                <w:w w:val="95"/>
                <w:sz w:val="21"/>
              </w:rPr>
              <w:t>2.询问鼻腔病史，检查鼻腔，选择通气顺利一侧鼻腔用棉签清洁鼻</w:t>
            </w:r>
            <w:r>
              <w:rPr>
                <w:sz w:val="21"/>
              </w:rPr>
              <w:t>腔</w:t>
            </w:r>
          </w:p>
        </w:tc>
        <w:tc>
          <w:tcPr>
            <w:tcW w:w="989" w:type="dxa"/>
          </w:tcPr>
          <w:p>
            <w:pPr>
              <w:pStyle w:val="9"/>
              <w:spacing w:before="12"/>
              <w:rPr>
                <w:b/>
                <w:sz w:val="14"/>
              </w:rPr>
            </w:pPr>
          </w:p>
          <w:p>
            <w:pPr>
              <w:pStyle w:val="9"/>
              <w:ind w:left="7"/>
              <w:jc w:val="center"/>
              <w:rPr>
                <w:sz w:val="21"/>
              </w:rPr>
            </w:pPr>
            <w:r>
              <w:rPr>
                <w:w w:val="99"/>
                <w:sz w:val="21"/>
              </w:rPr>
              <w:t>5</w:t>
            </w:r>
          </w:p>
        </w:tc>
        <w:tc>
          <w:tcPr>
            <w:tcW w:w="709"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8" w:hRule="atLeast"/>
        </w:trPr>
        <w:tc>
          <w:tcPr>
            <w:tcW w:w="1636" w:type="dxa"/>
            <w:vMerge w:val="continue"/>
            <w:tcBorders>
              <w:top w:val="nil"/>
            </w:tcBorders>
          </w:tcPr>
          <w:p>
            <w:pPr>
              <w:rPr>
                <w:sz w:val="2"/>
                <w:szCs w:val="2"/>
              </w:rPr>
            </w:pPr>
          </w:p>
        </w:tc>
        <w:tc>
          <w:tcPr>
            <w:tcW w:w="6449" w:type="dxa"/>
            <w:gridSpan w:val="3"/>
          </w:tcPr>
          <w:p>
            <w:pPr>
              <w:pStyle w:val="9"/>
              <w:spacing w:before="60"/>
              <w:ind w:left="160"/>
              <w:rPr>
                <w:sz w:val="21"/>
              </w:rPr>
            </w:pPr>
            <w:r>
              <w:rPr>
                <w:sz w:val="21"/>
              </w:rPr>
              <w:t>3.检查胃管，测量胃管插入长度并作一标记，成人一般在55cm左右</w:t>
            </w:r>
          </w:p>
        </w:tc>
        <w:tc>
          <w:tcPr>
            <w:tcW w:w="989" w:type="dxa"/>
          </w:tcPr>
          <w:p>
            <w:pPr>
              <w:pStyle w:val="9"/>
              <w:spacing w:before="43"/>
              <w:ind w:left="155" w:right="148"/>
              <w:jc w:val="center"/>
              <w:rPr>
                <w:sz w:val="21"/>
              </w:rPr>
            </w:pPr>
            <w:r>
              <w:rPr>
                <w:sz w:val="21"/>
              </w:rPr>
              <w:t>10</w:t>
            </w:r>
          </w:p>
        </w:tc>
        <w:tc>
          <w:tcPr>
            <w:tcW w:w="709"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2" w:hRule="atLeast"/>
        </w:trPr>
        <w:tc>
          <w:tcPr>
            <w:tcW w:w="1636" w:type="dxa"/>
            <w:vMerge w:val="continue"/>
            <w:tcBorders>
              <w:top w:val="nil"/>
            </w:tcBorders>
          </w:tcPr>
          <w:p>
            <w:pPr>
              <w:rPr>
                <w:sz w:val="2"/>
                <w:szCs w:val="2"/>
              </w:rPr>
            </w:pPr>
          </w:p>
        </w:tc>
        <w:tc>
          <w:tcPr>
            <w:tcW w:w="6449" w:type="dxa"/>
            <w:gridSpan w:val="3"/>
          </w:tcPr>
          <w:p>
            <w:pPr>
              <w:pStyle w:val="9"/>
              <w:spacing w:before="51"/>
              <w:ind w:left="160"/>
              <w:rPr>
                <w:sz w:val="21"/>
              </w:rPr>
            </w:pPr>
            <w:r>
              <w:rPr>
                <w:sz w:val="21"/>
              </w:rPr>
              <w:t>4.润滑胃管，封闭胃管远端</w:t>
            </w:r>
          </w:p>
        </w:tc>
        <w:tc>
          <w:tcPr>
            <w:tcW w:w="989" w:type="dxa"/>
          </w:tcPr>
          <w:p>
            <w:pPr>
              <w:pStyle w:val="9"/>
              <w:spacing w:before="37"/>
              <w:ind w:left="155" w:right="148"/>
              <w:jc w:val="center"/>
              <w:rPr>
                <w:sz w:val="21"/>
              </w:rPr>
            </w:pPr>
            <w:r>
              <w:rPr>
                <w:sz w:val="21"/>
              </w:rPr>
              <w:t>10</w:t>
            </w:r>
          </w:p>
        </w:tc>
        <w:tc>
          <w:tcPr>
            <w:tcW w:w="709"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8" w:hRule="atLeast"/>
        </w:trPr>
        <w:tc>
          <w:tcPr>
            <w:tcW w:w="1636" w:type="dxa"/>
            <w:vMerge w:val="continue"/>
            <w:tcBorders>
              <w:top w:val="nil"/>
            </w:tcBorders>
          </w:tcPr>
          <w:p>
            <w:pPr>
              <w:rPr>
                <w:sz w:val="2"/>
                <w:szCs w:val="2"/>
              </w:rPr>
            </w:pPr>
          </w:p>
        </w:tc>
        <w:tc>
          <w:tcPr>
            <w:tcW w:w="6449" w:type="dxa"/>
            <w:gridSpan w:val="3"/>
          </w:tcPr>
          <w:p>
            <w:pPr>
              <w:pStyle w:val="9"/>
              <w:spacing w:before="16" w:line="300" w:lineRule="atLeast"/>
              <w:ind w:left="160" w:right="189"/>
              <w:rPr>
                <w:sz w:val="21"/>
              </w:rPr>
            </w:pPr>
            <w:r>
              <w:rPr>
                <w:w w:val="95"/>
                <w:sz w:val="21"/>
              </w:rPr>
              <w:t>5.插入胃管：伴随吞咽活动逐步插入胃管，插入过程中确认无盘绕</w:t>
            </w:r>
            <w:r>
              <w:rPr>
                <w:sz w:val="21"/>
              </w:rPr>
              <w:t>口中，继续插入至55cm左右</w:t>
            </w:r>
          </w:p>
        </w:tc>
        <w:tc>
          <w:tcPr>
            <w:tcW w:w="989" w:type="dxa"/>
          </w:tcPr>
          <w:p>
            <w:pPr>
              <w:pStyle w:val="9"/>
              <w:spacing w:before="5"/>
              <w:rPr>
                <w:b/>
                <w:sz w:val="14"/>
              </w:rPr>
            </w:pPr>
          </w:p>
          <w:p>
            <w:pPr>
              <w:pStyle w:val="9"/>
              <w:ind w:left="155" w:right="148"/>
              <w:jc w:val="center"/>
              <w:rPr>
                <w:sz w:val="21"/>
              </w:rPr>
            </w:pPr>
            <w:r>
              <w:rPr>
                <w:sz w:val="21"/>
              </w:rPr>
              <w:t>15</w:t>
            </w:r>
          </w:p>
        </w:tc>
        <w:tc>
          <w:tcPr>
            <w:tcW w:w="709"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9" w:hRule="atLeast"/>
        </w:trPr>
        <w:tc>
          <w:tcPr>
            <w:tcW w:w="1636" w:type="dxa"/>
            <w:vMerge w:val="continue"/>
            <w:tcBorders>
              <w:top w:val="nil"/>
            </w:tcBorders>
          </w:tcPr>
          <w:p>
            <w:pPr>
              <w:rPr>
                <w:sz w:val="2"/>
                <w:szCs w:val="2"/>
              </w:rPr>
            </w:pPr>
          </w:p>
        </w:tc>
        <w:tc>
          <w:tcPr>
            <w:tcW w:w="6449" w:type="dxa"/>
            <w:gridSpan w:val="3"/>
          </w:tcPr>
          <w:p>
            <w:pPr>
              <w:pStyle w:val="9"/>
              <w:spacing w:before="75"/>
              <w:ind w:left="160"/>
              <w:rPr>
                <w:sz w:val="21"/>
              </w:rPr>
            </w:pPr>
            <w:r>
              <w:rPr>
                <w:sz w:val="21"/>
              </w:rPr>
              <w:t>6.操作并判断胃管是否位于胃内（插入气管或盘在口中不得分）</w:t>
            </w:r>
          </w:p>
        </w:tc>
        <w:tc>
          <w:tcPr>
            <w:tcW w:w="989" w:type="dxa"/>
          </w:tcPr>
          <w:p>
            <w:pPr>
              <w:pStyle w:val="9"/>
              <w:spacing w:before="58"/>
              <w:ind w:left="155" w:right="148"/>
              <w:jc w:val="center"/>
              <w:rPr>
                <w:sz w:val="21"/>
              </w:rPr>
            </w:pPr>
            <w:r>
              <w:rPr>
                <w:sz w:val="21"/>
              </w:rPr>
              <w:t>10</w:t>
            </w:r>
          </w:p>
        </w:tc>
        <w:tc>
          <w:tcPr>
            <w:tcW w:w="709"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6" w:hRule="atLeast"/>
        </w:trPr>
        <w:tc>
          <w:tcPr>
            <w:tcW w:w="1636" w:type="dxa"/>
            <w:vMerge w:val="continue"/>
            <w:tcBorders>
              <w:top w:val="nil"/>
            </w:tcBorders>
          </w:tcPr>
          <w:p>
            <w:pPr>
              <w:rPr>
                <w:sz w:val="2"/>
                <w:szCs w:val="2"/>
              </w:rPr>
            </w:pPr>
          </w:p>
        </w:tc>
        <w:tc>
          <w:tcPr>
            <w:tcW w:w="6449" w:type="dxa"/>
            <w:gridSpan w:val="3"/>
          </w:tcPr>
          <w:p>
            <w:pPr>
              <w:pStyle w:val="9"/>
              <w:spacing w:before="46" w:line="261" w:lineRule="exact"/>
              <w:ind w:left="160"/>
              <w:rPr>
                <w:sz w:val="21"/>
              </w:rPr>
            </w:pPr>
            <w:r>
              <w:rPr>
                <w:sz w:val="21"/>
              </w:rPr>
              <w:t>7.用胶布固定于鼻翼</w:t>
            </w:r>
          </w:p>
        </w:tc>
        <w:tc>
          <w:tcPr>
            <w:tcW w:w="989" w:type="dxa"/>
          </w:tcPr>
          <w:p>
            <w:pPr>
              <w:pStyle w:val="9"/>
              <w:spacing w:before="29"/>
              <w:ind w:left="7"/>
              <w:jc w:val="center"/>
              <w:rPr>
                <w:sz w:val="21"/>
              </w:rPr>
            </w:pPr>
            <w:r>
              <w:rPr>
                <w:w w:val="99"/>
                <w:sz w:val="21"/>
              </w:rPr>
              <w:t>5</w:t>
            </w:r>
          </w:p>
        </w:tc>
        <w:tc>
          <w:tcPr>
            <w:tcW w:w="709"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4" w:hRule="atLeast"/>
        </w:trPr>
        <w:tc>
          <w:tcPr>
            <w:tcW w:w="1636" w:type="dxa"/>
            <w:vMerge w:val="continue"/>
            <w:tcBorders>
              <w:top w:val="nil"/>
            </w:tcBorders>
          </w:tcPr>
          <w:p>
            <w:pPr>
              <w:rPr>
                <w:sz w:val="2"/>
                <w:szCs w:val="2"/>
              </w:rPr>
            </w:pPr>
          </w:p>
        </w:tc>
        <w:tc>
          <w:tcPr>
            <w:tcW w:w="6449" w:type="dxa"/>
            <w:gridSpan w:val="3"/>
          </w:tcPr>
          <w:p>
            <w:pPr>
              <w:pStyle w:val="9"/>
              <w:spacing w:before="35"/>
              <w:ind w:left="160"/>
              <w:rPr>
                <w:sz w:val="21"/>
              </w:rPr>
            </w:pPr>
            <w:r>
              <w:rPr>
                <w:sz w:val="21"/>
              </w:rPr>
              <w:t>8.需留置时，可将胃管末端反折，用纱布包裹夹紧，固定于患者枕</w:t>
            </w:r>
          </w:p>
          <w:p>
            <w:pPr>
              <w:pStyle w:val="9"/>
              <w:spacing w:before="38" w:line="251" w:lineRule="exact"/>
              <w:ind w:left="160"/>
              <w:rPr>
                <w:sz w:val="21"/>
              </w:rPr>
            </w:pPr>
            <w:r>
              <w:rPr>
                <w:w w:val="99"/>
                <w:sz w:val="21"/>
              </w:rPr>
              <w:t>旁</w:t>
            </w:r>
          </w:p>
        </w:tc>
        <w:tc>
          <w:tcPr>
            <w:tcW w:w="989" w:type="dxa"/>
          </w:tcPr>
          <w:p>
            <w:pPr>
              <w:pStyle w:val="9"/>
              <w:spacing w:before="172"/>
              <w:ind w:left="7"/>
              <w:jc w:val="center"/>
              <w:rPr>
                <w:sz w:val="21"/>
              </w:rPr>
            </w:pPr>
            <w:r>
              <w:rPr>
                <w:w w:val="99"/>
                <w:sz w:val="21"/>
              </w:rPr>
              <w:t>5</w:t>
            </w:r>
          </w:p>
        </w:tc>
        <w:tc>
          <w:tcPr>
            <w:tcW w:w="709"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636" w:type="dxa"/>
            <w:vMerge w:val="restart"/>
          </w:tcPr>
          <w:p>
            <w:pPr>
              <w:pStyle w:val="9"/>
              <w:spacing w:before="11"/>
              <w:rPr>
                <w:b/>
                <w:sz w:val="20"/>
              </w:rPr>
            </w:pPr>
          </w:p>
          <w:p>
            <w:pPr>
              <w:pStyle w:val="9"/>
              <w:spacing w:before="1"/>
              <w:ind w:left="106"/>
              <w:rPr>
                <w:sz w:val="21"/>
              </w:rPr>
            </w:pPr>
            <w:r>
              <w:rPr>
                <w:sz w:val="21"/>
              </w:rPr>
              <w:t>操作后处理</w:t>
            </w:r>
          </w:p>
        </w:tc>
        <w:tc>
          <w:tcPr>
            <w:tcW w:w="6449" w:type="dxa"/>
            <w:gridSpan w:val="3"/>
          </w:tcPr>
          <w:p>
            <w:pPr>
              <w:pStyle w:val="9"/>
              <w:spacing w:before="81"/>
              <w:ind w:left="160"/>
              <w:rPr>
                <w:sz w:val="21"/>
              </w:rPr>
            </w:pPr>
            <w:r>
              <w:rPr>
                <w:sz w:val="21"/>
              </w:rPr>
              <w:t>复原患者体位，交代患者注意事项</w:t>
            </w:r>
          </w:p>
        </w:tc>
        <w:tc>
          <w:tcPr>
            <w:tcW w:w="989" w:type="dxa"/>
          </w:tcPr>
          <w:p>
            <w:pPr>
              <w:pStyle w:val="9"/>
              <w:spacing w:before="64"/>
              <w:ind w:left="7"/>
              <w:jc w:val="center"/>
              <w:rPr>
                <w:sz w:val="21"/>
              </w:rPr>
            </w:pPr>
            <w:r>
              <w:rPr>
                <w:w w:val="99"/>
                <w:sz w:val="21"/>
              </w:rPr>
              <w:t>5</w:t>
            </w:r>
          </w:p>
        </w:tc>
        <w:tc>
          <w:tcPr>
            <w:tcW w:w="709"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636" w:type="dxa"/>
            <w:vMerge w:val="continue"/>
            <w:tcBorders>
              <w:top w:val="nil"/>
            </w:tcBorders>
          </w:tcPr>
          <w:p>
            <w:pPr>
              <w:rPr>
                <w:sz w:val="2"/>
                <w:szCs w:val="2"/>
              </w:rPr>
            </w:pPr>
          </w:p>
        </w:tc>
        <w:tc>
          <w:tcPr>
            <w:tcW w:w="6449" w:type="dxa"/>
            <w:gridSpan w:val="3"/>
          </w:tcPr>
          <w:p>
            <w:pPr>
              <w:pStyle w:val="9"/>
              <w:spacing w:before="79"/>
              <w:ind w:left="160"/>
              <w:rPr>
                <w:sz w:val="21"/>
              </w:rPr>
            </w:pPr>
            <w:r>
              <w:rPr>
                <w:sz w:val="21"/>
              </w:rPr>
              <w:t>物品复原整理，污物的处理</w:t>
            </w:r>
          </w:p>
        </w:tc>
        <w:tc>
          <w:tcPr>
            <w:tcW w:w="989" w:type="dxa"/>
          </w:tcPr>
          <w:p>
            <w:pPr>
              <w:pStyle w:val="9"/>
              <w:spacing w:before="63"/>
              <w:ind w:left="7"/>
              <w:jc w:val="center"/>
              <w:rPr>
                <w:sz w:val="21"/>
              </w:rPr>
            </w:pPr>
            <w:r>
              <w:rPr>
                <w:w w:val="99"/>
                <w:sz w:val="21"/>
              </w:rPr>
              <w:t>5</w:t>
            </w:r>
          </w:p>
        </w:tc>
        <w:tc>
          <w:tcPr>
            <w:tcW w:w="709"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6" w:hRule="atLeast"/>
        </w:trPr>
        <w:tc>
          <w:tcPr>
            <w:tcW w:w="1636" w:type="dxa"/>
            <w:vMerge w:val="restart"/>
          </w:tcPr>
          <w:p>
            <w:pPr>
              <w:pStyle w:val="9"/>
              <w:spacing w:before="1"/>
              <w:rPr>
                <w:b/>
                <w:sz w:val="18"/>
              </w:rPr>
            </w:pPr>
          </w:p>
          <w:p>
            <w:pPr>
              <w:pStyle w:val="9"/>
              <w:ind w:left="106"/>
              <w:rPr>
                <w:sz w:val="21"/>
              </w:rPr>
            </w:pPr>
            <w:r>
              <w:rPr>
                <w:sz w:val="21"/>
              </w:rPr>
              <w:t>总体评价</w:t>
            </w:r>
          </w:p>
        </w:tc>
        <w:tc>
          <w:tcPr>
            <w:tcW w:w="6449" w:type="dxa"/>
            <w:gridSpan w:val="3"/>
          </w:tcPr>
          <w:p>
            <w:pPr>
              <w:pStyle w:val="9"/>
              <w:spacing w:before="44" w:line="262" w:lineRule="exact"/>
              <w:ind w:left="160"/>
              <w:rPr>
                <w:sz w:val="21"/>
              </w:rPr>
            </w:pPr>
            <w:r>
              <w:rPr>
                <w:sz w:val="21"/>
              </w:rPr>
              <w:t>整个操作过程体现人文关怀，保护患者隐私</w:t>
            </w:r>
          </w:p>
        </w:tc>
        <w:tc>
          <w:tcPr>
            <w:tcW w:w="989" w:type="dxa"/>
          </w:tcPr>
          <w:p>
            <w:pPr>
              <w:pStyle w:val="9"/>
              <w:spacing w:before="27"/>
              <w:ind w:left="7"/>
              <w:jc w:val="center"/>
              <w:rPr>
                <w:sz w:val="21"/>
              </w:rPr>
            </w:pPr>
            <w:r>
              <w:rPr>
                <w:w w:val="99"/>
                <w:sz w:val="21"/>
              </w:rPr>
              <w:t>5</w:t>
            </w:r>
          </w:p>
        </w:tc>
        <w:tc>
          <w:tcPr>
            <w:tcW w:w="709"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636" w:type="dxa"/>
            <w:vMerge w:val="continue"/>
            <w:tcBorders>
              <w:top w:val="nil"/>
            </w:tcBorders>
          </w:tcPr>
          <w:p>
            <w:pPr>
              <w:rPr>
                <w:sz w:val="2"/>
                <w:szCs w:val="2"/>
              </w:rPr>
            </w:pPr>
          </w:p>
        </w:tc>
        <w:tc>
          <w:tcPr>
            <w:tcW w:w="6449" w:type="dxa"/>
            <w:gridSpan w:val="3"/>
          </w:tcPr>
          <w:p>
            <w:pPr>
              <w:pStyle w:val="9"/>
              <w:spacing w:before="79"/>
              <w:ind w:left="160"/>
              <w:rPr>
                <w:sz w:val="21"/>
              </w:rPr>
            </w:pPr>
            <w:r>
              <w:rPr>
                <w:sz w:val="21"/>
              </w:rPr>
              <w:t>操作规范、熟练，在规定时间内完成</w:t>
            </w:r>
          </w:p>
        </w:tc>
        <w:tc>
          <w:tcPr>
            <w:tcW w:w="989" w:type="dxa"/>
          </w:tcPr>
          <w:p>
            <w:pPr>
              <w:pStyle w:val="9"/>
              <w:spacing w:before="62"/>
              <w:ind w:left="7"/>
              <w:jc w:val="center"/>
              <w:rPr>
                <w:sz w:val="21"/>
              </w:rPr>
            </w:pPr>
            <w:r>
              <w:rPr>
                <w:w w:val="99"/>
                <w:sz w:val="21"/>
              </w:rPr>
              <w:t>5</w:t>
            </w:r>
          </w:p>
        </w:tc>
        <w:tc>
          <w:tcPr>
            <w:tcW w:w="709"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4" w:hRule="atLeast"/>
        </w:trPr>
        <w:tc>
          <w:tcPr>
            <w:tcW w:w="1636" w:type="dxa"/>
          </w:tcPr>
          <w:p>
            <w:pPr>
              <w:pStyle w:val="9"/>
              <w:spacing w:before="172"/>
              <w:ind w:left="106"/>
              <w:rPr>
                <w:sz w:val="21"/>
              </w:rPr>
            </w:pPr>
            <w:r>
              <w:rPr>
                <w:sz w:val="21"/>
              </w:rPr>
              <w:t>操作后提问</w:t>
            </w:r>
          </w:p>
        </w:tc>
        <w:tc>
          <w:tcPr>
            <w:tcW w:w="6449" w:type="dxa"/>
            <w:gridSpan w:val="3"/>
          </w:tcPr>
          <w:p>
            <w:pPr>
              <w:pStyle w:val="9"/>
              <w:spacing w:before="35"/>
              <w:ind w:left="160"/>
              <w:rPr>
                <w:sz w:val="21"/>
              </w:rPr>
            </w:pPr>
            <w:r>
              <w:rPr>
                <w:sz w:val="21"/>
              </w:rPr>
              <w:t>该项操作的适应证、禁忌证、并发症和操作后宣教事项中任选2项提</w:t>
            </w:r>
          </w:p>
          <w:p>
            <w:pPr>
              <w:pStyle w:val="9"/>
              <w:spacing w:before="38" w:line="252" w:lineRule="exact"/>
              <w:ind w:left="160"/>
              <w:rPr>
                <w:sz w:val="21"/>
              </w:rPr>
            </w:pPr>
            <w:r>
              <w:rPr>
                <w:w w:val="99"/>
                <w:sz w:val="21"/>
              </w:rPr>
              <w:t>问</w:t>
            </w:r>
          </w:p>
        </w:tc>
        <w:tc>
          <w:tcPr>
            <w:tcW w:w="989" w:type="dxa"/>
          </w:tcPr>
          <w:p>
            <w:pPr>
              <w:pStyle w:val="9"/>
              <w:spacing w:before="172"/>
              <w:ind w:left="7"/>
              <w:jc w:val="center"/>
              <w:rPr>
                <w:sz w:val="21"/>
              </w:rPr>
            </w:pPr>
            <w:r>
              <w:rPr>
                <w:w w:val="99"/>
                <w:sz w:val="21"/>
              </w:rPr>
              <w:t>5</w:t>
            </w:r>
          </w:p>
        </w:tc>
        <w:tc>
          <w:tcPr>
            <w:tcW w:w="709"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8085" w:type="dxa"/>
            <w:gridSpan w:val="4"/>
          </w:tcPr>
          <w:p>
            <w:pPr>
              <w:pStyle w:val="9"/>
              <w:tabs>
                <w:tab w:val="left" w:pos="425"/>
              </w:tabs>
              <w:spacing w:before="63"/>
              <w:ind w:left="5"/>
              <w:jc w:val="center"/>
              <w:rPr>
                <w:sz w:val="21"/>
              </w:rPr>
            </w:pPr>
            <w:r>
              <w:rPr>
                <w:sz w:val="21"/>
              </w:rPr>
              <w:t>合</w:t>
            </w:r>
            <w:r>
              <w:rPr>
                <w:sz w:val="21"/>
              </w:rPr>
              <w:tab/>
            </w:r>
            <w:r>
              <w:rPr>
                <w:sz w:val="21"/>
              </w:rPr>
              <w:t>计</w:t>
            </w:r>
          </w:p>
        </w:tc>
        <w:tc>
          <w:tcPr>
            <w:tcW w:w="989" w:type="dxa"/>
          </w:tcPr>
          <w:p>
            <w:pPr>
              <w:pStyle w:val="9"/>
              <w:spacing w:before="63"/>
              <w:ind w:left="158" w:right="147"/>
              <w:jc w:val="center"/>
              <w:rPr>
                <w:sz w:val="21"/>
              </w:rPr>
            </w:pPr>
            <w:r>
              <w:rPr>
                <w:sz w:val="21"/>
              </w:rPr>
              <w:t>110</w:t>
            </w:r>
          </w:p>
        </w:tc>
        <w:tc>
          <w:tcPr>
            <w:tcW w:w="709" w:type="dxa"/>
          </w:tcPr>
          <w:p>
            <w:pPr>
              <w:pStyle w:val="9"/>
              <w:rPr>
                <w:rFonts w:ascii="Times New Roman"/>
                <w:sz w:val="20"/>
              </w:rPr>
            </w:pPr>
          </w:p>
        </w:tc>
      </w:tr>
    </w:tbl>
    <w:p>
      <w:pPr>
        <w:spacing w:before="5" w:line="240" w:lineRule="auto"/>
        <w:rPr>
          <w:b/>
          <w:sz w:val="8"/>
        </w:rPr>
      </w:pPr>
    </w:p>
    <w:p>
      <w:pPr>
        <w:spacing w:before="70"/>
        <w:ind w:left="818" w:right="0" w:firstLine="0"/>
        <w:jc w:val="left"/>
        <w:rPr>
          <w:b/>
          <w:sz w:val="21"/>
        </w:rPr>
      </w:pPr>
      <w:r>
        <w:rPr>
          <w:b/>
          <w:sz w:val="21"/>
        </w:rPr>
        <w:t>考官签字：</w:t>
      </w:r>
    </w:p>
    <w:p>
      <w:pPr>
        <w:spacing w:after="0"/>
        <w:jc w:val="left"/>
        <w:rPr>
          <w:sz w:val="21"/>
        </w:rPr>
        <w:sectPr>
          <w:headerReference r:id="rId9" w:type="default"/>
          <w:pgSz w:w="11910" w:h="16840"/>
          <w:pgMar w:top="2760" w:right="600" w:bottom="280" w:left="600" w:header="1470" w:footer="0" w:gutter="0"/>
          <w:cols w:space="720" w:num="1"/>
        </w:sectPr>
      </w:pPr>
    </w:p>
    <w:p>
      <w:pPr>
        <w:pStyle w:val="2"/>
        <w:spacing w:before="57" w:after="5"/>
        <w:ind w:left="1010" w:right="1008"/>
        <w:jc w:val="center"/>
      </w:pPr>
      <w:r>
        <w:t>腹腔穿刺术</w:t>
      </w:r>
    </w:p>
    <w:tbl>
      <w:tblPr>
        <w:tblStyle w:val="5"/>
        <w:tblW w:w="0" w:type="auto"/>
        <w:tblInd w:w="34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773"/>
        <w:gridCol w:w="3748"/>
        <w:gridCol w:w="1457"/>
        <w:gridCol w:w="1372"/>
        <w:gridCol w:w="967"/>
        <w:gridCol w:w="70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2" w:hRule="atLeast"/>
        </w:trPr>
        <w:tc>
          <w:tcPr>
            <w:tcW w:w="1773" w:type="dxa"/>
          </w:tcPr>
          <w:p>
            <w:pPr>
              <w:pStyle w:val="9"/>
              <w:spacing w:before="76"/>
              <w:ind w:right="457"/>
              <w:jc w:val="right"/>
              <w:rPr>
                <w:sz w:val="21"/>
              </w:rPr>
            </w:pPr>
            <w:r>
              <w:rPr>
                <w:w w:val="95"/>
                <w:sz w:val="21"/>
              </w:rPr>
              <w:t>考生姓名</w:t>
            </w:r>
          </w:p>
        </w:tc>
        <w:tc>
          <w:tcPr>
            <w:tcW w:w="3748" w:type="dxa"/>
          </w:tcPr>
          <w:p>
            <w:pPr>
              <w:pStyle w:val="9"/>
              <w:rPr>
                <w:rFonts w:ascii="Times New Roman"/>
                <w:sz w:val="20"/>
              </w:rPr>
            </w:pPr>
          </w:p>
        </w:tc>
        <w:tc>
          <w:tcPr>
            <w:tcW w:w="1457" w:type="dxa"/>
          </w:tcPr>
          <w:p>
            <w:pPr>
              <w:pStyle w:val="9"/>
              <w:spacing w:before="76"/>
              <w:ind w:left="285" w:right="281"/>
              <w:jc w:val="center"/>
              <w:rPr>
                <w:rFonts w:hint="eastAsia" w:eastAsia="宋体"/>
                <w:sz w:val="21"/>
                <w:lang w:eastAsia="zh-CN"/>
              </w:rPr>
            </w:pPr>
            <w:r>
              <w:rPr>
                <w:rFonts w:hint="eastAsia"/>
                <w:sz w:val="21"/>
                <w:lang w:eastAsia="zh-CN"/>
              </w:rPr>
              <w:t>终身码</w:t>
            </w:r>
          </w:p>
        </w:tc>
        <w:tc>
          <w:tcPr>
            <w:tcW w:w="3048" w:type="dxa"/>
            <w:gridSpan w:val="3"/>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1773" w:type="dxa"/>
          </w:tcPr>
          <w:p>
            <w:pPr>
              <w:pStyle w:val="9"/>
              <w:spacing w:before="66"/>
              <w:ind w:right="457"/>
              <w:jc w:val="right"/>
              <w:rPr>
                <w:sz w:val="21"/>
              </w:rPr>
            </w:pPr>
            <w:r>
              <w:rPr>
                <w:w w:val="95"/>
                <w:sz w:val="21"/>
              </w:rPr>
              <w:t>培训学科</w:t>
            </w:r>
          </w:p>
        </w:tc>
        <w:tc>
          <w:tcPr>
            <w:tcW w:w="3748" w:type="dxa"/>
          </w:tcPr>
          <w:p>
            <w:pPr>
              <w:pStyle w:val="9"/>
              <w:rPr>
                <w:rFonts w:ascii="Times New Roman"/>
                <w:sz w:val="20"/>
              </w:rPr>
            </w:pPr>
          </w:p>
        </w:tc>
        <w:tc>
          <w:tcPr>
            <w:tcW w:w="1457" w:type="dxa"/>
          </w:tcPr>
          <w:p>
            <w:pPr>
              <w:pStyle w:val="9"/>
              <w:spacing w:before="66"/>
              <w:ind w:left="285" w:right="281"/>
              <w:jc w:val="center"/>
              <w:rPr>
                <w:sz w:val="21"/>
              </w:rPr>
            </w:pPr>
            <w:r>
              <w:rPr>
                <w:sz w:val="21"/>
              </w:rPr>
              <w:t>考核基地</w:t>
            </w:r>
          </w:p>
        </w:tc>
        <w:tc>
          <w:tcPr>
            <w:tcW w:w="3048" w:type="dxa"/>
            <w:gridSpan w:val="3"/>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1" w:hRule="atLeast"/>
        </w:trPr>
        <w:tc>
          <w:tcPr>
            <w:tcW w:w="1773" w:type="dxa"/>
          </w:tcPr>
          <w:p>
            <w:pPr>
              <w:pStyle w:val="9"/>
              <w:spacing w:before="75"/>
              <w:ind w:right="457"/>
              <w:jc w:val="right"/>
              <w:rPr>
                <w:sz w:val="21"/>
              </w:rPr>
            </w:pPr>
            <w:r>
              <w:rPr>
                <w:w w:val="95"/>
                <w:sz w:val="21"/>
              </w:rPr>
              <w:t>考核时间</w:t>
            </w:r>
          </w:p>
        </w:tc>
        <w:tc>
          <w:tcPr>
            <w:tcW w:w="8253" w:type="dxa"/>
            <w:gridSpan w:val="5"/>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773" w:type="dxa"/>
          </w:tcPr>
          <w:p>
            <w:pPr>
              <w:pStyle w:val="9"/>
              <w:spacing w:before="64"/>
              <w:ind w:right="452"/>
              <w:jc w:val="right"/>
              <w:rPr>
                <w:b/>
                <w:sz w:val="21"/>
              </w:rPr>
            </w:pPr>
            <w:r>
              <w:rPr>
                <w:b/>
                <w:w w:val="95"/>
                <w:sz w:val="21"/>
              </w:rPr>
              <w:t>评分项目</w:t>
            </w:r>
          </w:p>
        </w:tc>
        <w:tc>
          <w:tcPr>
            <w:tcW w:w="6577" w:type="dxa"/>
            <w:gridSpan w:val="3"/>
          </w:tcPr>
          <w:p>
            <w:pPr>
              <w:pStyle w:val="9"/>
              <w:spacing w:before="64"/>
              <w:ind w:left="2846" w:right="2837"/>
              <w:jc w:val="center"/>
              <w:rPr>
                <w:b/>
                <w:sz w:val="21"/>
              </w:rPr>
            </w:pPr>
            <w:r>
              <w:rPr>
                <w:b/>
                <w:sz w:val="21"/>
              </w:rPr>
              <w:t>评分要素</w:t>
            </w:r>
          </w:p>
        </w:tc>
        <w:tc>
          <w:tcPr>
            <w:tcW w:w="967" w:type="dxa"/>
          </w:tcPr>
          <w:p>
            <w:pPr>
              <w:pStyle w:val="9"/>
              <w:spacing w:before="64"/>
              <w:ind w:left="147" w:right="137"/>
              <w:jc w:val="center"/>
              <w:rPr>
                <w:b/>
                <w:sz w:val="21"/>
              </w:rPr>
            </w:pPr>
            <w:r>
              <w:rPr>
                <w:b/>
                <w:sz w:val="21"/>
              </w:rPr>
              <w:t>标准分</w:t>
            </w:r>
          </w:p>
        </w:tc>
        <w:tc>
          <w:tcPr>
            <w:tcW w:w="709" w:type="dxa"/>
          </w:tcPr>
          <w:p>
            <w:pPr>
              <w:pStyle w:val="9"/>
              <w:spacing w:before="64"/>
              <w:ind w:left="144"/>
              <w:rPr>
                <w:b/>
                <w:sz w:val="21"/>
              </w:rPr>
            </w:pPr>
            <w:r>
              <w:rPr>
                <w:b/>
                <w:sz w:val="21"/>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4" w:hRule="atLeast"/>
        </w:trPr>
        <w:tc>
          <w:tcPr>
            <w:tcW w:w="1773" w:type="dxa"/>
          </w:tcPr>
          <w:p>
            <w:pPr>
              <w:pStyle w:val="9"/>
              <w:spacing w:before="170"/>
              <w:ind w:left="108"/>
              <w:rPr>
                <w:sz w:val="21"/>
              </w:rPr>
            </w:pPr>
            <w:r>
              <w:rPr>
                <w:sz w:val="21"/>
              </w:rPr>
              <w:t>操作判断</w:t>
            </w:r>
          </w:p>
        </w:tc>
        <w:tc>
          <w:tcPr>
            <w:tcW w:w="6577" w:type="dxa"/>
            <w:gridSpan w:val="3"/>
          </w:tcPr>
          <w:p>
            <w:pPr>
              <w:pStyle w:val="9"/>
              <w:spacing w:line="308" w:lineRule="exact"/>
              <w:ind w:left="159" w:right="1"/>
              <w:rPr>
                <w:sz w:val="21"/>
              </w:rPr>
            </w:pPr>
            <w:r>
              <w:rPr>
                <w:w w:val="95"/>
                <w:sz w:val="21"/>
              </w:rPr>
              <w:t>根据题干判断该做何种技能操作，判断正确得5分，判断错误不得分，</w:t>
            </w:r>
            <w:r>
              <w:rPr>
                <w:sz w:val="21"/>
              </w:rPr>
              <w:t>由考官告知其正确操作项目，考生进行技能操作</w:t>
            </w:r>
          </w:p>
        </w:tc>
        <w:tc>
          <w:tcPr>
            <w:tcW w:w="967" w:type="dxa"/>
          </w:tcPr>
          <w:p>
            <w:pPr>
              <w:pStyle w:val="9"/>
              <w:spacing w:before="170"/>
              <w:ind w:left="7"/>
              <w:jc w:val="center"/>
              <w:rPr>
                <w:sz w:val="21"/>
              </w:rPr>
            </w:pPr>
            <w:r>
              <w:rPr>
                <w:w w:val="99"/>
                <w:sz w:val="21"/>
              </w:rPr>
              <w:t>5</w:t>
            </w:r>
          </w:p>
        </w:tc>
        <w:tc>
          <w:tcPr>
            <w:tcW w:w="709"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25" w:hRule="atLeast"/>
        </w:trPr>
        <w:tc>
          <w:tcPr>
            <w:tcW w:w="1773" w:type="dxa"/>
            <w:vMerge w:val="restart"/>
          </w:tcPr>
          <w:p>
            <w:pPr>
              <w:pStyle w:val="9"/>
              <w:rPr>
                <w:b/>
                <w:sz w:val="20"/>
              </w:rPr>
            </w:pPr>
          </w:p>
          <w:p>
            <w:pPr>
              <w:pStyle w:val="9"/>
              <w:rPr>
                <w:b/>
                <w:sz w:val="20"/>
              </w:rPr>
            </w:pPr>
          </w:p>
          <w:p>
            <w:pPr>
              <w:pStyle w:val="9"/>
              <w:rPr>
                <w:b/>
                <w:sz w:val="20"/>
              </w:rPr>
            </w:pPr>
          </w:p>
          <w:p>
            <w:pPr>
              <w:pStyle w:val="9"/>
              <w:spacing w:before="5"/>
              <w:rPr>
                <w:b/>
                <w:sz w:val="17"/>
              </w:rPr>
            </w:pPr>
          </w:p>
          <w:p>
            <w:pPr>
              <w:pStyle w:val="9"/>
              <w:ind w:left="108"/>
              <w:rPr>
                <w:sz w:val="21"/>
              </w:rPr>
            </w:pPr>
            <w:r>
              <w:rPr>
                <w:sz w:val="21"/>
              </w:rPr>
              <w:t>操作前准备</w:t>
            </w:r>
          </w:p>
        </w:tc>
        <w:tc>
          <w:tcPr>
            <w:tcW w:w="6577" w:type="dxa"/>
            <w:gridSpan w:val="3"/>
          </w:tcPr>
          <w:p>
            <w:pPr>
              <w:pStyle w:val="9"/>
              <w:spacing w:before="34" w:line="273" w:lineRule="auto"/>
              <w:ind w:left="159" w:right="105"/>
              <w:jc w:val="both"/>
              <w:rPr>
                <w:sz w:val="21"/>
              </w:rPr>
            </w:pPr>
            <w:r>
              <w:rPr>
                <w:w w:val="95"/>
                <w:sz w:val="21"/>
              </w:rPr>
              <w:t>患者准备：核对患者信息（1分</w:t>
            </w:r>
            <w:r>
              <w:rPr>
                <w:spacing w:val="-106"/>
                <w:w w:val="95"/>
                <w:sz w:val="21"/>
              </w:rPr>
              <w:t>）</w:t>
            </w:r>
            <w:r>
              <w:rPr>
                <w:w w:val="95"/>
                <w:sz w:val="21"/>
              </w:rPr>
              <w:t>。评估患者状态，明确适应证，判断是否存在禁忌证（1分</w:t>
            </w:r>
            <w:r>
              <w:rPr>
                <w:spacing w:val="-106"/>
                <w:w w:val="95"/>
                <w:sz w:val="21"/>
              </w:rPr>
              <w:t>）</w:t>
            </w:r>
            <w:r>
              <w:rPr>
                <w:w w:val="95"/>
                <w:sz w:val="21"/>
              </w:rPr>
              <w:t>。签署知情同意书（2分</w:t>
            </w:r>
            <w:r>
              <w:rPr>
                <w:spacing w:val="-104"/>
                <w:w w:val="95"/>
                <w:sz w:val="21"/>
              </w:rPr>
              <w:t>）</w:t>
            </w:r>
            <w:r>
              <w:rPr>
                <w:w w:val="95"/>
                <w:sz w:val="21"/>
              </w:rPr>
              <w:t>。告知操作中的患者配合及注意事项（1分</w:t>
            </w:r>
            <w:r>
              <w:rPr>
                <w:spacing w:val="-106"/>
                <w:w w:val="95"/>
                <w:sz w:val="21"/>
              </w:rPr>
              <w:t>）</w:t>
            </w:r>
            <w:r>
              <w:rPr>
                <w:w w:val="95"/>
                <w:sz w:val="21"/>
              </w:rPr>
              <w:t>。指导患者排空膀胱，协助患者摆好体位：平</w:t>
            </w:r>
          </w:p>
          <w:p>
            <w:pPr>
              <w:pStyle w:val="9"/>
              <w:spacing w:line="252" w:lineRule="exact"/>
              <w:ind w:left="159"/>
              <w:rPr>
                <w:sz w:val="21"/>
              </w:rPr>
            </w:pPr>
            <w:r>
              <w:rPr>
                <w:spacing w:val="-1"/>
                <w:w w:val="99"/>
                <w:sz w:val="21"/>
              </w:rPr>
              <w:t>卧</w:t>
            </w:r>
            <w:r>
              <w:rPr>
                <w:spacing w:val="2"/>
                <w:w w:val="99"/>
                <w:sz w:val="21"/>
              </w:rPr>
              <w:t>（</w:t>
            </w:r>
            <w:r>
              <w:rPr>
                <w:spacing w:val="1"/>
                <w:w w:val="99"/>
                <w:sz w:val="21"/>
              </w:rPr>
              <w:t>2</w:t>
            </w:r>
            <w:r>
              <w:rPr>
                <w:spacing w:val="2"/>
                <w:w w:val="99"/>
                <w:sz w:val="21"/>
              </w:rPr>
              <w:t>分</w:t>
            </w:r>
            <w:r>
              <w:rPr>
                <w:spacing w:val="-106"/>
                <w:w w:val="99"/>
                <w:sz w:val="21"/>
              </w:rPr>
              <w:t>）</w:t>
            </w:r>
            <w:r>
              <w:rPr>
                <w:spacing w:val="-1"/>
                <w:w w:val="99"/>
                <w:sz w:val="21"/>
              </w:rPr>
              <w:t>。腹部检查</w:t>
            </w:r>
            <w:r>
              <w:rPr>
                <w:spacing w:val="2"/>
                <w:w w:val="99"/>
                <w:sz w:val="21"/>
              </w:rPr>
              <w:t>（</w:t>
            </w:r>
            <w:r>
              <w:rPr>
                <w:spacing w:val="-1"/>
                <w:w w:val="99"/>
                <w:sz w:val="21"/>
              </w:rPr>
              <w:t>腹围、腹部浊音</w:t>
            </w:r>
            <w:r>
              <w:rPr>
                <w:spacing w:val="-104"/>
                <w:w w:val="99"/>
                <w:sz w:val="21"/>
              </w:rPr>
              <w:t>）</w:t>
            </w:r>
            <w:r>
              <w:rPr>
                <w:spacing w:val="-1"/>
                <w:w w:val="99"/>
                <w:sz w:val="21"/>
              </w:rPr>
              <w:t>，测量血压、脉搏（</w:t>
            </w:r>
            <w:r>
              <w:rPr>
                <w:spacing w:val="1"/>
                <w:w w:val="99"/>
                <w:sz w:val="21"/>
              </w:rPr>
              <w:t>1</w:t>
            </w:r>
            <w:r>
              <w:rPr>
                <w:spacing w:val="-1"/>
                <w:w w:val="99"/>
                <w:sz w:val="21"/>
              </w:rPr>
              <w:t>分</w:t>
            </w:r>
            <w:r>
              <w:rPr>
                <w:w w:val="99"/>
                <w:sz w:val="21"/>
              </w:rPr>
              <w:t>）</w:t>
            </w:r>
          </w:p>
        </w:tc>
        <w:tc>
          <w:tcPr>
            <w:tcW w:w="967" w:type="dxa"/>
          </w:tcPr>
          <w:p>
            <w:pPr>
              <w:pStyle w:val="9"/>
              <w:rPr>
                <w:b/>
                <w:sz w:val="20"/>
              </w:rPr>
            </w:pPr>
          </w:p>
          <w:p>
            <w:pPr>
              <w:pStyle w:val="9"/>
              <w:spacing w:before="1"/>
              <w:rPr>
                <w:b/>
                <w:sz w:val="17"/>
              </w:rPr>
            </w:pPr>
          </w:p>
          <w:p>
            <w:pPr>
              <w:pStyle w:val="9"/>
              <w:ind w:left="7"/>
              <w:jc w:val="center"/>
              <w:rPr>
                <w:sz w:val="21"/>
              </w:rPr>
            </w:pPr>
            <w:r>
              <w:rPr>
                <w:w w:val="99"/>
                <w:sz w:val="21"/>
              </w:rPr>
              <w:t>8</w:t>
            </w:r>
          </w:p>
        </w:tc>
        <w:tc>
          <w:tcPr>
            <w:tcW w:w="709"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773" w:type="dxa"/>
            <w:vMerge w:val="continue"/>
            <w:tcBorders>
              <w:top w:val="nil"/>
            </w:tcBorders>
          </w:tcPr>
          <w:p>
            <w:pPr>
              <w:rPr>
                <w:sz w:val="2"/>
                <w:szCs w:val="2"/>
              </w:rPr>
            </w:pPr>
          </w:p>
        </w:tc>
        <w:tc>
          <w:tcPr>
            <w:tcW w:w="6577" w:type="dxa"/>
            <w:gridSpan w:val="3"/>
          </w:tcPr>
          <w:p>
            <w:pPr>
              <w:pStyle w:val="9"/>
              <w:spacing w:before="79"/>
              <w:ind w:left="159"/>
              <w:rPr>
                <w:sz w:val="21"/>
              </w:rPr>
            </w:pPr>
            <w:r>
              <w:rPr>
                <w:sz w:val="21"/>
              </w:rPr>
              <w:t>操作者准备：洗手，戴口罩、帽子</w:t>
            </w:r>
          </w:p>
        </w:tc>
        <w:tc>
          <w:tcPr>
            <w:tcW w:w="967" w:type="dxa"/>
          </w:tcPr>
          <w:p>
            <w:pPr>
              <w:pStyle w:val="9"/>
              <w:spacing w:before="62"/>
              <w:ind w:left="7"/>
              <w:jc w:val="center"/>
              <w:rPr>
                <w:sz w:val="21"/>
              </w:rPr>
            </w:pPr>
            <w:r>
              <w:rPr>
                <w:w w:val="99"/>
                <w:sz w:val="21"/>
              </w:rPr>
              <w:t>2</w:t>
            </w:r>
          </w:p>
        </w:tc>
        <w:tc>
          <w:tcPr>
            <w:tcW w:w="709"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3" w:hRule="atLeast"/>
        </w:trPr>
        <w:tc>
          <w:tcPr>
            <w:tcW w:w="1773" w:type="dxa"/>
            <w:vMerge w:val="continue"/>
            <w:tcBorders>
              <w:top w:val="nil"/>
            </w:tcBorders>
          </w:tcPr>
          <w:p>
            <w:pPr>
              <w:rPr>
                <w:sz w:val="2"/>
                <w:szCs w:val="2"/>
              </w:rPr>
            </w:pPr>
          </w:p>
        </w:tc>
        <w:tc>
          <w:tcPr>
            <w:tcW w:w="6577" w:type="dxa"/>
            <w:gridSpan w:val="3"/>
          </w:tcPr>
          <w:p>
            <w:pPr>
              <w:pStyle w:val="9"/>
              <w:spacing w:before="35"/>
              <w:ind w:left="159"/>
              <w:rPr>
                <w:sz w:val="21"/>
              </w:rPr>
            </w:pPr>
            <w:r>
              <w:rPr>
                <w:sz w:val="21"/>
              </w:rPr>
              <w:t>物品准备：消毒物品、消毒手套、消毒腹腔穿刺包、麻醉药、纱布、</w:t>
            </w:r>
          </w:p>
          <w:p>
            <w:pPr>
              <w:pStyle w:val="9"/>
              <w:spacing w:before="38" w:line="252" w:lineRule="exact"/>
              <w:ind w:left="159"/>
              <w:rPr>
                <w:sz w:val="21"/>
              </w:rPr>
            </w:pPr>
            <w:r>
              <w:rPr>
                <w:sz w:val="21"/>
              </w:rPr>
              <w:t>胶布、腹带等（3分</w:t>
            </w:r>
            <w:r>
              <w:rPr>
                <w:spacing w:val="-104"/>
                <w:sz w:val="21"/>
              </w:rPr>
              <w:t>）</w:t>
            </w:r>
            <w:r>
              <w:rPr>
                <w:sz w:val="21"/>
              </w:rPr>
              <w:t>。检查各种消毒物品的有效消毒日期（2分）</w:t>
            </w:r>
          </w:p>
        </w:tc>
        <w:tc>
          <w:tcPr>
            <w:tcW w:w="967" w:type="dxa"/>
          </w:tcPr>
          <w:p>
            <w:pPr>
              <w:pStyle w:val="9"/>
              <w:spacing w:before="172"/>
              <w:ind w:left="7"/>
              <w:jc w:val="center"/>
              <w:rPr>
                <w:sz w:val="21"/>
              </w:rPr>
            </w:pPr>
            <w:r>
              <w:rPr>
                <w:w w:val="99"/>
                <w:sz w:val="21"/>
              </w:rPr>
              <w:t>5</w:t>
            </w:r>
          </w:p>
        </w:tc>
        <w:tc>
          <w:tcPr>
            <w:tcW w:w="709"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3" w:hRule="atLeast"/>
        </w:trPr>
        <w:tc>
          <w:tcPr>
            <w:tcW w:w="1773" w:type="dxa"/>
            <w:vMerge w:val="restart"/>
          </w:tcPr>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spacing w:before="2"/>
              <w:rPr>
                <w:b/>
                <w:sz w:val="18"/>
              </w:rPr>
            </w:pPr>
          </w:p>
          <w:p>
            <w:pPr>
              <w:pStyle w:val="9"/>
              <w:ind w:left="108"/>
              <w:rPr>
                <w:sz w:val="21"/>
              </w:rPr>
            </w:pPr>
            <w:r>
              <w:rPr>
                <w:sz w:val="21"/>
              </w:rPr>
              <w:t>操作过程</w:t>
            </w:r>
          </w:p>
        </w:tc>
        <w:tc>
          <w:tcPr>
            <w:tcW w:w="6577" w:type="dxa"/>
            <w:gridSpan w:val="3"/>
          </w:tcPr>
          <w:p>
            <w:pPr>
              <w:pStyle w:val="9"/>
              <w:spacing w:before="35"/>
              <w:ind w:left="159"/>
              <w:rPr>
                <w:sz w:val="21"/>
              </w:rPr>
            </w:pPr>
            <w:r>
              <w:rPr>
                <w:sz w:val="21"/>
              </w:rPr>
              <w:t>1.定位：根据题干确定穿刺点，通常为左侧麦氏点，必要时B超指导定</w:t>
            </w:r>
          </w:p>
          <w:p>
            <w:pPr>
              <w:pStyle w:val="9"/>
              <w:spacing w:before="38" w:line="252" w:lineRule="exact"/>
              <w:ind w:left="159"/>
              <w:rPr>
                <w:sz w:val="21"/>
              </w:rPr>
            </w:pPr>
            <w:r>
              <w:rPr>
                <w:w w:val="99"/>
                <w:sz w:val="21"/>
              </w:rPr>
              <w:t>位</w:t>
            </w:r>
          </w:p>
        </w:tc>
        <w:tc>
          <w:tcPr>
            <w:tcW w:w="967" w:type="dxa"/>
          </w:tcPr>
          <w:p>
            <w:pPr>
              <w:pStyle w:val="9"/>
              <w:spacing w:before="171"/>
              <w:ind w:left="144" w:right="137"/>
              <w:jc w:val="center"/>
              <w:rPr>
                <w:sz w:val="21"/>
              </w:rPr>
            </w:pPr>
            <w:r>
              <w:rPr>
                <w:sz w:val="21"/>
              </w:rPr>
              <w:t>15</w:t>
            </w:r>
          </w:p>
        </w:tc>
        <w:tc>
          <w:tcPr>
            <w:tcW w:w="709"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773" w:type="dxa"/>
            <w:vMerge w:val="continue"/>
            <w:tcBorders>
              <w:top w:val="nil"/>
            </w:tcBorders>
          </w:tcPr>
          <w:p>
            <w:pPr>
              <w:rPr>
                <w:sz w:val="2"/>
                <w:szCs w:val="2"/>
              </w:rPr>
            </w:pPr>
          </w:p>
        </w:tc>
        <w:tc>
          <w:tcPr>
            <w:tcW w:w="6577" w:type="dxa"/>
            <w:gridSpan w:val="3"/>
          </w:tcPr>
          <w:p>
            <w:pPr>
              <w:pStyle w:val="9"/>
              <w:spacing w:before="80"/>
              <w:ind w:left="159"/>
              <w:rPr>
                <w:sz w:val="21"/>
              </w:rPr>
            </w:pPr>
            <w:r>
              <w:rPr>
                <w:sz w:val="21"/>
              </w:rPr>
              <w:t>2.常规消毒，戴无菌手套，铺巾</w:t>
            </w:r>
          </w:p>
        </w:tc>
        <w:tc>
          <w:tcPr>
            <w:tcW w:w="967" w:type="dxa"/>
          </w:tcPr>
          <w:p>
            <w:pPr>
              <w:pStyle w:val="9"/>
              <w:spacing w:before="64"/>
              <w:ind w:left="7"/>
              <w:jc w:val="center"/>
              <w:rPr>
                <w:sz w:val="21"/>
              </w:rPr>
            </w:pPr>
            <w:r>
              <w:rPr>
                <w:w w:val="99"/>
                <w:sz w:val="21"/>
              </w:rPr>
              <w:t>5</w:t>
            </w:r>
          </w:p>
        </w:tc>
        <w:tc>
          <w:tcPr>
            <w:tcW w:w="709"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6" w:hRule="atLeast"/>
        </w:trPr>
        <w:tc>
          <w:tcPr>
            <w:tcW w:w="1773" w:type="dxa"/>
            <w:vMerge w:val="continue"/>
            <w:tcBorders>
              <w:top w:val="nil"/>
            </w:tcBorders>
          </w:tcPr>
          <w:p>
            <w:pPr>
              <w:rPr>
                <w:sz w:val="2"/>
                <w:szCs w:val="2"/>
              </w:rPr>
            </w:pPr>
          </w:p>
        </w:tc>
        <w:tc>
          <w:tcPr>
            <w:tcW w:w="6577" w:type="dxa"/>
            <w:gridSpan w:val="3"/>
          </w:tcPr>
          <w:p>
            <w:pPr>
              <w:pStyle w:val="9"/>
              <w:spacing w:before="79"/>
              <w:ind w:left="159"/>
              <w:rPr>
                <w:sz w:val="21"/>
              </w:rPr>
            </w:pPr>
            <w:r>
              <w:rPr>
                <w:sz w:val="21"/>
              </w:rPr>
              <w:t>3.核对局麻药：2%利多卡因，逐层局麻。无回抽扣5分</w:t>
            </w:r>
          </w:p>
        </w:tc>
        <w:tc>
          <w:tcPr>
            <w:tcW w:w="967" w:type="dxa"/>
          </w:tcPr>
          <w:p>
            <w:pPr>
              <w:pStyle w:val="9"/>
              <w:spacing w:before="62"/>
              <w:ind w:left="144" w:right="137"/>
              <w:jc w:val="center"/>
              <w:rPr>
                <w:sz w:val="21"/>
              </w:rPr>
            </w:pPr>
            <w:r>
              <w:rPr>
                <w:sz w:val="21"/>
              </w:rPr>
              <w:t>10</w:t>
            </w:r>
          </w:p>
        </w:tc>
        <w:tc>
          <w:tcPr>
            <w:tcW w:w="709"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80" w:hRule="atLeast"/>
        </w:trPr>
        <w:tc>
          <w:tcPr>
            <w:tcW w:w="1773" w:type="dxa"/>
            <w:vMerge w:val="continue"/>
            <w:tcBorders>
              <w:top w:val="nil"/>
            </w:tcBorders>
          </w:tcPr>
          <w:p>
            <w:pPr>
              <w:rPr>
                <w:sz w:val="2"/>
                <w:szCs w:val="2"/>
              </w:rPr>
            </w:pPr>
          </w:p>
        </w:tc>
        <w:tc>
          <w:tcPr>
            <w:tcW w:w="6577" w:type="dxa"/>
            <w:gridSpan w:val="3"/>
          </w:tcPr>
          <w:p>
            <w:pPr>
              <w:pStyle w:val="9"/>
              <w:spacing w:before="34" w:line="273" w:lineRule="auto"/>
              <w:ind w:left="159" w:right="98"/>
              <w:rPr>
                <w:sz w:val="21"/>
              </w:rPr>
            </w:pPr>
            <w:r>
              <w:rPr>
                <w:w w:val="95"/>
                <w:sz w:val="21"/>
              </w:rPr>
              <w:t>4</w:t>
            </w:r>
            <w:r>
              <w:rPr>
                <w:spacing w:val="-7"/>
                <w:w w:val="95"/>
                <w:sz w:val="21"/>
              </w:rPr>
              <w:t>.穿刺及抽液：无腹穿针通畅性及气密性检查扣</w:t>
            </w:r>
            <w:r>
              <w:rPr>
                <w:w w:val="95"/>
                <w:sz w:val="21"/>
              </w:rPr>
              <w:t>5</w:t>
            </w:r>
            <w:r>
              <w:rPr>
                <w:spacing w:val="-8"/>
                <w:w w:val="95"/>
                <w:sz w:val="21"/>
              </w:rPr>
              <w:t>分，大量腹水不用移</w:t>
            </w:r>
            <w:r>
              <w:rPr>
                <w:spacing w:val="-8"/>
                <w:sz w:val="21"/>
              </w:rPr>
              <w:t>行进针法扣5分，穿刺不成功扣10分</w:t>
            </w:r>
          </w:p>
          <w:p>
            <w:pPr>
              <w:pStyle w:val="9"/>
              <w:numPr>
                <w:ilvl w:val="0"/>
                <w:numId w:val="1"/>
              </w:numPr>
              <w:tabs>
                <w:tab w:val="left" w:pos="622"/>
              </w:tabs>
              <w:spacing w:before="25" w:after="0" w:line="273" w:lineRule="auto"/>
              <w:ind w:left="159" w:right="148" w:hanging="63"/>
              <w:jc w:val="left"/>
              <w:rPr>
                <w:sz w:val="21"/>
              </w:rPr>
            </w:pPr>
            <w:r>
              <w:rPr>
                <w:spacing w:val="-4"/>
                <w:sz w:val="21"/>
              </w:rPr>
              <w:t>检查穿刺针通畅性及气密性，如气密性佳、无阻塞，将针尾乳</w:t>
            </w:r>
            <w:r>
              <w:rPr>
                <w:spacing w:val="-3"/>
                <w:sz w:val="21"/>
              </w:rPr>
              <w:t>胶管用止血钳夹紧</w:t>
            </w:r>
            <w:r>
              <w:rPr>
                <w:sz w:val="21"/>
              </w:rPr>
              <w:t>（5分）</w:t>
            </w:r>
          </w:p>
          <w:p>
            <w:pPr>
              <w:pStyle w:val="9"/>
              <w:numPr>
                <w:ilvl w:val="0"/>
                <w:numId w:val="1"/>
              </w:numPr>
              <w:tabs>
                <w:tab w:val="left" w:pos="622"/>
              </w:tabs>
              <w:spacing w:before="1" w:after="0" w:line="240" w:lineRule="auto"/>
              <w:ind w:left="621" w:right="0" w:hanging="525"/>
              <w:jc w:val="left"/>
              <w:rPr>
                <w:sz w:val="21"/>
              </w:rPr>
            </w:pPr>
            <w:r>
              <w:rPr>
                <w:sz w:val="21"/>
              </w:rPr>
              <w:t>左手固定穿刺处皮肤，右手进行穿刺（10分）</w:t>
            </w:r>
          </w:p>
          <w:p>
            <w:pPr>
              <w:pStyle w:val="9"/>
              <w:numPr>
                <w:ilvl w:val="0"/>
                <w:numId w:val="1"/>
              </w:numPr>
              <w:tabs>
                <w:tab w:val="left" w:pos="622"/>
              </w:tabs>
              <w:spacing w:before="38" w:after="0" w:line="240" w:lineRule="auto"/>
              <w:ind w:left="621" w:right="0" w:hanging="525"/>
              <w:jc w:val="left"/>
              <w:rPr>
                <w:sz w:val="21"/>
              </w:rPr>
            </w:pPr>
            <w:r>
              <w:rPr>
                <w:spacing w:val="-1"/>
                <w:sz w:val="21"/>
              </w:rPr>
              <w:t>连接</w:t>
            </w:r>
            <w:r>
              <w:rPr>
                <w:sz w:val="21"/>
              </w:rPr>
              <w:t>50ml</w:t>
            </w:r>
            <w:r>
              <w:rPr>
                <w:spacing w:val="-2"/>
                <w:sz w:val="21"/>
              </w:rPr>
              <w:t>注射器，松开止血钳，缓慢匀速抽吸腹水</w:t>
            </w:r>
            <w:r>
              <w:rPr>
                <w:sz w:val="21"/>
              </w:rPr>
              <w:t>（8分）</w:t>
            </w:r>
          </w:p>
          <w:p>
            <w:pPr>
              <w:pStyle w:val="9"/>
              <w:numPr>
                <w:ilvl w:val="0"/>
                <w:numId w:val="1"/>
              </w:numPr>
              <w:tabs>
                <w:tab w:val="left" w:pos="622"/>
              </w:tabs>
              <w:spacing w:before="38" w:after="0" w:line="240" w:lineRule="auto"/>
              <w:ind w:left="621" w:right="0" w:hanging="525"/>
              <w:jc w:val="left"/>
              <w:rPr>
                <w:sz w:val="21"/>
              </w:rPr>
            </w:pPr>
            <w:r>
              <w:rPr>
                <w:sz w:val="21"/>
              </w:rPr>
              <w:t>再次夹闭胶管（2分）</w:t>
            </w:r>
          </w:p>
          <w:p>
            <w:pPr>
              <w:pStyle w:val="9"/>
              <w:numPr>
                <w:ilvl w:val="0"/>
                <w:numId w:val="1"/>
              </w:numPr>
              <w:tabs>
                <w:tab w:val="left" w:pos="622"/>
              </w:tabs>
              <w:spacing w:before="39" w:after="0" w:line="251" w:lineRule="exact"/>
              <w:ind w:left="621" w:right="0" w:hanging="525"/>
              <w:jc w:val="left"/>
              <w:rPr>
                <w:sz w:val="21"/>
              </w:rPr>
            </w:pPr>
            <w:r>
              <w:rPr>
                <w:sz w:val="21"/>
              </w:rPr>
              <w:t>取下注射器，留取标本（5分）</w:t>
            </w:r>
          </w:p>
        </w:tc>
        <w:tc>
          <w:tcPr>
            <w:tcW w:w="967" w:type="dxa"/>
          </w:tcPr>
          <w:p>
            <w:pPr>
              <w:pStyle w:val="9"/>
              <w:rPr>
                <w:b/>
                <w:sz w:val="20"/>
              </w:rPr>
            </w:pPr>
          </w:p>
          <w:p>
            <w:pPr>
              <w:pStyle w:val="9"/>
              <w:rPr>
                <w:b/>
                <w:sz w:val="20"/>
              </w:rPr>
            </w:pPr>
          </w:p>
          <w:p>
            <w:pPr>
              <w:pStyle w:val="9"/>
              <w:rPr>
                <w:b/>
                <w:sz w:val="20"/>
              </w:rPr>
            </w:pPr>
          </w:p>
          <w:p>
            <w:pPr>
              <w:pStyle w:val="9"/>
              <w:spacing w:before="3"/>
              <w:rPr>
                <w:b/>
                <w:sz w:val="26"/>
              </w:rPr>
            </w:pPr>
          </w:p>
          <w:p>
            <w:pPr>
              <w:pStyle w:val="9"/>
              <w:ind w:left="144" w:right="137"/>
              <w:jc w:val="center"/>
              <w:rPr>
                <w:sz w:val="21"/>
              </w:rPr>
            </w:pPr>
            <w:r>
              <w:rPr>
                <w:sz w:val="21"/>
              </w:rPr>
              <w:t>30</w:t>
            </w:r>
          </w:p>
        </w:tc>
        <w:tc>
          <w:tcPr>
            <w:tcW w:w="709"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773" w:type="dxa"/>
            <w:vMerge w:val="continue"/>
            <w:tcBorders>
              <w:top w:val="nil"/>
            </w:tcBorders>
          </w:tcPr>
          <w:p>
            <w:pPr>
              <w:rPr>
                <w:sz w:val="2"/>
                <w:szCs w:val="2"/>
              </w:rPr>
            </w:pPr>
          </w:p>
        </w:tc>
        <w:tc>
          <w:tcPr>
            <w:tcW w:w="6577" w:type="dxa"/>
            <w:gridSpan w:val="3"/>
          </w:tcPr>
          <w:p>
            <w:pPr>
              <w:pStyle w:val="9"/>
              <w:spacing w:before="79"/>
              <w:ind w:left="159"/>
              <w:rPr>
                <w:sz w:val="21"/>
              </w:rPr>
            </w:pPr>
            <w:r>
              <w:rPr>
                <w:sz w:val="21"/>
              </w:rPr>
              <w:t>5.拔出穿刺针，局部消毒，无菌敷贴覆盖</w:t>
            </w:r>
          </w:p>
        </w:tc>
        <w:tc>
          <w:tcPr>
            <w:tcW w:w="967" w:type="dxa"/>
          </w:tcPr>
          <w:p>
            <w:pPr>
              <w:pStyle w:val="9"/>
              <w:spacing w:before="62"/>
              <w:ind w:left="7"/>
              <w:jc w:val="center"/>
              <w:rPr>
                <w:sz w:val="21"/>
              </w:rPr>
            </w:pPr>
            <w:r>
              <w:rPr>
                <w:w w:val="99"/>
                <w:sz w:val="21"/>
              </w:rPr>
              <w:t>5</w:t>
            </w:r>
          </w:p>
        </w:tc>
        <w:tc>
          <w:tcPr>
            <w:tcW w:w="709"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4" w:hRule="atLeast"/>
        </w:trPr>
        <w:tc>
          <w:tcPr>
            <w:tcW w:w="1773" w:type="dxa"/>
            <w:vMerge w:val="restart"/>
          </w:tcPr>
          <w:p>
            <w:pPr>
              <w:pStyle w:val="9"/>
              <w:rPr>
                <w:b/>
                <w:sz w:val="20"/>
              </w:rPr>
            </w:pPr>
          </w:p>
          <w:p>
            <w:pPr>
              <w:pStyle w:val="9"/>
              <w:spacing w:before="2"/>
              <w:rPr>
                <w:b/>
                <w:sz w:val="25"/>
              </w:rPr>
            </w:pPr>
          </w:p>
          <w:p>
            <w:pPr>
              <w:pStyle w:val="9"/>
              <w:ind w:left="108"/>
              <w:rPr>
                <w:sz w:val="21"/>
              </w:rPr>
            </w:pPr>
            <w:r>
              <w:rPr>
                <w:sz w:val="21"/>
              </w:rPr>
              <w:t>操作后处理</w:t>
            </w:r>
          </w:p>
        </w:tc>
        <w:tc>
          <w:tcPr>
            <w:tcW w:w="6577" w:type="dxa"/>
            <w:gridSpan w:val="3"/>
          </w:tcPr>
          <w:p>
            <w:pPr>
              <w:pStyle w:val="9"/>
              <w:spacing w:before="34"/>
              <w:ind w:left="159"/>
              <w:rPr>
                <w:sz w:val="21"/>
              </w:rPr>
            </w:pPr>
            <w:r>
              <w:rPr>
                <w:sz w:val="21"/>
              </w:rPr>
              <w:t>术后再次评估患者生命体征，测腹围，交代患者注意事项。口述大量</w:t>
            </w:r>
          </w:p>
          <w:p>
            <w:pPr>
              <w:pStyle w:val="9"/>
              <w:spacing w:before="38" w:line="252" w:lineRule="exact"/>
              <w:ind w:left="159"/>
              <w:rPr>
                <w:sz w:val="21"/>
              </w:rPr>
            </w:pPr>
            <w:r>
              <w:rPr>
                <w:sz w:val="21"/>
              </w:rPr>
              <w:t>抽取腹水后使用腹带（无口述扣1分）</w:t>
            </w:r>
          </w:p>
        </w:tc>
        <w:tc>
          <w:tcPr>
            <w:tcW w:w="967" w:type="dxa"/>
          </w:tcPr>
          <w:p>
            <w:pPr>
              <w:pStyle w:val="9"/>
              <w:spacing w:before="171"/>
              <w:ind w:left="7"/>
              <w:jc w:val="center"/>
              <w:rPr>
                <w:sz w:val="21"/>
              </w:rPr>
            </w:pPr>
            <w:r>
              <w:rPr>
                <w:w w:val="99"/>
                <w:sz w:val="21"/>
              </w:rPr>
              <w:t>4</w:t>
            </w:r>
          </w:p>
        </w:tc>
        <w:tc>
          <w:tcPr>
            <w:tcW w:w="709"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6" w:hRule="atLeast"/>
        </w:trPr>
        <w:tc>
          <w:tcPr>
            <w:tcW w:w="1773" w:type="dxa"/>
            <w:vMerge w:val="continue"/>
            <w:tcBorders>
              <w:top w:val="nil"/>
            </w:tcBorders>
          </w:tcPr>
          <w:p>
            <w:pPr>
              <w:rPr>
                <w:sz w:val="2"/>
                <w:szCs w:val="2"/>
              </w:rPr>
            </w:pPr>
          </w:p>
        </w:tc>
        <w:tc>
          <w:tcPr>
            <w:tcW w:w="6577" w:type="dxa"/>
            <w:gridSpan w:val="3"/>
          </w:tcPr>
          <w:p>
            <w:pPr>
              <w:pStyle w:val="9"/>
              <w:spacing w:before="80"/>
              <w:ind w:left="159"/>
              <w:rPr>
                <w:sz w:val="21"/>
              </w:rPr>
            </w:pPr>
            <w:r>
              <w:rPr>
                <w:spacing w:val="-1"/>
                <w:w w:val="99"/>
                <w:sz w:val="21"/>
              </w:rPr>
              <w:t>腹水标本作好标记并送检</w:t>
            </w:r>
            <w:r>
              <w:rPr>
                <w:spacing w:val="2"/>
                <w:w w:val="99"/>
                <w:sz w:val="21"/>
              </w:rPr>
              <w:t>（</w:t>
            </w:r>
            <w:r>
              <w:rPr>
                <w:spacing w:val="-1"/>
                <w:w w:val="99"/>
                <w:sz w:val="21"/>
              </w:rPr>
              <w:t>常规、生化、培养等</w:t>
            </w:r>
            <w:r>
              <w:rPr>
                <w:spacing w:val="-104"/>
                <w:w w:val="99"/>
                <w:sz w:val="21"/>
              </w:rPr>
              <w:t>）</w:t>
            </w:r>
            <w:r>
              <w:rPr>
                <w:spacing w:val="-1"/>
                <w:w w:val="99"/>
                <w:sz w:val="21"/>
              </w:rPr>
              <w:t>，完成操作记录</w:t>
            </w:r>
          </w:p>
        </w:tc>
        <w:tc>
          <w:tcPr>
            <w:tcW w:w="967" w:type="dxa"/>
          </w:tcPr>
          <w:p>
            <w:pPr>
              <w:pStyle w:val="9"/>
              <w:spacing w:before="63"/>
              <w:ind w:left="7"/>
              <w:jc w:val="center"/>
              <w:rPr>
                <w:sz w:val="21"/>
              </w:rPr>
            </w:pPr>
            <w:r>
              <w:rPr>
                <w:w w:val="99"/>
                <w:sz w:val="21"/>
              </w:rPr>
              <w:t>3</w:t>
            </w:r>
          </w:p>
        </w:tc>
        <w:tc>
          <w:tcPr>
            <w:tcW w:w="709"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773" w:type="dxa"/>
            <w:vMerge w:val="continue"/>
            <w:tcBorders>
              <w:top w:val="nil"/>
            </w:tcBorders>
          </w:tcPr>
          <w:p>
            <w:pPr>
              <w:rPr>
                <w:sz w:val="2"/>
                <w:szCs w:val="2"/>
              </w:rPr>
            </w:pPr>
          </w:p>
        </w:tc>
        <w:tc>
          <w:tcPr>
            <w:tcW w:w="6577" w:type="dxa"/>
            <w:gridSpan w:val="3"/>
          </w:tcPr>
          <w:p>
            <w:pPr>
              <w:pStyle w:val="9"/>
              <w:spacing w:before="81"/>
              <w:ind w:left="159"/>
              <w:rPr>
                <w:sz w:val="21"/>
              </w:rPr>
            </w:pPr>
            <w:r>
              <w:rPr>
                <w:sz w:val="21"/>
              </w:rPr>
              <w:t>物品复原，污物的分类处理</w:t>
            </w:r>
          </w:p>
        </w:tc>
        <w:tc>
          <w:tcPr>
            <w:tcW w:w="967" w:type="dxa"/>
          </w:tcPr>
          <w:p>
            <w:pPr>
              <w:pStyle w:val="9"/>
              <w:spacing w:before="64"/>
              <w:ind w:left="7"/>
              <w:jc w:val="center"/>
              <w:rPr>
                <w:sz w:val="21"/>
              </w:rPr>
            </w:pPr>
            <w:r>
              <w:rPr>
                <w:w w:val="99"/>
                <w:sz w:val="21"/>
              </w:rPr>
              <w:t>3</w:t>
            </w:r>
          </w:p>
        </w:tc>
        <w:tc>
          <w:tcPr>
            <w:tcW w:w="709"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773" w:type="dxa"/>
            <w:vMerge w:val="restart"/>
          </w:tcPr>
          <w:p>
            <w:pPr>
              <w:pStyle w:val="9"/>
              <w:spacing w:before="10"/>
              <w:rPr>
                <w:b/>
                <w:sz w:val="20"/>
              </w:rPr>
            </w:pPr>
          </w:p>
          <w:p>
            <w:pPr>
              <w:pStyle w:val="9"/>
              <w:ind w:left="108"/>
              <w:rPr>
                <w:sz w:val="21"/>
              </w:rPr>
            </w:pPr>
            <w:r>
              <w:rPr>
                <w:sz w:val="21"/>
              </w:rPr>
              <w:t>总体评价</w:t>
            </w:r>
          </w:p>
        </w:tc>
        <w:tc>
          <w:tcPr>
            <w:tcW w:w="6577" w:type="dxa"/>
            <w:gridSpan w:val="3"/>
          </w:tcPr>
          <w:p>
            <w:pPr>
              <w:pStyle w:val="9"/>
              <w:spacing w:before="79"/>
              <w:ind w:left="159"/>
              <w:rPr>
                <w:sz w:val="21"/>
              </w:rPr>
            </w:pPr>
            <w:r>
              <w:rPr>
                <w:sz w:val="21"/>
              </w:rPr>
              <w:t>术中评估，整个操作过程体现人文关怀</w:t>
            </w:r>
          </w:p>
        </w:tc>
        <w:tc>
          <w:tcPr>
            <w:tcW w:w="967" w:type="dxa"/>
          </w:tcPr>
          <w:p>
            <w:pPr>
              <w:pStyle w:val="9"/>
              <w:spacing w:before="63"/>
              <w:ind w:left="7"/>
              <w:jc w:val="center"/>
              <w:rPr>
                <w:sz w:val="21"/>
              </w:rPr>
            </w:pPr>
            <w:r>
              <w:rPr>
                <w:w w:val="99"/>
                <w:sz w:val="21"/>
              </w:rPr>
              <w:t>5</w:t>
            </w:r>
          </w:p>
        </w:tc>
        <w:tc>
          <w:tcPr>
            <w:tcW w:w="709"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773" w:type="dxa"/>
            <w:vMerge w:val="continue"/>
            <w:tcBorders>
              <w:top w:val="nil"/>
            </w:tcBorders>
          </w:tcPr>
          <w:p>
            <w:pPr>
              <w:rPr>
                <w:sz w:val="2"/>
                <w:szCs w:val="2"/>
              </w:rPr>
            </w:pPr>
          </w:p>
        </w:tc>
        <w:tc>
          <w:tcPr>
            <w:tcW w:w="6577" w:type="dxa"/>
            <w:gridSpan w:val="3"/>
          </w:tcPr>
          <w:p>
            <w:pPr>
              <w:pStyle w:val="9"/>
              <w:spacing w:before="80"/>
              <w:ind w:left="159"/>
              <w:rPr>
                <w:sz w:val="21"/>
              </w:rPr>
            </w:pPr>
            <w:r>
              <w:rPr>
                <w:sz w:val="21"/>
              </w:rPr>
              <w:t>无菌观念强，操作熟练，在规定时间内完成操作</w:t>
            </w:r>
          </w:p>
        </w:tc>
        <w:tc>
          <w:tcPr>
            <w:tcW w:w="967" w:type="dxa"/>
          </w:tcPr>
          <w:p>
            <w:pPr>
              <w:pStyle w:val="9"/>
              <w:spacing w:before="63"/>
              <w:ind w:left="7"/>
              <w:jc w:val="center"/>
              <w:rPr>
                <w:sz w:val="21"/>
              </w:rPr>
            </w:pPr>
            <w:r>
              <w:rPr>
                <w:w w:val="99"/>
                <w:sz w:val="21"/>
              </w:rPr>
              <w:t>5</w:t>
            </w:r>
          </w:p>
        </w:tc>
        <w:tc>
          <w:tcPr>
            <w:tcW w:w="709"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773" w:type="dxa"/>
          </w:tcPr>
          <w:p>
            <w:pPr>
              <w:pStyle w:val="9"/>
              <w:spacing w:before="62"/>
              <w:ind w:left="108"/>
              <w:rPr>
                <w:sz w:val="21"/>
              </w:rPr>
            </w:pPr>
            <w:r>
              <w:rPr>
                <w:sz w:val="21"/>
              </w:rPr>
              <w:t>操作后提问</w:t>
            </w:r>
          </w:p>
        </w:tc>
        <w:tc>
          <w:tcPr>
            <w:tcW w:w="6577" w:type="dxa"/>
            <w:gridSpan w:val="3"/>
          </w:tcPr>
          <w:p>
            <w:pPr>
              <w:pStyle w:val="9"/>
              <w:spacing w:before="79"/>
              <w:ind w:left="159"/>
              <w:rPr>
                <w:sz w:val="21"/>
              </w:rPr>
            </w:pPr>
            <w:r>
              <w:rPr>
                <w:sz w:val="21"/>
              </w:rPr>
              <w:t>该项操作的适应证、禁忌证、并发症和操作后宣教事项中任选2项提问</w:t>
            </w:r>
          </w:p>
        </w:tc>
        <w:tc>
          <w:tcPr>
            <w:tcW w:w="967" w:type="dxa"/>
          </w:tcPr>
          <w:p>
            <w:pPr>
              <w:pStyle w:val="9"/>
              <w:spacing w:before="62"/>
              <w:ind w:left="7"/>
              <w:jc w:val="center"/>
              <w:rPr>
                <w:sz w:val="21"/>
              </w:rPr>
            </w:pPr>
            <w:r>
              <w:rPr>
                <w:w w:val="99"/>
                <w:sz w:val="21"/>
              </w:rPr>
              <w:t>5</w:t>
            </w:r>
          </w:p>
        </w:tc>
        <w:tc>
          <w:tcPr>
            <w:tcW w:w="709"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5" w:hRule="atLeast"/>
        </w:trPr>
        <w:tc>
          <w:tcPr>
            <w:tcW w:w="8350" w:type="dxa"/>
            <w:gridSpan w:val="4"/>
          </w:tcPr>
          <w:p>
            <w:pPr>
              <w:pStyle w:val="9"/>
              <w:tabs>
                <w:tab w:val="left" w:pos="428"/>
              </w:tabs>
              <w:spacing w:before="8" w:line="258" w:lineRule="exact"/>
              <w:ind w:left="8"/>
              <w:jc w:val="center"/>
              <w:rPr>
                <w:sz w:val="21"/>
              </w:rPr>
            </w:pPr>
            <w:r>
              <w:rPr>
                <w:sz w:val="21"/>
              </w:rPr>
              <w:t>合</w:t>
            </w:r>
            <w:r>
              <w:rPr>
                <w:sz w:val="21"/>
              </w:rPr>
              <w:tab/>
            </w:r>
            <w:r>
              <w:rPr>
                <w:sz w:val="21"/>
              </w:rPr>
              <w:t>计</w:t>
            </w:r>
          </w:p>
        </w:tc>
        <w:tc>
          <w:tcPr>
            <w:tcW w:w="967" w:type="dxa"/>
          </w:tcPr>
          <w:p>
            <w:pPr>
              <w:pStyle w:val="9"/>
              <w:spacing w:before="8" w:line="258" w:lineRule="exact"/>
              <w:ind w:left="147" w:right="136"/>
              <w:jc w:val="center"/>
              <w:rPr>
                <w:sz w:val="21"/>
              </w:rPr>
            </w:pPr>
            <w:r>
              <w:rPr>
                <w:sz w:val="21"/>
              </w:rPr>
              <w:t>110</w:t>
            </w:r>
          </w:p>
        </w:tc>
        <w:tc>
          <w:tcPr>
            <w:tcW w:w="709" w:type="dxa"/>
          </w:tcPr>
          <w:p>
            <w:pPr>
              <w:pStyle w:val="9"/>
              <w:rPr>
                <w:rFonts w:ascii="Times New Roman"/>
                <w:sz w:val="20"/>
              </w:rPr>
            </w:pPr>
          </w:p>
        </w:tc>
      </w:tr>
    </w:tbl>
    <w:p>
      <w:pPr>
        <w:spacing w:before="6" w:line="240" w:lineRule="auto"/>
        <w:rPr>
          <w:b/>
          <w:sz w:val="8"/>
        </w:rPr>
      </w:pPr>
    </w:p>
    <w:p>
      <w:pPr>
        <w:spacing w:before="69"/>
        <w:ind w:left="818" w:right="0" w:firstLine="0"/>
        <w:jc w:val="left"/>
        <w:rPr>
          <w:b/>
          <w:sz w:val="21"/>
        </w:rPr>
      </w:pPr>
      <w:r>
        <w:rPr>
          <w:b/>
          <w:sz w:val="21"/>
        </w:rPr>
        <w:t>考官签字：</w:t>
      </w:r>
    </w:p>
    <w:p>
      <w:pPr>
        <w:spacing w:after="0"/>
        <w:jc w:val="left"/>
        <w:rPr>
          <w:sz w:val="21"/>
        </w:rPr>
        <w:sectPr>
          <w:headerReference r:id="rId10" w:type="default"/>
          <w:pgSz w:w="11910" w:h="16840"/>
          <w:pgMar w:top="2760" w:right="600" w:bottom="280" w:left="600" w:header="1470" w:footer="0" w:gutter="0"/>
          <w:cols w:space="720" w:num="1"/>
        </w:sectPr>
      </w:pPr>
    </w:p>
    <w:p>
      <w:pPr>
        <w:pStyle w:val="2"/>
        <w:spacing w:before="57" w:after="5"/>
        <w:ind w:left="1010" w:right="1008"/>
        <w:jc w:val="center"/>
      </w:pPr>
      <w:r>
        <w:t>导尿术</w:t>
      </w:r>
    </w:p>
    <w:tbl>
      <w:tblPr>
        <w:tblStyle w:val="5"/>
        <w:tblW w:w="0" w:type="auto"/>
        <w:tblInd w:w="47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86"/>
        <w:gridCol w:w="2770"/>
        <w:gridCol w:w="919"/>
        <w:gridCol w:w="1424"/>
        <w:gridCol w:w="1955"/>
        <w:gridCol w:w="966"/>
        <w:gridCol w:w="69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286" w:type="dxa"/>
          </w:tcPr>
          <w:p>
            <w:pPr>
              <w:pStyle w:val="9"/>
              <w:spacing w:before="34"/>
              <w:ind w:right="290"/>
              <w:jc w:val="right"/>
              <w:rPr>
                <w:sz w:val="21"/>
              </w:rPr>
            </w:pPr>
            <w:r>
              <w:rPr>
                <w:w w:val="95"/>
                <w:sz w:val="21"/>
              </w:rPr>
              <w:t>考生姓名</w:t>
            </w:r>
          </w:p>
        </w:tc>
        <w:tc>
          <w:tcPr>
            <w:tcW w:w="3689" w:type="dxa"/>
            <w:gridSpan w:val="2"/>
          </w:tcPr>
          <w:p>
            <w:pPr>
              <w:pStyle w:val="9"/>
              <w:rPr>
                <w:rFonts w:ascii="Times New Roman"/>
                <w:sz w:val="20"/>
              </w:rPr>
            </w:pPr>
          </w:p>
        </w:tc>
        <w:tc>
          <w:tcPr>
            <w:tcW w:w="1424" w:type="dxa"/>
          </w:tcPr>
          <w:p>
            <w:pPr>
              <w:pStyle w:val="9"/>
              <w:spacing w:before="34"/>
              <w:ind w:left="271" w:right="263"/>
              <w:jc w:val="center"/>
              <w:rPr>
                <w:rFonts w:hint="eastAsia" w:eastAsia="宋体"/>
                <w:sz w:val="21"/>
                <w:lang w:eastAsia="zh-CN"/>
              </w:rPr>
            </w:pPr>
            <w:r>
              <w:rPr>
                <w:rFonts w:hint="eastAsia"/>
                <w:sz w:val="21"/>
                <w:lang w:eastAsia="zh-CN"/>
              </w:rPr>
              <w:t>终身码</w:t>
            </w:r>
          </w:p>
        </w:tc>
        <w:tc>
          <w:tcPr>
            <w:tcW w:w="3620" w:type="dxa"/>
            <w:gridSpan w:val="3"/>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286" w:type="dxa"/>
          </w:tcPr>
          <w:p>
            <w:pPr>
              <w:pStyle w:val="9"/>
              <w:spacing w:before="34"/>
              <w:ind w:right="290"/>
              <w:jc w:val="right"/>
              <w:rPr>
                <w:sz w:val="21"/>
              </w:rPr>
            </w:pPr>
            <w:r>
              <w:rPr>
                <w:w w:val="95"/>
                <w:sz w:val="21"/>
              </w:rPr>
              <w:t>培训学科</w:t>
            </w:r>
          </w:p>
        </w:tc>
        <w:tc>
          <w:tcPr>
            <w:tcW w:w="3689" w:type="dxa"/>
            <w:gridSpan w:val="2"/>
          </w:tcPr>
          <w:p>
            <w:pPr>
              <w:pStyle w:val="9"/>
              <w:rPr>
                <w:rFonts w:ascii="Times New Roman"/>
                <w:sz w:val="20"/>
              </w:rPr>
            </w:pPr>
          </w:p>
        </w:tc>
        <w:tc>
          <w:tcPr>
            <w:tcW w:w="1424" w:type="dxa"/>
          </w:tcPr>
          <w:p>
            <w:pPr>
              <w:pStyle w:val="9"/>
              <w:spacing w:before="34"/>
              <w:ind w:left="271" w:right="263"/>
              <w:jc w:val="center"/>
              <w:rPr>
                <w:sz w:val="21"/>
              </w:rPr>
            </w:pPr>
            <w:r>
              <w:rPr>
                <w:sz w:val="21"/>
              </w:rPr>
              <w:t>考核基地</w:t>
            </w:r>
          </w:p>
        </w:tc>
        <w:tc>
          <w:tcPr>
            <w:tcW w:w="3620" w:type="dxa"/>
            <w:gridSpan w:val="3"/>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286" w:type="dxa"/>
          </w:tcPr>
          <w:p>
            <w:pPr>
              <w:pStyle w:val="9"/>
              <w:spacing w:before="33"/>
              <w:ind w:right="285"/>
              <w:jc w:val="right"/>
              <w:rPr>
                <w:b/>
                <w:sz w:val="21"/>
              </w:rPr>
            </w:pPr>
            <w:r>
              <w:rPr>
                <w:b/>
                <w:w w:val="95"/>
                <w:sz w:val="21"/>
              </w:rPr>
              <w:t>评分项目</w:t>
            </w:r>
          </w:p>
        </w:tc>
        <w:tc>
          <w:tcPr>
            <w:tcW w:w="7068" w:type="dxa"/>
            <w:gridSpan w:val="4"/>
          </w:tcPr>
          <w:p>
            <w:pPr>
              <w:pStyle w:val="9"/>
              <w:spacing w:before="33"/>
              <w:ind w:left="2895" w:right="2886"/>
              <w:jc w:val="center"/>
              <w:rPr>
                <w:b/>
                <w:sz w:val="21"/>
              </w:rPr>
            </w:pPr>
            <w:r>
              <w:rPr>
                <w:b/>
                <w:sz w:val="21"/>
              </w:rPr>
              <w:t>评分要素</w:t>
            </w:r>
          </w:p>
        </w:tc>
        <w:tc>
          <w:tcPr>
            <w:tcW w:w="966" w:type="dxa"/>
          </w:tcPr>
          <w:p>
            <w:pPr>
              <w:pStyle w:val="9"/>
              <w:spacing w:before="33"/>
              <w:ind w:left="139" w:right="131"/>
              <w:jc w:val="center"/>
              <w:rPr>
                <w:b/>
                <w:sz w:val="21"/>
              </w:rPr>
            </w:pPr>
            <w:r>
              <w:rPr>
                <w:b/>
                <w:sz w:val="21"/>
              </w:rPr>
              <w:t>标准分</w:t>
            </w:r>
          </w:p>
        </w:tc>
        <w:tc>
          <w:tcPr>
            <w:tcW w:w="699" w:type="dxa"/>
          </w:tcPr>
          <w:p>
            <w:pPr>
              <w:pStyle w:val="9"/>
              <w:spacing w:before="33"/>
              <w:ind w:left="143"/>
              <w:rPr>
                <w:b/>
                <w:sz w:val="21"/>
              </w:rPr>
            </w:pPr>
            <w:r>
              <w:rPr>
                <w:b/>
                <w:sz w:val="21"/>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1" w:hRule="atLeast"/>
        </w:trPr>
        <w:tc>
          <w:tcPr>
            <w:tcW w:w="1286" w:type="dxa"/>
          </w:tcPr>
          <w:p>
            <w:pPr>
              <w:pStyle w:val="9"/>
              <w:spacing w:before="170"/>
              <w:ind w:left="107"/>
              <w:rPr>
                <w:sz w:val="21"/>
              </w:rPr>
            </w:pPr>
            <w:r>
              <w:rPr>
                <w:sz w:val="21"/>
              </w:rPr>
              <w:t>操作判断</w:t>
            </w:r>
          </w:p>
        </w:tc>
        <w:tc>
          <w:tcPr>
            <w:tcW w:w="7068" w:type="dxa"/>
            <w:gridSpan w:val="4"/>
          </w:tcPr>
          <w:p>
            <w:pPr>
              <w:pStyle w:val="9"/>
              <w:spacing w:before="33"/>
              <w:ind w:left="160"/>
              <w:rPr>
                <w:sz w:val="21"/>
              </w:rPr>
            </w:pPr>
            <w:r>
              <w:rPr>
                <w:sz w:val="21"/>
              </w:rPr>
              <w:t>根据题干判断该做何种技能操作，判断正确得5分，判断错误不得分，由考官告知其正确操作项目，考生进行技能操作</w:t>
            </w:r>
          </w:p>
        </w:tc>
        <w:tc>
          <w:tcPr>
            <w:tcW w:w="966" w:type="dxa"/>
          </w:tcPr>
          <w:p>
            <w:pPr>
              <w:pStyle w:val="9"/>
              <w:spacing w:before="170"/>
              <w:ind w:left="9"/>
              <w:jc w:val="center"/>
              <w:rPr>
                <w:sz w:val="21"/>
              </w:rPr>
            </w:pPr>
            <w:r>
              <w:rPr>
                <w:w w:val="99"/>
                <w:sz w:val="21"/>
              </w:rPr>
              <w:t>5</w:t>
            </w:r>
          </w:p>
        </w:tc>
        <w:tc>
          <w:tcPr>
            <w:tcW w:w="699"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286" w:type="dxa"/>
            <w:vMerge w:val="restart"/>
          </w:tcPr>
          <w:p>
            <w:pPr>
              <w:pStyle w:val="9"/>
              <w:rPr>
                <w:rFonts w:ascii="Times New Roman"/>
                <w:sz w:val="20"/>
              </w:rPr>
            </w:pPr>
          </w:p>
          <w:p>
            <w:pPr>
              <w:pStyle w:val="9"/>
              <w:rPr>
                <w:rFonts w:ascii="Times New Roman"/>
                <w:sz w:val="20"/>
              </w:rPr>
            </w:pPr>
          </w:p>
          <w:p>
            <w:pPr>
              <w:pStyle w:val="9"/>
              <w:spacing w:before="5"/>
              <w:rPr>
                <w:rFonts w:ascii="Times New Roman"/>
                <w:sz w:val="20"/>
              </w:rPr>
            </w:pPr>
          </w:p>
          <w:p>
            <w:pPr>
              <w:pStyle w:val="9"/>
              <w:spacing w:before="1"/>
              <w:ind w:left="107"/>
              <w:rPr>
                <w:sz w:val="21"/>
              </w:rPr>
            </w:pPr>
            <w:r>
              <w:rPr>
                <w:sz w:val="21"/>
              </w:rPr>
              <w:t>操作前准备</w:t>
            </w:r>
          </w:p>
        </w:tc>
        <w:tc>
          <w:tcPr>
            <w:tcW w:w="7068" w:type="dxa"/>
            <w:gridSpan w:val="4"/>
          </w:tcPr>
          <w:p>
            <w:pPr>
              <w:pStyle w:val="9"/>
              <w:spacing w:before="50"/>
              <w:ind w:left="160"/>
              <w:rPr>
                <w:sz w:val="21"/>
              </w:rPr>
            </w:pPr>
            <w:r>
              <w:rPr>
                <w:sz w:val="21"/>
              </w:rPr>
              <w:t>核对患者身份，注意保护患者隐私，必要时用屏风遮挡患者</w:t>
            </w:r>
          </w:p>
        </w:tc>
        <w:tc>
          <w:tcPr>
            <w:tcW w:w="966" w:type="dxa"/>
          </w:tcPr>
          <w:p>
            <w:pPr>
              <w:pStyle w:val="9"/>
              <w:spacing w:before="33"/>
              <w:ind w:left="9"/>
              <w:jc w:val="center"/>
              <w:rPr>
                <w:sz w:val="21"/>
              </w:rPr>
            </w:pPr>
            <w:r>
              <w:rPr>
                <w:w w:val="99"/>
                <w:sz w:val="21"/>
              </w:rPr>
              <w:t>3</w:t>
            </w:r>
          </w:p>
        </w:tc>
        <w:tc>
          <w:tcPr>
            <w:tcW w:w="699"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286" w:type="dxa"/>
            <w:vMerge w:val="continue"/>
            <w:tcBorders>
              <w:top w:val="nil"/>
            </w:tcBorders>
          </w:tcPr>
          <w:p>
            <w:pPr>
              <w:rPr>
                <w:sz w:val="2"/>
                <w:szCs w:val="2"/>
              </w:rPr>
            </w:pPr>
          </w:p>
        </w:tc>
        <w:tc>
          <w:tcPr>
            <w:tcW w:w="7068" w:type="dxa"/>
            <w:gridSpan w:val="4"/>
          </w:tcPr>
          <w:p>
            <w:pPr>
              <w:pStyle w:val="9"/>
              <w:spacing w:before="50"/>
              <w:ind w:left="160"/>
              <w:rPr>
                <w:sz w:val="21"/>
              </w:rPr>
            </w:pPr>
            <w:r>
              <w:rPr>
                <w:sz w:val="21"/>
              </w:rPr>
              <w:t>解释操作的目的和必要性</w:t>
            </w:r>
          </w:p>
        </w:tc>
        <w:tc>
          <w:tcPr>
            <w:tcW w:w="966" w:type="dxa"/>
          </w:tcPr>
          <w:p>
            <w:pPr>
              <w:pStyle w:val="9"/>
              <w:spacing w:before="33"/>
              <w:ind w:left="9"/>
              <w:jc w:val="center"/>
              <w:rPr>
                <w:sz w:val="21"/>
              </w:rPr>
            </w:pPr>
            <w:r>
              <w:rPr>
                <w:w w:val="99"/>
                <w:sz w:val="21"/>
              </w:rPr>
              <w:t>3</w:t>
            </w:r>
          </w:p>
        </w:tc>
        <w:tc>
          <w:tcPr>
            <w:tcW w:w="699"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286" w:type="dxa"/>
            <w:vMerge w:val="continue"/>
            <w:tcBorders>
              <w:top w:val="nil"/>
            </w:tcBorders>
          </w:tcPr>
          <w:p>
            <w:pPr>
              <w:rPr>
                <w:sz w:val="2"/>
                <w:szCs w:val="2"/>
              </w:rPr>
            </w:pPr>
          </w:p>
        </w:tc>
        <w:tc>
          <w:tcPr>
            <w:tcW w:w="7068" w:type="dxa"/>
            <w:gridSpan w:val="4"/>
          </w:tcPr>
          <w:p>
            <w:pPr>
              <w:pStyle w:val="9"/>
              <w:spacing w:before="51"/>
              <w:ind w:left="160"/>
              <w:rPr>
                <w:sz w:val="21"/>
              </w:rPr>
            </w:pPr>
            <w:r>
              <w:rPr>
                <w:spacing w:val="-1"/>
                <w:w w:val="99"/>
                <w:sz w:val="21"/>
              </w:rPr>
              <w:t>物品准备（注意有效期</w:t>
            </w:r>
            <w:r>
              <w:rPr>
                <w:spacing w:val="-104"/>
                <w:w w:val="99"/>
                <w:sz w:val="21"/>
              </w:rPr>
              <w:t>）</w:t>
            </w:r>
            <w:r>
              <w:rPr>
                <w:spacing w:val="-1"/>
                <w:w w:val="99"/>
                <w:sz w:val="21"/>
              </w:rPr>
              <w:t>，戴口罩、帽子，洗手</w:t>
            </w:r>
          </w:p>
        </w:tc>
        <w:tc>
          <w:tcPr>
            <w:tcW w:w="966" w:type="dxa"/>
          </w:tcPr>
          <w:p>
            <w:pPr>
              <w:pStyle w:val="9"/>
              <w:spacing w:before="34"/>
              <w:ind w:left="9"/>
              <w:jc w:val="center"/>
              <w:rPr>
                <w:sz w:val="21"/>
              </w:rPr>
            </w:pPr>
            <w:r>
              <w:rPr>
                <w:w w:val="99"/>
                <w:sz w:val="21"/>
              </w:rPr>
              <w:t>4</w:t>
            </w:r>
          </w:p>
        </w:tc>
        <w:tc>
          <w:tcPr>
            <w:tcW w:w="699"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1" w:hRule="atLeast"/>
        </w:trPr>
        <w:tc>
          <w:tcPr>
            <w:tcW w:w="1286" w:type="dxa"/>
            <w:vMerge w:val="continue"/>
            <w:tcBorders>
              <w:top w:val="nil"/>
            </w:tcBorders>
          </w:tcPr>
          <w:p>
            <w:pPr>
              <w:rPr>
                <w:sz w:val="2"/>
                <w:szCs w:val="2"/>
              </w:rPr>
            </w:pPr>
          </w:p>
        </w:tc>
        <w:tc>
          <w:tcPr>
            <w:tcW w:w="7068" w:type="dxa"/>
            <w:gridSpan w:val="4"/>
          </w:tcPr>
          <w:p>
            <w:pPr>
              <w:pStyle w:val="9"/>
              <w:spacing w:before="34"/>
              <w:ind w:left="160"/>
              <w:rPr>
                <w:sz w:val="21"/>
              </w:rPr>
            </w:pPr>
            <w:r>
              <w:rPr>
                <w:spacing w:val="-10"/>
                <w:sz w:val="21"/>
              </w:rPr>
              <w:t>准备物品：外阴消毒包、导尿包、导尿管、引流袋、注射器、手套、生</w:t>
            </w:r>
            <w:r>
              <w:rPr>
                <w:sz w:val="21"/>
              </w:rPr>
              <w:t>理盐水、石蜡油、中单等</w:t>
            </w:r>
          </w:p>
        </w:tc>
        <w:tc>
          <w:tcPr>
            <w:tcW w:w="966" w:type="dxa"/>
          </w:tcPr>
          <w:p>
            <w:pPr>
              <w:pStyle w:val="9"/>
              <w:spacing w:before="171"/>
              <w:ind w:left="9"/>
              <w:jc w:val="center"/>
              <w:rPr>
                <w:sz w:val="21"/>
              </w:rPr>
            </w:pPr>
            <w:r>
              <w:rPr>
                <w:w w:val="99"/>
                <w:sz w:val="21"/>
              </w:rPr>
              <w:t>5</w:t>
            </w:r>
          </w:p>
        </w:tc>
        <w:tc>
          <w:tcPr>
            <w:tcW w:w="699"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1" w:hRule="atLeast"/>
        </w:trPr>
        <w:tc>
          <w:tcPr>
            <w:tcW w:w="1286" w:type="dxa"/>
            <w:vMerge w:val="restart"/>
          </w:tcPr>
          <w:p>
            <w:pPr>
              <w:pStyle w:val="9"/>
              <w:rPr>
                <w:rFonts w:ascii="Times New Roman"/>
                <w:sz w:val="20"/>
              </w:rPr>
            </w:pPr>
          </w:p>
          <w:p>
            <w:pPr>
              <w:pStyle w:val="9"/>
              <w:rPr>
                <w:rFonts w:ascii="Times New Roman"/>
                <w:sz w:val="20"/>
              </w:rPr>
            </w:pPr>
          </w:p>
          <w:p>
            <w:pPr>
              <w:pStyle w:val="9"/>
              <w:rPr>
                <w:rFonts w:ascii="Times New Roman"/>
                <w:sz w:val="20"/>
              </w:rPr>
            </w:pPr>
          </w:p>
          <w:p>
            <w:pPr>
              <w:pStyle w:val="9"/>
              <w:rPr>
                <w:rFonts w:ascii="Times New Roman"/>
                <w:sz w:val="20"/>
              </w:rPr>
            </w:pPr>
          </w:p>
          <w:p>
            <w:pPr>
              <w:pStyle w:val="9"/>
              <w:rPr>
                <w:rFonts w:ascii="Times New Roman"/>
                <w:sz w:val="20"/>
              </w:rPr>
            </w:pPr>
          </w:p>
          <w:p>
            <w:pPr>
              <w:pStyle w:val="9"/>
              <w:rPr>
                <w:rFonts w:ascii="Times New Roman"/>
                <w:sz w:val="20"/>
              </w:rPr>
            </w:pPr>
          </w:p>
          <w:p>
            <w:pPr>
              <w:pStyle w:val="9"/>
              <w:rPr>
                <w:rFonts w:ascii="Times New Roman"/>
                <w:sz w:val="20"/>
              </w:rPr>
            </w:pPr>
          </w:p>
          <w:p>
            <w:pPr>
              <w:pStyle w:val="9"/>
              <w:rPr>
                <w:rFonts w:ascii="Times New Roman"/>
                <w:sz w:val="20"/>
              </w:rPr>
            </w:pPr>
          </w:p>
          <w:p>
            <w:pPr>
              <w:pStyle w:val="9"/>
              <w:rPr>
                <w:rFonts w:ascii="Times New Roman"/>
                <w:sz w:val="20"/>
              </w:rPr>
            </w:pPr>
          </w:p>
          <w:p>
            <w:pPr>
              <w:pStyle w:val="9"/>
              <w:rPr>
                <w:rFonts w:ascii="Times New Roman"/>
                <w:sz w:val="20"/>
              </w:rPr>
            </w:pPr>
          </w:p>
          <w:p>
            <w:pPr>
              <w:pStyle w:val="9"/>
              <w:rPr>
                <w:rFonts w:ascii="Times New Roman"/>
                <w:sz w:val="20"/>
              </w:rPr>
            </w:pPr>
          </w:p>
          <w:p>
            <w:pPr>
              <w:pStyle w:val="9"/>
              <w:rPr>
                <w:rFonts w:ascii="Times New Roman"/>
                <w:sz w:val="20"/>
              </w:rPr>
            </w:pPr>
          </w:p>
          <w:p>
            <w:pPr>
              <w:pStyle w:val="9"/>
              <w:rPr>
                <w:rFonts w:ascii="Times New Roman"/>
                <w:sz w:val="20"/>
              </w:rPr>
            </w:pPr>
          </w:p>
          <w:p>
            <w:pPr>
              <w:pStyle w:val="9"/>
              <w:rPr>
                <w:rFonts w:ascii="Times New Roman"/>
                <w:sz w:val="20"/>
              </w:rPr>
            </w:pPr>
          </w:p>
          <w:p>
            <w:pPr>
              <w:pStyle w:val="9"/>
              <w:spacing w:before="2"/>
              <w:rPr>
                <w:rFonts w:ascii="Times New Roman"/>
                <w:sz w:val="20"/>
              </w:rPr>
            </w:pPr>
          </w:p>
          <w:p>
            <w:pPr>
              <w:pStyle w:val="9"/>
              <w:ind w:left="107"/>
              <w:rPr>
                <w:sz w:val="21"/>
              </w:rPr>
            </w:pPr>
            <w:r>
              <w:rPr>
                <w:sz w:val="21"/>
              </w:rPr>
              <w:t>操作过程</w:t>
            </w:r>
          </w:p>
        </w:tc>
        <w:tc>
          <w:tcPr>
            <w:tcW w:w="7068" w:type="dxa"/>
            <w:gridSpan w:val="4"/>
          </w:tcPr>
          <w:p>
            <w:pPr>
              <w:pStyle w:val="9"/>
              <w:spacing w:before="34"/>
              <w:ind w:left="160"/>
              <w:rPr>
                <w:sz w:val="21"/>
              </w:rPr>
            </w:pPr>
            <w:r>
              <w:rPr>
                <w:sz w:val="21"/>
              </w:rPr>
              <w:t>1</w:t>
            </w:r>
            <w:r>
              <w:rPr>
                <w:spacing w:val="-9"/>
                <w:sz w:val="21"/>
              </w:rPr>
              <w:t>.协助患者摆体位，暴露外阴。将中单置于患者臀下。给异性患者导尿</w:t>
            </w:r>
            <w:r>
              <w:rPr>
                <w:sz w:val="21"/>
              </w:rPr>
              <w:t>需有相应的医生在场</w:t>
            </w:r>
          </w:p>
        </w:tc>
        <w:tc>
          <w:tcPr>
            <w:tcW w:w="966" w:type="dxa"/>
          </w:tcPr>
          <w:p>
            <w:pPr>
              <w:pStyle w:val="9"/>
              <w:spacing w:before="171"/>
              <w:ind w:left="9"/>
              <w:jc w:val="center"/>
              <w:rPr>
                <w:sz w:val="21"/>
              </w:rPr>
            </w:pPr>
            <w:r>
              <w:rPr>
                <w:w w:val="99"/>
                <w:sz w:val="21"/>
              </w:rPr>
              <w:t>4</w:t>
            </w:r>
          </w:p>
        </w:tc>
        <w:tc>
          <w:tcPr>
            <w:tcW w:w="699"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76" w:hRule="atLeast"/>
        </w:trPr>
        <w:tc>
          <w:tcPr>
            <w:tcW w:w="1286" w:type="dxa"/>
            <w:vMerge w:val="continue"/>
            <w:tcBorders>
              <w:top w:val="nil"/>
            </w:tcBorders>
          </w:tcPr>
          <w:p>
            <w:pPr>
              <w:rPr>
                <w:sz w:val="2"/>
                <w:szCs w:val="2"/>
              </w:rPr>
            </w:pPr>
          </w:p>
        </w:tc>
        <w:tc>
          <w:tcPr>
            <w:tcW w:w="7068" w:type="dxa"/>
            <w:gridSpan w:val="4"/>
          </w:tcPr>
          <w:p>
            <w:pPr>
              <w:pStyle w:val="9"/>
              <w:spacing w:before="34"/>
              <w:ind w:left="160"/>
              <w:rPr>
                <w:sz w:val="21"/>
              </w:rPr>
            </w:pPr>
            <w:r>
              <w:rPr>
                <w:sz w:val="21"/>
              </w:rPr>
              <w:t>2.初步消毒外阴</w:t>
            </w:r>
          </w:p>
          <w:p>
            <w:pPr>
              <w:pStyle w:val="9"/>
              <w:numPr>
                <w:ilvl w:val="0"/>
                <w:numId w:val="2"/>
              </w:numPr>
              <w:tabs>
                <w:tab w:val="left" w:pos="623"/>
              </w:tabs>
              <w:spacing w:before="60" w:after="0" w:line="240" w:lineRule="auto"/>
              <w:ind w:left="622" w:right="0" w:hanging="525"/>
              <w:jc w:val="left"/>
              <w:rPr>
                <w:sz w:val="21"/>
              </w:rPr>
            </w:pPr>
            <w:r>
              <w:rPr>
                <w:sz w:val="21"/>
              </w:rPr>
              <w:t>在治疗车上打开外阴初步消毒用物，弯盘（内放镊子及碘伏棉球）置于患者两腿之间（5分）</w:t>
            </w:r>
          </w:p>
          <w:p>
            <w:pPr>
              <w:pStyle w:val="9"/>
              <w:numPr>
                <w:ilvl w:val="0"/>
                <w:numId w:val="2"/>
              </w:numPr>
              <w:tabs>
                <w:tab w:val="left" w:pos="623"/>
              </w:tabs>
              <w:spacing w:before="38" w:after="0" w:line="273" w:lineRule="auto"/>
              <w:ind w:left="160" w:right="98" w:hanging="63"/>
              <w:jc w:val="both"/>
              <w:rPr>
                <w:sz w:val="21"/>
              </w:rPr>
            </w:pPr>
            <w:r>
              <w:rPr>
                <w:sz w:val="21"/>
              </w:rPr>
              <w:t>左手戴手套，右手持镊子夹取碘伏棉球，按顺序消毒。男性：阴</w:t>
            </w:r>
            <w:r>
              <w:rPr>
                <w:w w:val="95"/>
                <w:sz w:val="21"/>
              </w:rPr>
              <w:t>阜→大腿内侧上1/3→阴茎→阴囊，纱布将包皮向后推，提起阴茎，依次消毒尿道口→龟头→冠状沟；女性：阴阜→大腿内侧上1/3→大阴唇</w:t>
            </w:r>
            <w:r>
              <w:rPr>
                <w:sz w:val="21"/>
              </w:rPr>
              <w:t>→分开大阴唇→小阴唇→尿道口→阴道口→肛门（10分）</w:t>
            </w:r>
          </w:p>
          <w:p>
            <w:pPr>
              <w:pStyle w:val="9"/>
              <w:numPr>
                <w:ilvl w:val="0"/>
                <w:numId w:val="2"/>
              </w:numPr>
              <w:tabs>
                <w:tab w:val="left" w:pos="623"/>
              </w:tabs>
              <w:spacing w:before="62" w:after="0" w:line="273" w:lineRule="auto"/>
              <w:ind w:left="160" w:right="233" w:hanging="63"/>
              <w:jc w:val="left"/>
              <w:rPr>
                <w:sz w:val="21"/>
              </w:rPr>
            </w:pPr>
            <w:r>
              <w:rPr>
                <w:spacing w:val="-6"/>
                <w:sz w:val="21"/>
              </w:rPr>
              <w:t>消毒完毕，将弯盘及所有污物收入包装袋内，移至治疗车下层（</w:t>
            </w:r>
            <w:r>
              <w:rPr>
                <w:sz w:val="21"/>
              </w:rPr>
              <w:t>5）</w:t>
            </w:r>
          </w:p>
          <w:p>
            <w:pPr>
              <w:pStyle w:val="9"/>
              <w:spacing w:before="25"/>
              <w:ind w:left="98"/>
              <w:rPr>
                <w:sz w:val="21"/>
              </w:rPr>
            </w:pPr>
            <w:r>
              <w:rPr>
                <w:sz w:val="21"/>
              </w:rPr>
              <w:t>备注：①顺序错误扣10分；②每个部位消毒使用同一个棉球，超范围使用棉球扣5分</w:t>
            </w:r>
          </w:p>
        </w:tc>
        <w:tc>
          <w:tcPr>
            <w:tcW w:w="966" w:type="dxa"/>
          </w:tcPr>
          <w:p>
            <w:pPr>
              <w:pStyle w:val="9"/>
              <w:rPr>
                <w:rFonts w:ascii="Times New Roman"/>
                <w:sz w:val="20"/>
              </w:rPr>
            </w:pPr>
          </w:p>
          <w:p>
            <w:pPr>
              <w:pStyle w:val="9"/>
              <w:rPr>
                <w:rFonts w:ascii="Times New Roman"/>
                <w:sz w:val="20"/>
              </w:rPr>
            </w:pPr>
          </w:p>
          <w:p>
            <w:pPr>
              <w:pStyle w:val="9"/>
              <w:rPr>
                <w:rFonts w:ascii="Times New Roman"/>
                <w:sz w:val="20"/>
              </w:rPr>
            </w:pPr>
          </w:p>
          <w:p>
            <w:pPr>
              <w:pStyle w:val="9"/>
              <w:rPr>
                <w:rFonts w:ascii="Times New Roman"/>
                <w:sz w:val="20"/>
              </w:rPr>
            </w:pPr>
          </w:p>
          <w:p>
            <w:pPr>
              <w:pStyle w:val="9"/>
              <w:rPr>
                <w:rFonts w:ascii="Times New Roman"/>
                <w:sz w:val="20"/>
              </w:rPr>
            </w:pPr>
          </w:p>
          <w:p>
            <w:pPr>
              <w:pStyle w:val="9"/>
              <w:rPr>
                <w:rFonts w:ascii="Times New Roman"/>
                <w:sz w:val="20"/>
              </w:rPr>
            </w:pPr>
          </w:p>
          <w:p>
            <w:pPr>
              <w:pStyle w:val="9"/>
              <w:rPr>
                <w:rFonts w:ascii="Times New Roman"/>
                <w:sz w:val="18"/>
              </w:rPr>
            </w:pPr>
          </w:p>
          <w:p>
            <w:pPr>
              <w:pStyle w:val="9"/>
              <w:ind w:left="139" w:right="130"/>
              <w:jc w:val="center"/>
              <w:rPr>
                <w:sz w:val="21"/>
              </w:rPr>
            </w:pPr>
            <w:r>
              <w:rPr>
                <w:sz w:val="21"/>
              </w:rPr>
              <w:t>20</w:t>
            </w:r>
          </w:p>
        </w:tc>
        <w:tc>
          <w:tcPr>
            <w:tcW w:w="699"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286" w:type="dxa"/>
            <w:vMerge w:val="continue"/>
            <w:tcBorders>
              <w:top w:val="nil"/>
            </w:tcBorders>
          </w:tcPr>
          <w:p>
            <w:pPr>
              <w:rPr>
                <w:sz w:val="2"/>
                <w:szCs w:val="2"/>
              </w:rPr>
            </w:pPr>
          </w:p>
        </w:tc>
        <w:tc>
          <w:tcPr>
            <w:tcW w:w="7068" w:type="dxa"/>
            <w:gridSpan w:val="4"/>
          </w:tcPr>
          <w:p>
            <w:pPr>
              <w:pStyle w:val="9"/>
              <w:spacing w:before="50"/>
              <w:ind w:left="160"/>
              <w:rPr>
                <w:sz w:val="21"/>
              </w:rPr>
            </w:pPr>
            <w:r>
              <w:rPr>
                <w:sz w:val="21"/>
              </w:rPr>
              <w:t>3.再次消毒双手</w:t>
            </w:r>
          </w:p>
        </w:tc>
        <w:tc>
          <w:tcPr>
            <w:tcW w:w="966" w:type="dxa"/>
          </w:tcPr>
          <w:p>
            <w:pPr>
              <w:pStyle w:val="9"/>
              <w:spacing w:before="33"/>
              <w:ind w:left="9"/>
              <w:jc w:val="center"/>
              <w:rPr>
                <w:sz w:val="21"/>
              </w:rPr>
            </w:pPr>
            <w:r>
              <w:rPr>
                <w:w w:val="99"/>
                <w:sz w:val="21"/>
              </w:rPr>
              <w:t>2</w:t>
            </w:r>
          </w:p>
        </w:tc>
        <w:tc>
          <w:tcPr>
            <w:tcW w:w="699"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68" w:hRule="atLeast"/>
        </w:trPr>
        <w:tc>
          <w:tcPr>
            <w:tcW w:w="1286" w:type="dxa"/>
            <w:vMerge w:val="continue"/>
            <w:tcBorders>
              <w:top w:val="nil"/>
            </w:tcBorders>
          </w:tcPr>
          <w:p>
            <w:pPr>
              <w:rPr>
                <w:sz w:val="2"/>
                <w:szCs w:val="2"/>
              </w:rPr>
            </w:pPr>
          </w:p>
        </w:tc>
        <w:tc>
          <w:tcPr>
            <w:tcW w:w="7068" w:type="dxa"/>
            <w:gridSpan w:val="4"/>
          </w:tcPr>
          <w:p>
            <w:pPr>
              <w:pStyle w:val="9"/>
              <w:spacing w:before="34"/>
              <w:ind w:left="160"/>
              <w:rPr>
                <w:sz w:val="21"/>
              </w:rPr>
            </w:pPr>
            <w:r>
              <w:rPr>
                <w:sz w:val="21"/>
              </w:rPr>
              <w:t>4.再次消毒外阴</w:t>
            </w:r>
          </w:p>
          <w:p>
            <w:pPr>
              <w:pStyle w:val="9"/>
              <w:numPr>
                <w:ilvl w:val="0"/>
                <w:numId w:val="3"/>
              </w:numPr>
              <w:tabs>
                <w:tab w:val="left" w:pos="623"/>
              </w:tabs>
              <w:spacing w:before="59" w:after="0" w:line="273" w:lineRule="auto"/>
              <w:ind w:left="160" w:right="161" w:hanging="63"/>
              <w:jc w:val="left"/>
              <w:rPr>
                <w:sz w:val="21"/>
              </w:rPr>
            </w:pPr>
            <w:r>
              <w:rPr>
                <w:w w:val="95"/>
                <w:sz w:val="21"/>
              </w:rPr>
              <w:t>将导尿包放在患者两腿之间，按无菌操作原则打开：倒碘伏、生</w:t>
            </w:r>
            <w:r>
              <w:rPr>
                <w:sz w:val="21"/>
              </w:rPr>
              <w:t>理盐水，导尿管，注射器，引流袋（5分）</w:t>
            </w:r>
          </w:p>
          <w:p>
            <w:pPr>
              <w:pStyle w:val="9"/>
              <w:numPr>
                <w:ilvl w:val="0"/>
                <w:numId w:val="3"/>
              </w:numPr>
              <w:tabs>
                <w:tab w:val="left" w:pos="623"/>
              </w:tabs>
              <w:spacing w:before="1" w:after="0" w:line="273" w:lineRule="auto"/>
              <w:ind w:left="160" w:right="161" w:hanging="63"/>
              <w:jc w:val="left"/>
              <w:rPr>
                <w:sz w:val="21"/>
              </w:rPr>
            </w:pPr>
            <w:r>
              <w:rPr>
                <w:w w:val="95"/>
                <w:sz w:val="21"/>
              </w:rPr>
              <w:t>戴好无菌手套，取出洞巾，铺在患者的外阴处。检查并润滑导尿</w:t>
            </w:r>
            <w:r>
              <w:rPr>
                <w:sz w:val="21"/>
              </w:rPr>
              <w:t>管。根据需要连接导尿管和引流袋（5分）</w:t>
            </w:r>
          </w:p>
          <w:p>
            <w:pPr>
              <w:pStyle w:val="9"/>
              <w:numPr>
                <w:ilvl w:val="0"/>
                <w:numId w:val="3"/>
              </w:numPr>
              <w:tabs>
                <w:tab w:val="left" w:pos="623"/>
              </w:tabs>
              <w:spacing w:before="23" w:after="0" w:line="273" w:lineRule="auto"/>
              <w:ind w:left="160" w:right="161" w:hanging="63"/>
              <w:jc w:val="both"/>
              <w:rPr>
                <w:sz w:val="21"/>
              </w:rPr>
            </w:pPr>
            <w:r>
              <w:rPr>
                <w:w w:val="95"/>
                <w:sz w:val="21"/>
              </w:rPr>
              <w:t>按顺序消毒。男性：纱布提起阴茎，依次消毒尿道口→龟头→冠</w:t>
            </w:r>
            <w:r>
              <w:rPr>
                <w:sz w:val="21"/>
              </w:rPr>
              <w:t>状沟→尿道口；女性：左手分开小阴唇，依次消毒尿道口→小阴唇→尿道口（10</w:t>
            </w:r>
          </w:p>
          <w:p>
            <w:pPr>
              <w:pStyle w:val="9"/>
              <w:spacing w:before="23"/>
              <w:ind w:left="98"/>
              <w:rPr>
                <w:sz w:val="21"/>
              </w:rPr>
            </w:pPr>
            <w:r>
              <w:rPr>
                <w:sz w:val="21"/>
              </w:rPr>
              <w:t>备注：①顺序错误扣10分；②每个部位消毒使用同一个棉球，超范围使</w:t>
            </w:r>
          </w:p>
          <w:p>
            <w:pPr>
              <w:pStyle w:val="9"/>
              <w:spacing w:before="38" w:line="252" w:lineRule="exact"/>
              <w:ind w:left="160"/>
              <w:rPr>
                <w:sz w:val="21"/>
              </w:rPr>
            </w:pPr>
            <w:r>
              <w:rPr>
                <w:sz w:val="21"/>
              </w:rPr>
              <w:t>用棉球扣5分</w:t>
            </w:r>
          </w:p>
        </w:tc>
        <w:tc>
          <w:tcPr>
            <w:tcW w:w="966" w:type="dxa"/>
          </w:tcPr>
          <w:p>
            <w:pPr>
              <w:pStyle w:val="9"/>
              <w:rPr>
                <w:rFonts w:ascii="Times New Roman"/>
                <w:sz w:val="20"/>
              </w:rPr>
            </w:pPr>
          </w:p>
          <w:p>
            <w:pPr>
              <w:pStyle w:val="9"/>
              <w:rPr>
                <w:rFonts w:ascii="Times New Roman"/>
                <w:sz w:val="20"/>
              </w:rPr>
            </w:pPr>
          </w:p>
          <w:p>
            <w:pPr>
              <w:pStyle w:val="9"/>
              <w:rPr>
                <w:rFonts w:ascii="Times New Roman"/>
                <w:sz w:val="20"/>
              </w:rPr>
            </w:pPr>
          </w:p>
          <w:p>
            <w:pPr>
              <w:pStyle w:val="9"/>
              <w:rPr>
                <w:rFonts w:ascii="Times New Roman"/>
                <w:sz w:val="20"/>
              </w:rPr>
            </w:pPr>
          </w:p>
          <w:p>
            <w:pPr>
              <w:pStyle w:val="9"/>
              <w:rPr>
                <w:rFonts w:ascii="Times New Roman"/>
                <w:sz w:val="20"/>
              </w:rPr>
            </w:pPr>
          </w:p>
          <w:p>
            <w:pPr>
              <w:pStyle w:val="9"/>
              <w:spacing w:before="7"/>
              <w:rPr>
                <w:rFonts w:ascii="Times New Roman"/>
                <w:sz w:val="24"/>
              </w:rPr>
            </w:pPr>
          </w:p>
          <w:p>
            <w:pPr>
              <w:pStyle w:val="9"/>
              <w:ind w:left="139" w:right="130"/>
              <w:jc w:val="center"/>
              <w:rPr>
                <w:sz w:val="21"/>
              </w:rPr>
            </w:pPr>
            <w:r>
              <w:rPr>
                <w:sz w:val="21"/>
              </w:rPr>
              <w:t>20</w:t>
            </w:r>
          </w:p>
        </w:tc>
        <w:tc>
          <w:tcPr>
            <w:tcW w:w="699"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47" w:hRule="atLeast"/>
        </w:trPr>
        <w:tc>
          <w:tcPr>
            <w:tcW w:w="1286" w:type="dxa"/>
            <w:vMerge w:val="continue"/>
            <w:tcBorders>
              <w:top w:val="nil"/>
            </w:tcBorders>
          </w:tcPr>
          <w:p>
            <w:pPr>
              <w:rPr>
                <w:sz w:val="2"/>
                <w:szCs w:val="2"/>
              </w:rPr>
            </w:pPr>
          </w:p>
        </w:tc>
        <w:tc>
          <w:tcPr>
            <w:tcW w:w="7068" w:type="dxa"/>
            <w:gridSpan w:val="4"/>
          </w:tcPr>
          <w:p>
            <w:pPr>
              <w:pStyle w:val="9"/>
              <w:spacing w:before="34"/>
              <w:ind w:left="160"/>
              <w:rPr>
                <w:sz w:val="21"/>
              </w:rPr>
            </w:pPr>
            <w:r>
              <w:rPr>
                <w:sz w:val="21"/>
              </w:rPr>
              <w:t>5.导尿</w:t>
            </w:r>
          </w:p>
          <w:p>
            <w:pPr>
              <w:pStyle w:val="9"/>
              <w:numPr>
                <w:ilvl w:val="0"/>
                <w:numId w:val="4"/>
              </w:numPr>
              <w:tabs>
                <w:tab w:val="left" w:pos="623"/>
              </w:tabs>
              <w:spacing w:before="38" w:after="0" w:line="240" w:lineRule="auto"/>
              <w:ind w:left="622" w:right="0" w:hanging="525"/>
              <w:jc w:val="left"/>
              <w:rPr>
                <w:sz w:val="21"/>
              </w:rPr>
            </w:pPr>
            <w:r>
              <w:rPr>
                <w:spacing w:val="-1"/>
                <w:sz w:val="21"/>
              </w:rPr>
              <w:t>男性：提起阴茎</w:t>
            </w:r>
            <w:r>
              <w:rPr>
                <w:sz w:val="21"/>
              </w:rPr>
              <w:t>90°→插入见尿（20～22cm）</w:t>
            </w:r>
            <w:r>
              <w:rPr>
                <w:spacing w:val="-1"/>
                <w:sz w:val="21"/>
              </w:rPr>
              <w:t>→继续插</w:t>
            </w:r>
            <w:r>
              <w:rPr>
                <w:sz w:val="21"/>
              </w:rPr>
              <w:t>5～7cm</w:t>
            </w:r>
          </w:p>
          <w:p>
            <w:pPr>
              <w:pStyle w:val="9"/>
              <w:spacing w:before="38"/>
              <w:ind w:left="98"/>
              <w:rPr>
                <w:sz w:val="21"/>
              </w:rPr>
            </w:pPr>
            <w:r>
              <w:rPr>
                <w:sz w:val="21"/>
              </w:rPr>
              <w:t>→球囊注水（10～20ml）→回拉</w:t>
            </w:r>
          </w:p>
          <w:p>
            <w:pPr>
              <w:pStyle w:val="9"/>
              <w:numPr>
                <w:ilvl w:val="0"/>
                <w:numId w:val="4"/>
              </w:numPr>
              <w:tabs>
                <w:tab w:val="left" w:pos="623"/>
              </w:tabs>
              <w:spacing w:before="60" w:after="0" w:line="250" w:lineRule="exact"/>
              <w:ind w:left="622" w:right="0" w:hanging="525"/>
              <w:jc w:val="left"/>
              <w:rPr>
                <w:spacing w:val="-7"/>
                <w:sz w:val="21"/>
              </w:rPr>
            </w:pPr>
            <w:r>
              <w:rPr>
                <w:spacing w:val="-7"/>
                <w:sz w:val="21"/>
              </w:rPr>
              <w:t>女性：分开小阴唇→插入见尿</w:t>
            </w:r>
            <w:r>
              <w:rPr>
                <w:spacing w:val="-3"/>
                <w:sz w:val="21"/>
              </w:rPr>
              <w:t>（4～6cm）→继续插</w:t>
            </w:r>
            <w:r>
              <w:rPr>
                <w:sz w:val="21"/>
              </w:rPr>
              <w:t>5～7cm→球囊</w:t>
            </w:r>
          </w:p>
          <w:p>
            <w:pPr>
              <w:pStyle w:val="9"/>
              <w:spacing w:before="36"/>
              <w:ind w:left="160"/>
              <w:rPr>
                <w:sz w:val="21"/>
              </w:rPr>
            </w:pPr>
            <w:r>
              <w:rPr>
                <w:sz w:val="21"/>
              </w:rPr>
              <w:t>注水（10～20ml）→回拉</w:t>
            </w:r>
          </w:p>
          <w:p>
            <w:pPr>
              <w:pStyle w:val="9"/>
              <w:spacing w:before="7" w:line="300" w:lineRule="atLeast"/>
              <w:ind w:left="160" w:right="99"/>
              <w:rPr>
                <w:sz w:val="21"/>
              </w:rPr>
            </w:pPr>
            <w:r>
              <w:rPr>
                <w:sz w:val="21"/>
              </w:rPr>
              <w:t>备注：①女性导尿管误入阴道扣10分；②男性包皮未复位扣5分；③无尿液引出扣10分</w:t>
            </w:r>
          </w:p>
        </w:tc>
        <w:tc>
          <w:tcPr>
            <w:tcW w:w="966" w:type="dxa"/>
          </w:tcPr>
          <w:p>
            <w:pPr>
              <w:pStyle w:val="9"/>
              <w:rPr>
                <w:rFonts w:ascii="Times New Roman"/>
                <w:sz w:val="20"/>
              </w:rPr>
            </w:pPr>
          </w:p>
          <w:p>
            <w:pPr>
              <w:pStyle w:val="9"/>
              <w:spacing w:before="5"/>
              <w:rPr>
                <w:rFonts w:ascii="Times New Roman"/>
                <w:sz w:val="22"/>
              </w:rPr>
            </w:pPr>
          </w:p>
          <w:p>
            <w:pPr>
              <w:pStyle w:val="9"/>
              <w:ind w:left="139" w:right="130"/>
              <w:jc w:val="center"/>
              <w:rPr>
                <w:sz w:val="21"/>
              </w:rPr>
            </w:pPr>
            <w:r>
              <w:rPr>
                <w:sz w:val="21"/>
              </w:rPr>
              <w:t>15</w:t>
            </w:r>
          </w:p>
        </w:tc>
        <w:tc>
          <w:tcPr>
            <w:tcW w:w="699"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4" w:hRule="atLeast"/>
        </w:trPr>
        <w:tc>
          <w:tcPr>
            <w:tcW w:w="1286" w:type="dxa"/>
            <w:vMerge w:val="continue"/>
            <w:tcBorders>
              <w:top w:val="nil"/>
            </w:tcBorders>
          </w:tcPr>
          <w:p>
            <w:pPr>
              <w:rPr>
                <w:sz w:val="2"/>
                <w:szCs w:val="2"/>
              </w:rPr>
            </w:pPr>
          </w:p>
        </w:tc>
        <w:tc>
          <w:tcPr>
            <w:tcW w:w="7068" w:type="dxa"/>
            <w:gridSpan w:val="4"/>
          </w:tcPr>
          <w:p>
            <w:pPr>
              <w:pStyle w:val="9"/>
              <w:spacing w:before="5" w:line="300" w:lineRule="atLeast"/>
              <w:ind w:left="160" w:right="97"/>
              <w:rPr>
                <w:sz w:val="21"/>
              </w:rPr>
            </w:pPr>
            <w:r>
              <w:rPr>
                <w:w w:val="95"/>
                <w:sz w:val="21"/>
              </w:rPr>
              <w:t>6</w:t>
            </w:r>
            <w:r>
              <w:rPr>
                <w:spacing w:val="-9"/>
                <w:w w:val="95"/>
                <w:sz w:val="21"/>
              </w:rPr>
              <w:t>.根据需要留取标本，撤洞巾，挂尿液引流袋于适当高度</w:t>
            </w:r>
            <w:r>
              <w:rPr>
                <w:w w:val="95"/>
                <w:sz w:val="21"/>
              </w:rPr>
              <w:t>（引流袋位置</w:t>
            </w:r>
            <w:r>
              <w:rPr>
                <w:sz w:val="21"/>
              </w:rPr>
              <w:t>要低于膀胱）</w:t>
            </w:r>
          </w:p>
        </w:tc>
        <w:tc>
          <w:tcPr>
            <w:tcW w:w="966" w:type="dxa"/>
          </w:tcPr>
          <w:p>
            <w:pPr>
              <w:pStyle w:val="9"/>
              <w:spacing w:before="173"/>
              <w:ind w:left="6"/>
              <w:jc w:val="center"/>
              <w:rPr>
                <w:sz w:val="21"/>
              </w:rPr>
            </w:pPr>
            <w:r>
              <w:rPr>
                <w:w w:val="99"/>
                <w:sz w:val="21"/>
              </w:rPr>
              <w:t>4</w:t>
            </w:r>
          </w:p>
        </w:tc>
        <w:tc>
          <w:tcPr>
            <w:tcW w:w="699"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286" w:type="dxa"/>
            <w:vMerge w:val="restart"/>
          </w:tcPr>
          <w:p>
            <w:pPr>
              <w:pStyle w:val="9"/>
              <w:rPr>
                <w:rFonts w:ascii="Times New Roman"/>
                <w:sz w:val="20"/>
              </w:rPr>
            </w:pPr>
          </w:p>
          <w:p>
            <w:pPr>
              <w:pStyle w:val="9"/>
              <w:spacing w:before="154"/>
              <w:ind w:left="107"/>
              <w:rPr>
                <w:sz w:val="21"/>
              </w:rPr>
            </w:pPr>
            <w:r>
              <w:rPr>
                <w:sz w:val="21"/>
              </w:rPr>
              <w:t>操作后处理</w:t>
            </w:r>
          </w:p>
        </w:tc>
        <w:tc>
          <w:tcPr>
            <w:tcW w:w="7068" w:type="dxa"/>
            <w:gridSpan w:val="4"/>
          </w:tcPr>
          <w:p>
            <w:pPr>
              <w:pStyle w:val="9"/>
              <w:spacing w:before="50"/>
              <w:ind w:left="160"/>
              <w:rPr>
                <w:sz w:val="21"/>
              </w:rPr>
            </w:pPr>
            <w:r>
              <w:rPr>
                <w:sz w:val="21"/>
              </w:rPr>
              <w:t>安置患者体位，交代患者注意事项</w:t>
            </w:r>
          </w:p>
        </w:tc>
        <w:tc>
          <w:tcPr>
            <w:tcW w:w="966" w:type="dxa"/>
          </w:tcPr>
          <w:p>
            <w:pPr>
              <w:pStyle w:val="9"/>
              <w:spacing w:before="36"/>
              <w:ind w:left="6"/>
              <w:jc w:val="center"/>
              <w:rPr>
                <w:sz w:val="21"/>
              </w:rPr>
            </w:pPr>
            <w:r>
              <w:rPr>
                <w:w w:val="99"/>
                <w:sz w:val="21"/>
              </w:rPr>
              <w:t>5</w:t>
            </w:r>
          </w:p>
        </w:tc>
        <w:tc>
          <w:tcPr>
            <w:tcW w:w="699"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286" w:type="dxa"/>
            <w:vMerge w:val="continue"/>
            <w:tcBorders>
              <w:top w:val="nil"/>
            </w:tcBorders>
          </w:tcPr>
          <w:p>
            <w:pPr>
              <w:rPr>
                <w:sz w:val="2"/>
                <w:szCs w:val="2"/>
              </w:rPr>
            </w:pPr>
          </w:p>
        </w:tc>
        <w:tc>
          <w:tcPr>
            <w:tcW w:w="7068" w:type="dxa"/>
            <w:gridSpan w:val="4"/>
          </w:tcPr>
          <w:p>
            <w:pPr>
              <w:pStyle w:val="9"/>
              <w:spacing w:before="51"/>
              <w:ind w:left="160"/>
              <w:rPr>
                <w:sz w:val="21"/>
              </w:rPr>
            </w:pPr>
            <w:r>
              <w:rPr>
                <w:sz w:val="21"/>
              </w:rPr>
              <w:t>整理用物，污物的处理，再次洗手</w:t>
            </w:r>
          </w:p>
        </w:tc>
        <w:tc>
          <w:tcPr>
            <w:tcW w:w="966" w:type="dxa"/>
          </w:tcPr>
          <w:p>
            <w:pPr>
              <w:pStyle w:val="9"/>
              <w:spacing w:before="34"/>
              <w:ind w:left="6"/>
              <w:jc w:val="center"/>
              <w:rPr>
                <w:sz w:val="21"/>
              </w:rPr>
            </w:pPr>
            <w:r>
              <w:rPr>
                <w:w w:val="99"/>
                <w:sz w:val="21"/>
              </w:rPr>
              <w:t>2</w:t>
            </w:r>
          </w:p>
        </w:tc>
        <w:tc>
          <w:tcPr>
            <w:tcW w:w="699"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286" w:type="dxa"/>
            <w:vMerge w:val="continue"/>
            <w:tcBorders>
              <w:top w:val="nil"/>
            </w:tcBorders>
          </w:tcPr>
          <w:p>
            <w:pPr>
              <w:rPr>
                <w:sz w:val="2"/>
                <w:szCs w:val="2"/>
              </w:rPr>
            </w:pPr>
          </w:p>
        </w:tc>
        <w:tc>
          <w:tcPr>
            <w:tcW w:w="7068" w:type="dxa"/>
            <w:gridSpan w:val="4"/>
          </w:tcPr>
          <w:p>
            <w:pPr>
              <w:pStyle w:val="9"/>
              <w:spacing w:before="51" w:line="269" w:lineRule="exact"/>
              <w:ind w:left="160"/>
              <w:rPr>
                <w:sz w:val="21"/>
              </w:rPr>
            </w:pPr>
            <w:r>
              <w:rPr>
                <w:sz w:val="21"/>
              </w:rPr>
              <w:t>观察患者反应及导尿情况，书写导尿记录，留取标本送检</w:t>
            </w:r>
          </w:p>
        </w:tc>
        <w:tc>
          <w:tcPr>
            <w:tcW w:w="966" w:type="dxa"/>
          </w:tcPr>
          <w:p>
            <w:pPr>
              <w:pStyle w:val="9"/>
              <w:spacing w:before="34"/>
              <w:ind w:left="6"/>
              <w:jc w:val="center"/>
              <w:rPr>
                <w:sz w:val="21"/>
              </w:rPr>
            </w:pPr>
            <w:r>
              <w:rPr>
                <w:w w:val="99"/>
                <w:sz w:val="21"/>
              </w:rPr>
              <w:t>3</w:t>
            </w:r>
          </w:p>
        </w:tc>
        <w:tc>
          <w:tcPr>
            <w:tcW w:w="699"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286" w:type="dxa"/>
            <w:vMerge w:val="restart"/>
          </w:tcPr>
          <w:p>
            <w:pPr>
              <w:pStyle w:val="9"/>
              <w:spacing w:before="3"/>
              <w:rPr>
                <w:rFonts w:ascii="Times New Roman"/>
                <w:sz w:val="18"/>
              </w:rPr>
            </w:pPr>
          </w:p>
          <w:p>
            <w:pPr>
              <w:pStyle w:val="9"/>
              <w:ind w:left="107"/>
              <w:rPr>
                <w:sz w:val="21"/>
              </w:rPr>
            </w:pPr>
            <w:r>
              <w:rPr>
                <w:sz w:val="21"/>
              </w:rPr>
              <w:t>总体评价</w:t>
            </w:r>
          </w:p>
        </w:tc>
        <w:tc>
          <w:tcPr>
            <w:tcW w:w="7068" w:type="dxa"/>
            <w:gridSpan w:val="4"/>
          </w:tcPr>
          <w:p>
            <w:pPr>
              <w:pStyle w:val="9"/>
              <w:spacing w:before="52" w:line="268" w:lineRule="exact"/>
              <w:ind w:left="160"/>
              <w:rPr>
                <w:sz w:val="21"/>
              </w:rPr>
            </w:pPr>
            <w:r>
              <w:rPr>
                <w:sz w:val="21"/>
              </w:rPr>
              <w:t>无菌观念强，整个操作过程体现人文关怀</w:t>
            </w:r>
          </w:p>
        </w:tc>
        <w:tc>
          <w:tcPr>
            <w:tcW w:w="966" w:type="dxa"/>
          </w:tcPr>
          <w:p>
            <w:pPr>
              <w:pStyle w:val="9"/>
              <w:spacing w:before="35"/>
              <w:ind w:left="6"/>
              <w:jc w:val="center"/>
              <w:rPr>
                <w:sz w:val="21"/>
              </w:rPr>
            </w:pPr>
            <w:r>
              <w:rPr>
                <w:w w:val="99"/>
                <w:sz w:val="21"/>
              </w:rPr>
              <w:t>5</w:t>
            </w:r>
          </w:p>
        </w:tc>
        <w:tc>
          <w:tcPr>
            <w:tcW w:w="699"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286" w:type="dxa"/>
            <w:vMerge w:val="continue"/>
            <w:tcBorders>
              <w:top w:val="nil"/>
            </w:tcBorders>
          </w:tcPr>
          <w:p>
            <w:pPr>
              <w:rPr>
                <w:sz w:val="2"/>
                <w:szCs w:val="2"/>
              </w:rPr>
            </w:pPr>
          </w:p>
        </w:tc>
        <w:tc>
          <w:tcPr>
            <w:tcW w:w="7068" w:type="dxa"/>
            <w:gridSpan w:val="4"/>
          </w:tcPr>
          <w:p>
            <w:pPr>
              <w:pStyle w:val="9"/>
              <w:spacing w:before="52" w:line="268" w:lineRule="exact"/>
              <w:ind w:left="160"/>
              <w:rPr>
                <w:sz w:val="21"/>
              </w:rPr>
            </w:pPr>
            <w:r>
              <w:rPr>
                <w:sz w:val="21"/>
              </w:rPr>
              <w:t>操作熟练，在规定时间内完成操作</w:t>
            </w:r>
          </w:p>
        </w:tc>
        <w:tc>
          <w:tcPr>
            <w:tcW w:w="966" w:type="dxa"/>
          </w:tcPr>
          <w:p>
            <w:pPr>
              <w:pStyle w:val="9"/>
              <w:spacing w:before="35"/>
              <w:ind w:left="6"/>
              <w:jc w:val="center"/>
              <w:rPr>
                <w:sz w:val="21"/>
              </w:rPr>
            </w:pPr>
            <w:r>
              <w:rPr>
                <w:w w:val="99"/>
                <w:sz w:val="21"/>
              </w:rPr>
              <w:t>5</w:t>
            </w:r>
          </w:p>
        </w:tc>
        <w:tc>
          <w:tcPr>
            <w:tcW w:w="699"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286" w:type="dxa"/>
          </w:tcPr>
          <w:p>
            <w:pPr>
              <w:pStyle w:val="9"/>
              <w:spacing w:before="36"/>
              <w:ind w:left="107"/>
              <w:rPr>
                <w:sz w:val="21"/>
              </w:rPr>
            </w:pPr>
            <w:r>
              <w:rPr>
                <w:sz w:val="21"/>
              </w:rPr>
              <w:t>操作后提问</w:t>
            </w:r>
          </w:p>
        </w:tc>
        <w:tc>
          <w:tcPr>
            <w:tcW w:w="7068" w:type="dxa"/>
            <w:gridSpan w:val="4"/>
          </w:tcPr>
          <w:p>
            <w:pPr>
              <w:pStyle w:val="9"/>
              <w:spacing w:before="50"/>
              <w:ind w:left="160"/>
              <w:rPr>
                <w:sz w:val="21"/>
              </w:rPr>
            </w:pPr>
            <w:r>
              <w:rPr>
                <w:spacing w:val="-10"/>
                <w:sz w:val="21"/>
              </w:rPr>
              <w:t>该项操作的适应证、禁忌证、并发症和操作后宣教事项中任选</w:t>
            </w:r>
            <w:r>
              <w:rPr>
                <w:sz w:val="21"/>
              </w:rPr>
              <w:t>2项提问</w:t>
            </w:r>
          </w:p>
        </w:tc>
        <w:tc>
          <w:tcPr>
            <w:tcW w:w="966" w:type="dxa"/>
          </w:tcPr>
          <w:p>
            <w:pPr>
              <w:pStyle w:val="9"/>
              <w:spacing w:before="36"/>
              <w:ind w:left="6"/>
              <w:jc w:val="center"/>
              <w:rPr>
                <w:sz w:val="21"/>
              </w:rPr>
            </w:pPr>
            <w:r>
              <w:rPr>
                <w:w w:val="99"/>
                <w:sz w:val="21"/>
              </w:rPr>
              <w:t>5</w:t>
            </w:r>
          </w:p>
        </w:tc>
        <w:tc>
          <w:tcPr>
            <w:tcW w:w="699"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286" w:type="dxa"/>
            <w:tcBorders>
              <w:right w:val="nil"/>
            </w:tcBorders>
          </w:tcPr>
          <w:p>
            <w:pPr>
              <w:pStyle w:val="9"/>
              <w:rPr>
                <w:rFonts w:ascii="Times New Roman"/>
                <w:sz w:val="20"/>
              </w:rPr>
            </w:pPr>
          </w:p>
        </w:tc>
        <w:tc>
          <w:tcPr>
            <w:tcW w:w="2770" w:type="dxa"/>
            <w:tcBorders>
              <w:left w:val="nil"/>
              <w:right w:val="nil"/>
            </w:tcBorders>
          </w:tcPr>
          <w:p>
            <w:pPr>
              <w:pStyle w:val="9"/>
              <w:spacing w:before="36"/>
              <w:ind w:right="99"/>
              <w:jc w:val="right"/>
              <w:rPr>
                <w:sz w:val="21"/>
              </w:rPr>
            </w:pPr>
            <w:r>
              <w:rPr>
                <w:w w:val="99"/>
                <w:sz w:val="21"/>
              </w:rPr>
              <w:t>合</w:t>
            </w:r>
          </w:p>
        </w:tc>
        <w:tc>
          <w:tcPr>
            <w:tcW w:w="4298" w:type="dxa"/>
            <w:gridSpan w:val="3"/>
            <w:tcBorders>
              <w:left w:val="nil"/>
            </w:tcBorders>
          </w:tcPr>
          <w:p>
            <w:pPr>
              <w:pStyle w:val="9"/>
              <w:spacing w:before="36"/>
              <w:ind w:left="109"/>
              <w:rPr>
                <w:sz w:val="21"/>
              </w:rPr>
            </w:pPr>
            <w:r>
              <w:rPr>
                <w:w w:val="99"/>
                <w:sz w:val="21"/>
              </w:rPr>
              <w:t>计</w:t>
            </w:r>
          </w:p>
        </w:tc>
        <w:tc>
          <w:tcPr>
            <w:tcW w:w="966" w:type="dxa"/>
          </w:tcPr>
          <w:p>
            <w:pPr>
              <w:pStyle w:val="9"/>
              <w:spacing w:before="36"/>
              <w:ind w:left="297" w:right="291"/>
              <w:jc w:val="center"/>
              <w:rPr>
                <w:sz w:val="21"/>
              </w:rPr>
            </w:pPr>
            <w:r>
              <w:rPr>
                <w:sz w:val="21"/>
              </w:rPr>
              <w:t>110</w:t>
            </w:r>
          </w:p>
        </w:tc>
        <w:tc>
          <w:tcPr>
            <w:tcW w:w="699" w:type="dxa"/>
          </w:tcPr>
          <w:p>
            <w:pPr>
              <w:pStyle w:val="9"/>
              <w:rPr>
                <w:rFonts w:ascii="Times New Roman"/>
                <w:sz w:val="20"/>
              </w:rPr>
            </w:pPr>
          </w:p>
        </w:tc>
      </w:tr>
    </w:tbl>
    <w:p>
      <w:pPr>
        <w:pStyle w:val="2"/>
        <w:spacing w:before="5"/>
        <w:rPr>
          <w:rFonts w:ascii="Times New Roman"/>
          <w:b w:val="0"/>
          <w:sz w:val="9"/>
        </w:rPr>
      </w:pPr>
    </w:p>
    <w:p>
      <w:pPr>
        <w:spacing w:before="70"/>
        <w:ind w:left="818" w:right="0" w:firstLine="0"/>
        <w:jc w:val="left"/>
        <w:rPr>
          <w:b/>
          <w:sz w:val="21"/>
        </w:rPr>
      </w:pPr>
      <w:r>
        <w:rPr>
          <w:b/>
          <w:sz w:val="21"/>
        </w:rPr>
        <w:t>考官签字：</w:t>
      </w:r>
    </w:p>
    <w:p>
      <w:pPr>
        <w:spacing w:after="0"/>
        <w:jc w:val="left"/>
        <w:rPr>
          <w:sz w:val="21"/>
        </w:rPr>
        <w:sectPr>
          <w:headerReference r:id="rId11" w:type="default"/>
          <w:pgSz w:w="11910" w:h="16840"/>
          <w:pgMar w:top="80" w:right="600" w:bottom="280" w:left="600" w:header="0" w:footer="0" w:gutter="0"/>
          <w:cols w:space="720" w:num="1"/>
        </w:sectPr>
      </w:pPr>
    </w:p>
    <w:p>
      <w:pPr>
        <w:pStyle w:val="2"/>
        <w:spacing w:before="57" w:after="5"/>
        <w:ind w:left="1010" w:right="1008"/>
        <w:jc w:val="center"/>
      </w:pPr>
      <w:r>
        <w:t>心电图操作</w:t>
      </w:r>
    </w:p>
    <w:tbl>
      <w:tblPr>
        <w:tblStyle w:val="5"/>
        <w:tblW w:w="0" w:type="auto"/>
        <w:tblInd w:w="82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16"/>
        <w:gridCol w:w="3165"/>
        <w:gridCol w:w="1647"/>
        <w:gridCol w:w="1113"/>
        <w:gridCol w:w="1024"/>
        <w:gridCol w:w="70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416" w:type="dxa"/>
          </w:tcPr>
          <w:p>
            <w:pPr>
              <w:pStyle w:val="9"/>
              <w:spacing w:before="20"/>
              <w:ind w:right="279"/>
              <w:jc w:val="right"/>
              <w:rPr>
                <w:sz w:val="21"/>
              </w:rPr>
            </w:pPr>
            <w:r>
              <w:rPr>
                <w:w w:val="95"/>
                <w:sz w:val="21"/>
              </w:rPr>
              <w:t>考生姓名</w:t>
            </w:r>
          </w:p>
        </w:tc>
        <w:tc>
          <w:tcPr>
            <w:tcW w:w="3165" w:type="dxa"/>
          </w:tcPr>
          <w:p>
            <w:pPr>
              <w:pStyle w:val="9"/>
              <w:rPr>
                <w:rFonts w:ascii="Times New Roman"/>
                <w:sz w:val="20"/>
              </w:rPr>
            </w:pPr>
          </w:p>
        </w:tc>
        <w:tc>
          <w:tcPr>
            <w:tcW w:w="1647" w:type="dxa"/>
          </w:tcPr>
          <w:p>
            <w:pPr>
              <w:pStyle w:val="9"/>
              <w:spacing w:before="20"/>
              <w:ind w:left="402"/>
              <w:rPr>
                <w:rFonts w:hint="eastAsia" w:eastAsia="宋体"/>
                <w:sz w:val="21"/>
                <w:lang w:eastAsia="zh-CN"/>
              </w:rPr>
            </w:pPr>
            <w:r>
              <w:rPr>
                <w:rFonts w:hint="eastAsia"/>
                <w:sz w:val="21"/>
                <w:lang w:eastAsia="zh-CN"/>
              </w:rPr>
              <w:t>终身码</w:t>
            </w:r>
          </w:p>
        </w:tc>
        <w:tc>
          <w:tcPr>
            <w:tcW w:w="2844" w:type="dxa"/>
            <w:gridSpan w:val="3"/>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416" w:type="dxa"/>
          </w:tcPr>
          <w:p>
            <w:pPr>
              <w:pStyle w:val="9"/>
              <w:spacing w:before="20"/>
              <w:ind w:right="279"/>
              <w:jc w:val="right"/>
              <w:rPr>
                <w:sz w:val="21"/>
              </w:rPr>
            </w:pPr>
            <w:r>
              <w:rPr>
                <w:w w:val="95"/>
                <w:sz w:val="21"/>
              </w:rPr>
              <w:t>培训学科</w:t>
            </w:r>
          </w:p>
        </w:tc>
        <w:tc>
          <w:tcPr>
            <w:tcW w:w="3165" w:type="dxa"/>
          </w:tcPr>
          <w:p>
            <w:pPr>
              <w:pStyle w:val="9"/>
              <w:rPr>
                <w:rFonts w:ascii="Times New Roman"/>
                <w:sz w:val="20"/>
              </w:rPr>
            </w:pPr>
          </w:p>
        </w:tc>
        <w:tc>
          <w:tcPr>
            <w:tcW w:w="1647" w:type="dxa"/>
          </w:tcPr>
          <w:p>
            <w:pPr>
              <w:pStyle w:val="9"/>
              <w:spacing w:before="20"/>
              <w:ind w:left="402"/>
              <w:rPr>
                <w:sz w:val="21"/>
              </w:rPr>
            </w:pPr>
            <w:r>
              <w:rPr>
                <w:sz w:val="21"/>
              </w:rPr>
              <w:t>考核基地</w:t>
            </w:r>
          </w:p>
        </w:tc>
        <w:tc>
          <w:tcPr>
            <w:tcW w:w="2844" w:type="dxa"/>
            <w:gridSpan w:val="3"/>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416" w:type="dxa"/>
          </w:tcPr>
          <w:p>
            <w:pPr>
              <w:pStyle w:val="9"/>
              <w:spacing w:before="20"/>
              <w:ind w:right="279"/>
              <w:jc w:val="right"/>
              <w:rPr>
                <w:sz w:val="21"/>
              </w:rPr>
            </w:pPr>
            <w:r>
              <w:rPr>
                <w:w w:val="95"/>
                <w:sz w:val="21"/>
              </w:rPr>
              <w:t>考核时间</w:t>
            </w:r>
          </w:p>
        </w:tc>
        <w:tc>
          <w:tcPr>
            <w:tcW w:w="7656" w:type="dxa"/>
            <w:gridSpan w:val="5"/>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416" w:type="dxa"/>
          </w:tcPr>
          <w:p>
            <w:pPr>
              <w:pStyle w:val="9"/>
              <w:spacing w:before="33"/>
              <w:ind w:right="274"/>
              <w:jc w:val="right"/>
              <w:rPr>
                <w:b/>
                <w:sz w:val="21"/>
              </w:rPr>
            </w:pPr>
            <w:r>
              <w:rPr>
                <w:b/>
                <w:w w:val="95"/>
                <w:sz w:val="21"/>
              </w:rPr>
              <w:t>评分项目</w:t>
            </w:r>
          </w:p>
        </w:tc>
        <w:tc>
          <w:tcPr>
            <w:tcW w:w="5925" w:type="dxa"/>
            <w:gridSpan w:val="3"/>
          </w:tcPr>
          <w:p>
            <w:pPr>
              <w:pStyle w:val="9"/>
              <w:spacing w:before="33"/>
              <w:ind w:left="2522" w:right="2509"/>
              <w:jc w:val="center"/>
              <w:rPr>
                <w:b/>
                <w:sz w:val="21"/>
              </w:rPr>
            </w:pPr>
            <w:r>
              <w:rPr>
                <w:b/>
                <w:sz w:val="21"/>
              </w:rPr>
              <w:t>评分要素</w:t>
            </w:r>
          </w:p>
        </w:tc>
        <w:tc>
          <w:tcPr>
            <w:tcW w:w="1024" w:type="dxa"/>
          </w:tcPr>
          <w:p>
            <w:pPr>
              <w:pStyle w:val="9"/>
              <w:spacing w:before="33"/>
              <w:ind w:left="175" w:right="166"/>
              <w:jc w:val="center"/>
              <w:rPr>
                <w:b/>
                <w:sz w:val="21"/>
              </w:rPr>
            </w:pPr>
            <w:r>
              <w:rPr>
                <w:b/>
                <w:sz w:val="21"/>
              </w:rPr>
              <w:t>标准分</w:t>
            </w:r>
          </w:p>
        </w:tc>
        <w:tc>
          <w:tcPr>
            <w:tcW w:w="707" w:type="dxa"/>
          </w:tcPr>
          <w:p>
            <w:pPr>
              <w:pStyle w:val="9"/>
              <w:spacing w:before="33"/>
              <w:ind w:left="141"/>
              <w:rPr>
                <w:b/>
                <w:sz w:val="21"/>
              </w:rPr>
            </w:pPr>
            <w:r>
              <w:rPr>
                <w:b/>
                <w:sz w:val="21"/>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614" w:hRule="atLeast"/>
        </w:trPr>
        <w:tc>
          <w:tcPr>
            <w:tcW w:w="1416" w:type="dxa"/>
          </w:tcPr>
          <w:p>
            <w:pPr>
              <w:pStyle w:val="9"/>
              <w:spacing w:before="170"/>
              <w:ind w:left="106"/>
              <w:rPr>
                <w:sz w:val="21"/>
              </w:rPr>
            </w:pPr>
            <w:r>
              <w:rPr>
                <w:sz w:val="21"/>
              </w:rPr>
              <w:t>操作判断</w:t>
            </w:r>
          </w:p>
        </w:tc>
        <w:tc>
          <w:tcPr>
            <w:tcW w:w="5925" w:type="dxa"/>
            <w:gridSpan w:val="3"/>
          </w:tcPr>
          <w:p>
            <w:pPr>
              <w:pStyle w:val="9"/>
              <w:spacing w:before="33"/>
              <w:ind w:left="159"/>
              <w:rPr>
                <w:sz w:val="21"/>
              </w:rPr>
            </w:pPr>
            <w:r>
              <w:rPr>
                <w:sz w:val="21"/>
              </w:rPr>
              <w:t>根据题干判断该做何种技能操作，判断正确得5分，判断错误</w:t>
            </w:r>
          </w:p>
          <w:p>
            <w:pPr>
              <w:pStyle w:val="9"/>
              <w:spacing w:before="38" w:line="253" w:lineRule="exact"/>
              <w:ind w:left="159"/>
              <w:rPr>
                <w:sz w:val="21"/>
              </w:rPr>
            </w:pPr>
            <w:r>
              <w:rPr>
                <w:sz w:val="21"/>
              </w:rPr>
              <w:t>不得分，由考官告知其正确操作项目，考生进行技能操作</w:t>
            </w:r>
          </w:p>
        </w:tc>
        <w:tc>
          <w:tcPr>
            <w:tcW w:w="1024" w:type="dxa"/>
          </w:tcPr>
          <w:p>
            <w:pPr>
              <w:pStyle w:val="9"/>
              <w:spacing w:before="170"/>
              <w:ind w:left="6"/>
              <w:jc w:val="center"/>
              <w:rPr>
                <w:sz w:val="21"/>
              </w:rPr>
            </w:pPr>
            <w:r>
              <w:rPr>
                <w:w w:val="99"/>
                <w:sz w:val="21"/>
              </w:rPr>
              <w:t>5</w:t>
            </w:r>
          </w:p>
        </w:tc>
        <w:tc>
          <w:tcPr>
            <w:tcW w:w="707"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416" w:type="dxa"/>
            <w:vMerge w:val="restart"/>
          </w:tcPr>
          <w:p>
            <w:pPr>
              <w:pStyle w:val="9"/>
              <w:rPr>
                <w:b/>
                <w:sz w:val="20"/>
              </w:rPr>
            </w:pPr>
          </w:p>
          <w:p>
            <w:pPr>
              <w:pStyle w:val="9"/>
              <w:rPr>
                <w:b/>
                <w:sz w:val="20"/>
              </w:rPr>
            </w:pPr>
          </w:p>
          <w:p>
            <w:pPr>
              <w:pStyle w:val="9"/>
              <w:spacing w:before="12"/>
              <w:rPr>
                <w:b/>
                <w:sz w:val="24"/>
              </w:rPr>
            </w:pPr>
          </w:p>
          <w:p>
            <w:pPr>
              <w:pStyle w:val="9"/>
              <w:ind w:left="106"/>
              <w:rPr>
                <w:sz w:val="21"/>
              </w:rPr>
            </w:pPr>
            <w:r>
              <w:rPr>
                <w:sz w:val="21"/>
              </w:rPr>
              <w:t>操作前准备</w:t>
            </w:r>
          </w:p>
        </w:tc>
        <w:tc>
          <w:tcPr>
            <w:tcW w:w="5925" w:type="dxa"/>
            <w:gridSpan w:val="3"/>
          </w:tcPr>
          <w:p>
            <w:pPr>
              <w:pStyle w:val="9"/>
              <w:spacing w:before="50"/>
              <w:ind w:left="159"/>
              <w:rPr>
                <w:sz w:val="21"/>
              </w:rPr>
            </w:pPr>
            <w:r>
              <w:rPr>
                <w:sz w:val="21"/>
              </w:rPr>
              <w:t>素质要求：衣帽整洁，洗手</w:t>
            </w:r>
          </w:p>
        </w:tc>
        <w:tc>
          <w:tcPr>
            <w:tcW w:w="1024" w:type="dxa"/>
          </w:tcPr>
          <w:p>
            <w:pPr>
              <w:pStyle w:val="9"/>
              <w:spacing w:before="33"/>
              <w:ind w:left="6"/>
              <w:jc w:val="center"/>
              <w:rPr>
                <w:sz w:val="21"/>
              </w:rPr>
            </w:pPr>
            <w:r>
              <w:rPr>
                <w:w w:val="99"/>
                <w:sz w:val="21"/>
              </w:rPr>
              <w:t>2</w:t>
            </w:r>
          </w:p>
        </w:tc>
        <w:tc>
          <w:tcPr>
            <w:tcW w:w="707"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4" w:hRule="atLeast"/>
        </w:trPr>
        <w:tc>
          <w:tcPr>
            <w:tcW w:w="1416" w:type="dxa"/>
            <w:vMerge w:val="continue"/>
            <w:tcBorders>
              <w:top w:val="nil"/>
            </w:tcBorders>
          </w:tcPr>
          <w:p>
            <w:pPr>
              <w:rPr>
                <w:sz w:val="2"/>
                <w:szCs w:val="2"/>
              </w:rPr>
            </w:pPr>
          </w:p>
        </w:tc>
        <w:tc>
          <w:tcPr>
            <w:tcW w:w="5925" w:type="dxa"/>
            <w:gridSpan w:val="3"/>
          </w:tcPr>
          <w:p>
            <w:pPr>
              <w:pStyle w:val="9"/>
              <w:spacing w:before="33"/>
              <w:ind w:left="159"/>
              <w:rPr>
                <w:sz w:val="21"/>
              </w:rPr>
            </w:pPr>
            <w:r>
              <w:rPr>
                <w:sz w:val="21"/>
              </w:rPr>
              <w:t>用物准备：心电图机、导联线、电插板（备</w:t>
            </w:r>
            <w:r>
              <w:rPr>
                <w:spacing w:val="-104"/>
                <w:sz w:val="21"/>
              </w:rPr>
              <w:t>）</w:t>
            </w:r>
            <w:r>
              <w:rPr>
                <w:sz w:val="21"/>
              </w:rPr>
              <w:t>、治疗盘、酒精</w:t>
            </w:r>
          </w:p>
          <w:p>
            <w:pPr>
              <w:pStyle w:val="9"/>
              <w:spacing w:before="39" w:line="253" w:lineRule="exact"/>
              <w:ind w:left="159"/>
              <w:rPr>
                <w:sz w:val="21"/>
              </w:rPr>
            </w:pPr>
            <w:r>
              <w:rPr>
                <w:sz w:val="21"/>
              </w:rPr>
              <w:t>棉球、污物杯、治疗车</w:t>
            </w:r>
          </w:p>
        </w:tc>
        <w:tc>
          <w:tcPr>
            <w:tcW w:w="1024" w:type="dxa"/>
          </w:tcPr>
          <w:p>
            <w:pPr>
              <w:pStyle w:val="9"/>
              <w:spacing w:before="170"/>
              <w:ind w:left="6"/>
              <w:jc w:val="center"/>
              <w:rPr>
                <w:sz w:val="21"/>
              </w:rPr>
            </w:pPr>
            <w:r>
              <w:rPr>
                <w:w w:val="99"/>
                <w:sz w:val="21"/>
              </w:rPr>
              <w:t>5</w:t>
            </w:r>
          </w:p>
        </w:tc>
        <w:tc>
          <w:tcPr>
            <w:tcW w:w="707"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416" w:type="dxa"/>
            <w:vMerge w:val="continue"/>
            <w:tcBorders>
              <w:top w:val="nil"/>
            </w:tcBorders>
          </w:tcPr>
          <w:p>
            <w:pPr>
              <w:rPr>
                <w:sz w:val="2"/>
                <w:szCs w:val="2"/>
              </w:rPr>
            </w:pPr>
          </w:p>
        </w:tc>
        <w:tc>
          <w:tcPr>
            <w:tcW w:w="5925" w:type="dxa"/>
            <w:gridSpan w:val="3"/>
          </w:tcPr>
          <w:p>
            <w:pPr>
              <w:pStyle w:val="9"/>
              <w:spacing w:before="50"/>
              <w:ind w:left="159"/>
              <w:rPr>
                <w:sz w:val="21"/>
              </w:rPr>
            </w:pPr>
            <w:r>
              <w:rPr>
                <w:sz w:val="21"/>
              </w:rPr>
              <w:t>环境准备：关门、窗，必要时置屏风，家属、陪客离开病室</w:t>
            </w:r>
          </w:p>
        </w:tc>
        <w:tc>
          <w:tcPr>
            <w:tcW w:w="1024" w:type="dxa"/>
          </w:tcPr>
          <w:p>
            <w:pPr>
              <w:pStyle w:val="9"/>
              <w:spacing w:before="34"/>
              <w:ind w:left="6"/>
              <w:jc w:val="center"/>
              <w:rPr>
                <w:sz w:val="21"/>
              </w:rPr>
            </w:pPr>
            <w:r>
              <w:rPr>
                <w:w w:val="99"/>
                <w:sz w:val="21"/>
              </w:rPr>
              <w:t>3</w:t>
            </w:r>
          </w:p>
        </w:tc>
        <w:tc>
          <w:tcPr>
            <w:tcW w:w="707"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3" w:hRule="atLeast"/>
        </w:trPr>
        <w:tc>
          <w:tcPr>
            <w:tcW w:w="1416" w:type="dxa"/>
            <w:vMerge w:val="continue"/>
            <w:tcBorders>
              <w:top w:val="nil"/>
            </w:tcBorders>
          </w:tcPr>
          <w:p>
            <w:pPr>
              <w:rPr>
                <w:sz w:val="2"/>
                <w:szCs w:val="2"/>
              </w:rPr>
            </w:pPr>
          </w:p>
        </w:tc>
        <w:tc>
          <w:tcPr>
            <w:tcW w:w="5925" w:type="dxa"/>
            <w:gridSpan w:val="3"/>
          </w:tcPr>
          <w:p>
            <w:pPr>
              <w:pStyle w:val="9"/>
              <w:spacing w:before="34"/>
              <w:ind w:left="159"/>
              <w:rPr>
                <w:sz w:val="21"/>
              </w:rPr>
            </w:pPr>
            <w:r>
              <w:rPr>
                <w:sz w:val="21"/>
              </w:rPr>
              <w:t>患者准备：核对床号、姓名，解释目的、如何配合，体位取平</w:t>
            </w:r>
          </w:p>
          <w:p>
            <w:pPr>
              <w:pStyle w:val="9"/>
              <w:spacing w:before="38" w:line="253" w:lineRule="exact"/>
              <w:ind w:left="159"/>
              <w:rPr>
                <w:sz w:val="21"/>
              </w:rPr>
            </w:pPr>
            <w:r>
              <w:rPr>
                <w:sz w:val="21"/>
              </w:rPr>
              <w:t>卧位</w:t>
            </w:r>
          </w:p>
        </w:tc>
        <w:tc>
          <w:tcPr>
            <w:tcW w:w="1024" w:type="dxa"/>
          </w:tcPr>
          <w:p>
            <w:pPr>
              <w:pStyle w:val="9"/>
              <w:spacing w:before="171"/>
              <w:ind w:left="6"/>
              <w:jc w:val="center"/>
              <w:rPr>
                <w:sz w:val="21"/>
              </w:rPr>
            </w:pPr>
            <w:r>
              <w:rPr>
                <w:w w:val="99"/>
                <w:sz w:val="21"/>
              </w:rPr>
              <w:t>5</w:t>
            </w:r>
          </w:p>
        </w:tc>
        <w:tc>
          <w:tcPr>
            <w:tcW w:w="707"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40" w:hRule="atLeast"/>
        </w:trPr>
        <w:tc>
          <w:tcPr>
            <w:tcW w:w="1416" w:type="dxa"/>
            <w:vMerge w:val="restart"/>
          </w:tcPr>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spacing w:before="6"/>
              <w:rPr>
                <w:b/>
                <w:sz w:val="29"/>
              </w:rPr>
            </w:pPr>
          </w:p>
          <w:p>
            <w:pPr>
              <w:pStyle w:val="9"/>
              <w:ind w:left="106"/>
              <w:rPr>
                <w:sz w:val="21"/>
              </w:rPr>
            </w:pPr>
            <w:r>
              <w:rPr>
                <w:sz w:val="21"/>
              </w:rPr>
              <w:t>操作过程</w:t>
            </w:r>
          </w:p>
        </w:tc>
        <w:tc>
          <w:tcPr>
            <w:tcW w:w="5925" w:type="dxa"/>
            <w:gridSpan w:val="3"/>
          </w:tcPr>
          <w:p>
            <w:pPr>
              <w:pStyle w:val="9"/>
              <w:spacing w:before="51"/>
              <w:ind w:left="159"/>
              <w:rPr>
                <w:sz w:val="21"/>
              </w:rPr>
            </w:pPr>
            <w:r>
              <w:rPr>
                <w:sz w:val="21"/>
              </w:rPr>
              <w:t>1.暴露连接部位：两手腕内侧、两下肢内踝，解松衣扣</w:t>
            </w:r>
          </w:p>
        </w:tc>
        <w:tc>
          <w:tcPr>
            <w:tcW w:w="1024" w:type="dxa"/>
          </w:tcPr>
          <w:p>
            <w:pPr>
              <w:pStyle w:val="9"/>
              <w:spacing w:before="34"/>
              <w:ind w:left="6"/>
              <w:jc w:val="center"/>
              <w:rPr>
                <w:sz w:val="21"/>
              </w:rPr>
            </w:pPr>
            <w:r>
              <w:rPr>
                <w:w w:val="99"/>
                <w:sz w:val="21"/>
              </w:rPr>
              <w:t>5</w:t>
            </w:r>
          </w:p>
        </w:tc>
        <w:tc>
          <w:tcPr>
            <w:tcW w:w="707"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40" w:hRule="atLeast"/>
        </w:trPr>
        <w:tc>
          <w:tcPr>
            <w:tcW w:w="1416" w:type="dxa"/>
            <w:vMerge w:val="continue"/>
            <w:tcBorders>
              <w:top w:val="nil"/>
            </w:tcBorders>
          </w:tcPr>
          <w:p>
            <w:pPr>
              <w:rPr>
                <w:sz w:val="2"/>
                <w:szCs w:val="2"/>
              </w:rPr>
            </w:pPr>
          </w:p>
        </w:tc>
        <w:tc>
          <w:tcPr>
            <w:tcW w:w="5925" w:type="dxa"/>
            <w:gridSpan w:val="3"/>
          </w:tcPr>
          <w:p>
            <w:pPr>
              <w:pStyle w:val="9"/>
              <w:spacing w:before="49"/>
              <w:ind w:left="159"/>
              <w:rPr>
                <w:sz w:val="21"/>
              </w:rPr>
            </w:pPr>
            <w:r>
              <w:rPr>
                <w:sz w:val="21"/>
              </w:rPr>
              <w:t>2.皮肤准备：导联连接部位用酒精棉球擦拭</w:t>
            </w:r>
          </w:p>
        </w:tc>
        <w:tc>
          <w:tcPr>
            <w:tcW w:w="1024" w:type="dxa"/>
          </w:tcPr>
          <w:p>
            <w:pPr>
              <w:pStyle w:val="9"/>
              <w:spacing w:before="34"/>
              <w:ind w:left="6"/>
              <w:jc w:val="center"/>
              <w:rPr>
                <w:sz w:val="21"/>
              </w:rPr>
            </w:pPr>
            <w:r>
              <w:rPr>
                <w:w w:val="99"/>
                <w:sz w:val="21"/>
              </w:rPr>
              <w:t>5</w:t>
            </w:r>
          </w:p>
        </w:tc>
        <w:tc>
          <w:tcPr>
            <w:tcW w:w="707"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841" w:hRule="atLeast"/>
        </w:trPr>
        <w:tc>
          <w:tcPr>
            <w:tcW w:w="1416" w:type="dxa"/>
            <w:vMerge w:val="continue"/>
            <w:tcBorders>
              <w:top w:val="nil"/>
            </w:tcBorders>
          </w:tcPr>
          <w:p>
            <w:pPr>
              <w:rPr>
                <w:sz w:val="2"/>
                <w:szCs w:val="2"/>
              </w:rPr>
            </w:pPr>
          </w:p>
        </w:tc>
        <w:tc>
          <w:tcPr>
            <w:tcW w:w="5925" w:type="dxa"/>
            <w:gridSpan w:val="3"/>
          </w:tcPr>
          <w:p>
            <w:pPr>
              <w:pStyle w:val="9"/>
              <w:spacing w:before="35" w:line="273" w:lineRule="auto"/>
              <w:ind w:left="159" w:right="84"/>
              <w:rPr>
                <w:sz w:val="21"/>
              </w:rPr>
            </w:pPr>
            <w:r>
              <w:rPr>
                <w:w w:val="95"/>
                <w:sz w:val="21"/>
              </w:rPr>
              <w:t>3.连接导联线：正确连接导联线（红：右臂，黄：左臂，绿：</w:t>
            </w:r>
            <w:r>
              <w:rPr>
                <w:spacing w:val="-1"/>
                <w:w w:val="99"/>
                <w:sz w:val="21"/>
              </w:rPr>
              <w:t>左腿，黑：右腿。</w:t>
            </w:r>
            <w:r>
              <w:rPr>
                <w:spacing w:val="1"/>
                <w:w w:val="99"/>
                <w:sz w:val="21"/>
              </w:rPr>
              <w:t>16</w:t>
            </w:r>
            <w:r>
              <w:rPr>
                <w:spacing w:val="-1"/>
                <w:w w:val="99"/>
                <w:sz w:val="21"/>
              </w:rPr>
              <w:t>分，连错一个扣</w:t>
            </w:r>
            <w:r>
              <w:rPr>
                <w:spacing w:val="1"/>
                <w:w w:val="99"/>
                <w:sz w:val="21"/>
              </w:rPr>
              <w:t>4</w:t>
            </w:r>
            <w:r>
              <w:rPr>
                <w:spacing w:val="2"/>
                <w:w w:val="99"/>
                <w:sz w:val="21"/>
              </w:rPr>
              <w:t>分</w:t>
            </w:r>
            <w:r>
              <w:rPr>
                <w:spacing w:val="-106"/>
                <w:w w:val="99"/>
                <w:sz w:val="21"/>
              </w:rPr>
              <w:t>）</w:t>
            </w:r>
            <w:r>
              <w:rPr>
                <w:spacing w:val="2"/>
                <w:w w:val="99"/>
                <w:sz w:val="21"/>
              </w:rPr>
              <w:t>。</w:t>
            </w:r>
            <w:r>
              <w:rPr>
                <w:spacing w:val="1"/>
                <w:w w:val="99"/>
                <w:sz w:val="21"/>
              </w:rPr>
              <w:t>V</w:t>
            </w:r>
            <w:r>
              <w:rPr>
                <w:spacing w:val="-2"/>
                <w:w w:val="99"/>
                <w:sz w:val="21"/>
              </w:rPr>
              <w:t>1</w:t>
            </w:r>
            <w:r>
              <w:rPr>
                <w:spacing w:val="-1"/>
                <w:w w:val="99"/>
                <w:sz w:val="21"/>
              </w:rPr>
              <w:t>（</w:t>
            </w:r>
            <w:r>
              <w:rPr>
                <w:spacing w:val="2"/>
                <w:w w:val="99"/>
                <w:sz w:val="21"/>
              </w:rPr>
              <w:t>红</w:t>
            </w:r>
            <w:r>
              <w:rPr>
                <w:spacing w:val="-104"/>
                <w:w w:val="99"/>
                <w:sz w:val="21"/>
              </w:rPr>
              <w:t>）</w:t>
            </w:r>
            <w:r>
              <w:rPr>
                <w:spacing w:val="-1"/>
                <w:w w:val="99"/>
                <w:sz w:val="21"/>
              </w:rPr>
              <w:t>：胸骨右</w:t>
            </w:r>
            <w:r>
              <w:rPr>
                <w:w w:val="99"/>
                <w:sz w:val="21"/>
              </w:rPr>
              <w:t>缘第</w:t>
            </w:r>
            <w:r>
              <w:rPr>
                <w:spacing w:val="1"/>
                <w:w w:val="99"/>
                <w:sz w:val="21"/>
              </w:rPr>
              <w:t>4</w:t>
            </w:r>
            <w:r>
              <w:rPr>
                <w:spacing w:val="-1"/>
                <w:w w:val="99"/>
                <w:sz w:val="21"/>
              </w:rPr>
              <w:t>肋间（</w:t>
            </w:r>
            <w:r>
              <w:rPr>
                <w:spacing w:val="1"/>
                <w:w w:val="99"/>
                <w:sz w:val="21"/>
              </w:rPr>
              <w:t>4</w:t>
            </w:r>
            <w:r>
              <w:rPr>
                <w:spacing w:val="2"/>
                <w:w w:val="99"/>
                <w:sz w:val="21"/>
              </w:rPr>
              <w:t>分</w:t>
            </w:r>
            <w:r>
              <w:rPr>
                <w:spacing w:val="-106"/>
                <w:w w:val="99"/>
                <w:sz w:val="21"/>
              </w:rPr>
              <w:t>）</w:t>
            </w:r>
            <w:r>
              <w:rPr>
                <w:spacing w:val="-1"/>
                <w:w w:val="99"/>
                <w:sz w:val="21"/>
              </w:rPr>
              <w:t>；</w:t>
            </w:r>
            <w:r>
              <w:rPr>
                <w:spacing w:val="1"/>
                <w:w w:val="99"/>
                <w:sz w:val="21"/>
              </w:rPr>
              <w:t>V</w:t>
            </w:r>
            <w:r>
              <w:rPr>
                <w:spacing w:val="-2"/>
                <w:w w:val="99"/>
                <w:sz w:val="21"/>
              </w:rPr>
              <w:t>2</w:t>
            </w:r>
            <w:r>
              <w:rPr>
                <w:spacing w:val="-1"/>
                <w:w w:val="99"/>
                <w:sz w:val="21"/>
              </w:rPr>
              <w:t>（黄</w:t>
            </w:r>
            <w:r>
              <w:rPr>
                <w:spacing w:val="-104"/>
                <w:w w:val="99"/>
                <w:sz w:val="21"/>
              </w:rPr>
              <w:t>）</w:t>
            </w:r>
            <w:r>
              <w:rPr>
                <w:spacing w:val="-1"/>
                <w:w w:val="99"/>
                <w:sz w:val="21"/>
              </w:rPr>
              <w:t>：胸骨左缘第</w:t>
            </w:r>
            <w:r>
              <w:rPr>
                <w:spacing w:val="1"/>
                <w:w w:val="99"/>
                <w:sz w:val="21"/>
              </w:rPr>
              <w:t>4</w:t>
            </w:r>
            <w:r>
              <w:rPr>
                <w:spacing w:val="-1"/>
                <w:w w:val="99"/>
                <w:sz w:val="21"/>
              </w:rPr>
              <w:t>肋间（</w:t>
            </w:r>
            <w:r>
              <w:rPr>
                <w:spacing w:val="1"/>
                <w:w w:val="99"/>
                <w:sz w:val="21"/>
              </w:rPr>
              <w:t>4</w:t>
            </w:r>
            <w:r>
              <w:rPr>
                <w:spacing w:val="2"/>
                <w:w w:val="99"/>
                <w:sz w:val="21"/>
              </w:rPr>
              <w:t>分</w:t>
            </w:r>
            <w:r>
              <w:rPr>
                <w:spacing w:val="-106"/>
                <w:w w:val="99"/>
                <w:sz w:val="21"/>
              </w:rPr>
              <w:t>）</w:t>
            </w:r>
            <w:r>
              <w:rPr>
                <w:spacing w:val="-1"/>
                <w:w w:val="99"/>
                <w:sz w:val="21"/>
              </w:rPr>
              <w:t>；</w:t>
            </w:r>
            <w:r>
              <w:rPr>
                <w:spacing w:val="1"/>
                <w:w w:val="99"/>
                <w:sz w:val="21"/>
              </w:rPr>
              <w:t>V</w:t>
            </w:r>
            <w:r>
              <w:rPr>
                <w:spacing w:val="-2"/>
                <w:w w:val="99"/>
                <w:sz w:val="21"/>
              </w:rPr>
              <w:t>3</w:t>
            </w:r>
            <w:r>
              <w:rPr>
                <w:w w:val="99"/>
                <w:sz w:val="21"/>
              </w:rPr>
              <w:t>（</w:t>
            </w:r>
            <w:r>
              <w:rPr>
                <w:spacing w:val="2"/>
                <w:w w:val="99"/>
                <w:sz w:val="21"/>
              </w:rPr>
              <w:t>绿</w:t>
            </w:r>
            <w:r>
              <w:rPr>
                <w:spacing w:val="-104"/>
                <w:w w:val="99"/>
                <w:sz w:val="21"/>
              </w:rPr>
              <w:t>）</w:t>
            </w:r>
            <w:r>
              <w:rPr>
                <w:spacing w:val="-3"/>
                <w:w w:val="99"/>
                <w:sz w:val="21"/>
              </w:rPr>
              <w:t>：</w:t>
            </w:r>
            <w:r>
              <w:rPr>
                <w:spacing w:val="1"/>
                <w:w w:val="99"/>
                <w:sz w:val="21"/>
              </w:rPr>
              <w:t>V</w:t>
            </w:r>
            <w:r>
              <w:rPr>
                <w:spacing w:val="-2"/>
                <w:w w:val="99"/>
                <w:sz w:val="21"/>
              </w:rPr>
              <w:t>2</w:t>
            </w:r>
            <w:r>
              <w:rPr>
                <w:spacing w:val="2"/>
                <w:w w:val="99"/>
                <w:sz w:val="21"/>
              </w:rPr>
              <w:t>与</w:t>
            </w:r>
            <w:r>
              <w:rPr>
                <w:spacing w:val="1"/>
                <w:w w:val="99"/>
                <w:sz w:val="21"/>
              </w:rPr>
              <w:t>V</w:t>
            </w:r>
            <w:r>
              <w:rPr>
                <w:spacing w:val="-2"/>
                <w:w w:val="99"/>
                <w:sz w:val="21"/>
              </w:rPr>
              <w:t>4</w:t>
            </w:r>
            <w:r>
              <w:rPr>
                <w:spacing w:val="-1"/>
                <w:w w:val="99"/>
                <w:sz w:val="21"/>
              </w:rPr>
              <w:t>连线中点（</w:t>
            </w:r>
            <w:r>
              <w:rPr>
                <w:spacing w:val="-2"/>
                <w:w w:val="99"/>
                <w:sz w:val="21"/>
              </w:rPr>
              <w:t>4</w:t>
            </w:r>
            <w:r>
              <w:rPr>
                <w:spacing w:val="2"/>
                <w:w w:val="99"/>
                <w:sz w:val="21"/>
              </w:rPr>
              <w:t>分</w:t>
            </w:r>
            <w:r>
              <w:rPr>
                <w:spacing w:val="-104"/>
                <w:w w:val="99"/>
                <w:sz w:val="21"/>
              </w:rPr>
              <w:t>）</w:t>
            </w:r>
            <w:r>
              <w:rPr>
                <w:spacing w:val="-3"/>
                <w:w w:val="99"/>
                <w:sz w:val="21"/>
              </w:rPr>
              <w:t>；</w:t>
            </w:r>
            <w:r>
              <w:rPr>
                <w:spacing w:val="1"/>
                <w:w w:val="99"/>
                <w:sz w:val="21"/>
              </w:rPr>
              <w:t>V</w:t>
            </w:r>
            <w:r>
              <w:rPr>
                <w:spacing w:val="-2"/>
                <w:w w:val="99"/>
                <w:sz w:val="21"/>
              </w:rPr>
              <w:t>4</w:t>
            </w:r>
            <w:r>
              <w:rPr>
                <w:spacing w:val="-1"/>
                <w:w w:val="99"/>
                <w:sz w:val="21"/>
              </w:rPr>
              <w:t>（褐</w:t>
            </w:r>
            <w:r>
              <w:rPr>
                <w:spacing w:val="-104"/>
                <w:w w:val="99"/>
                <w:sz w:val="21"/>
              </w:rPr>
              <w:t>）</w:t>
            </w:r>
            <w:r>
              <w:rPr>
                <w:spacing w:val="-1"/>
                <w:w w:val="99"/>
                <w:sz w:val="21"/>
              </w:rPr>
              <w:t>：左锁骨中线与</w:t>
            </w:r>
            <w:r>
              <w:rPr>
                <w:spacing w:val="2"/>
                <w:w w:val="99"/>
                <w:sz w:val="21"/>
              </w:rPr>
              <w:t>第</w:t>
            </w:r>
            <w:r>
              <w:rPr>
                <w:spacing w:val="1"/>
                <w:w w:val="99"/>
                <w:sz w:val="21"/>
              </w:rPr>
              <w:t>5</w:t>
            </w:r>
            <w:r>
              <w:rPr>
                <w:w w:val="99"/>
                <w:sz w:val="21"/>
              </w:rPr>
              <w:t>肋</w:t>
            </w:r>
            <w:r>
              <w:rPr>
                <w:spacing w:val="-1"/>
                <w:w w:val="99"/>
                <w:sz w:val="21"/>
              </w:rPr>
              <w:t>间交点</w:t>
            </w:r>
            <w:r>
              <w:rPr>
                <w:spacing w:val="2"/>
                <w:w w:val="99"/>
                <w:sz w:val="21"/>
              </w:rPr>
              <w:t>（</w:t>
            </w:r>
            <w:r>
              <w:rPr>
                <w:spacing w:val="1"/>
                <w:w w:val="99"/>
                <w:sz w:val="21"/>
              </w:rPr>
              <w:t>4</w:t>
            </w:r>
            <w:r>
              <w:rPr>
                <w:spacing w:val="2"/>
                <w:w w:val="99"/>
                <w:sz w:val="21"/>
              </w:rPr>
              <w:t>分</w:t>
            </w:r>
            <w:r>
              <w:rPr>
                <w:spacing w:val="-106"/>
                <w:w w:val="99"/>
                <w:sz w:val="21"/>
              </w:rPr>
              <w:t>）</w:t>
            </w:r>
            <w:r>
              <w:rPr>
                <w:spacing w:val="2"/>
                <w:w w:val="99"/>
                <w:sz w:val="21"/>
              </w:rPr>
              <w:t>；</w:t>
            </w:r>
            <w:r>
              <w:rPr>
                <w:spacing w:val="1"/>
                <w:w w:val="99"/>
                <w:sz w:val="21"/>
              </w:rPr>
              <w:t>V</w:t>
            </w:r>
            <w:r>
              <w:rPr>
                <w:spacing w:val="-2"/>
                <w:w w:val="99"/>
                <w:sz w:val="21"/>
              </w:rPr>
              <w:t>5</w:t>
            </w:r>
            <w:r>
              <w:rPr>
                <w:spacing w:val="-1"/>
                <w:w w:val="99"/>
                <w:sz w:val="21"/>
              </w:rPr>
              <w:t>（</w:t>
            </w:r>
            <w:r>
              <w:rPr>
                <w:spacing w:val="2"/>
                <w:w w:val="99"/>
                <w:sz w:val="21"/>
              </w:rPr>
              <w:t>黑</w:t>
            </w:r>
            <w:r>
              <w:rPr>
                <w:spacing w:val="-104"/>
                <w:w w:val="99"/>
                <w:sz w:val="21"/>
              </w:rPr>
              <w:t>）</w:t>
            </w:r>
            <w:r>
              <w:rPr>
                <w:spacing w:val="-1"/>
                <w:w w:val="99"/>
                <w:sz w:val="21"/>
              </w:rPr>
              <w:t>：与</w:t>
            </w:r>
            <w:r>
              <w:rPr>
                <w:spacing w:val="1"/>
                <w:w w:val="99"/>
                <w:sz w:val="21"/>
              </w:rPr>
              <w:t>V</w:t>
            </w:r>
            <w:r>
              <w:rPr>
                <w:w w:val="99"/>
                <w:sz w:val="21"/>
              </w:rPr>
              <w:t>4</w:t>
            </w:r>
            <w:r>
              <w:rPr>
                <w:spacing w:val="-1"/>
                <w:w w:val="99"/>
                <w:sz w:val="21"/>
              </w:rPr>
              <w:t>同一水平的腋前线处</w:t>
            </w:r>
            <w:r>
              <w:rPr>
                <w:spacing w:val="2"/>
                <w:w w:val="99"/>
                <w:sz w:val="21"/>
              </w:rPr>
              <w:t>（</w:t>
            </w:r>
            <w:r>
              <w:rPr>
                <w:spacing w:val="1"/>
                <w:w w:val="99"/>
                <w:sz w:val="21"/>
              </w:rPr>
              <w:t>4</w:t>
            </w:r>
            <w:r>
              <w:rPr>
                <w:spacing w:val="-1"/>
                <w:w w:val="99"/>
                <w:sz w:val="21"/>
              </w:rPr>
              <w:t>分</w:t>
            </w:r>
            <w:r>
              <w:rPr>
                <w:w w:val="99"/>
                <w:sz w:val="21"/>
              </w:rPr>
              <w:t>）</w:t>
            </w:r>
          </w:p>
          <w:p>
            <w:pPr>
              <w:pStyle w:val="9"/>
              <w:spacing w:line="253" w:lineRule="exact"/>
              <w:ind w:left="159"/>
              <w:rPr>
                <w:sz w:val="21"/>
              </w:rPr>
            </w:pPr>
            <w:r>
              <w:rPr>
                <w:spacing w:val="2"/>
                <w:w w:val="99"/>
                <w:sz w:val="21"/>
              </w:rPr>
              <w:t>；</w:t>
            </w:r>
            <w:r>
              <w:rPr>
                <w:spacing w:val="1"/>
                <w:w w:val="99"/>
                <w:sz w:val="21"/>
              </w:rPr>
              <w:t>V</w:t>
            </w:r>
            <w:r>
              <w:rPr>
                <w:spacing w:val="-2"/>
                <w:w w:val="99"/>
                <w:sz w:val="21"/>
              </w:rPr>
              <w:t>6</w:t>
            </w:r>
            <w:r>
              <w:rPr>
                <w:spacing w:val="-1"/>
                <w:w w:val="99"/>
                <w:sz w:val="21"/>
              </w:rPr>
              <w:t>（</w:t>
            </w:r>
            <w:r>
              <w:rPr>
                <w:spacing w:val="2"/>
                <w:w w:val="99"/>
                <w:sz w:val="21"/>
              </w:rPr>
              <w:t>紫</w:t>
            </w:r>
            <w:r>
              <w:rPr>
                <w:spacing w:val="-104"/>
                <w:w w:val="99"/>
                <w:sz w:val="21"/>
              </w:rPr>
              <w:t>）</w:t>
            </w:r>
            <w:r>
              <w:rPr>
                <w:w w:val="99"/>
                <w:sz w:val="21"/>
              </w:rPr>
              <w:t>：与</w:t>
            </w:r>
            <w:r>
              <w:rPr>
                <w:spacing w:val="1"/>
                <w:w w:val="99"/>
                <w:sz w:val="21"/>
              </w:rPr>
              <w:t>V4</w:t>
            </w:r>
            <w:r>
              <w:rPr>
                <w:spacing w:val="-1"/>
                <w:w w:val="99"/>
                <w:sz w:val="21"/>
              </w:rPr>
              <w:t>同一水平的腋中线处</w:t>
            </w:r>
            <w:r>
              <w:rPr>
                <w:spacing w:val="2"/>
                <w:w w:val="99"/>
                <w:sz w:val="21"/>
              </w:rPr>
              <w:t>（</w:t>
            </w:r>
            <w:r>
              <w:rPr>
                <w:spacing w:val="-2"/>
                <w:w w:val="99"/>
                <w:sz w:val="21"/>
              </w:rPr>
              <w:t>4</w:t>
            </w:r>
            <w:r>
              <w:rPr>
                <w:spacing w:val="-1"/>
                <w:w w:val="99"/>
                <w:sz w:val="21"/>
              </w:rPr>
              <w:t>分</w:t>
            </w:r>
            <w:r>
              <w:rPr>
                <w:w w:val="99"/>
                <w:sz w:val="21"/>
              </w:rPr>
              <w:t>）</w:t>
            </w:r>
          </w:p>
        </w:tc>
        <w:tc>
          <w:tcPr>
            <w:tcW w:w="1024" w:type="dxa"/>
          </w:tcPr>
          <w:p>
            <w:pPr>
              <w:pStyle w:val="9"/>
              <w:rPr>
                <w:b/>
                <w:sz w:val="20"/>
              </w:rPr>
            </w:pPr>
          </w:p>
          <w:p>
            <w:pPr>
              <w:pStyle w:val="9"/>
              <w:rPr>
                <w:b/>
                <w:sz w:val="20"/>
              </w:rPr>
            </w:pPr>
          </w:p>
          <w:p>
            <w:pPr>
              <w:pStyle w:val="9"/>
              <w:spacing w:before="4"/>
              <w:rPr>
                <w:b/>
                <w:sz w:val="21"/>
              </w:rPr>
            </w:pPr>
          </w:p>
          <w:p>
            <w:pPr>
              <w:pStyle w:val="9"/>
              <w:ind w:left="175" w:right="165"/>
              <w:jc w:val="center"/>
              <w:rPr>
                <w:sz w:val="21"/>
              </w:rPr>
            </w:pPr>
            <w:r>
              <w:rPr>
                <w:sz w:val="21"/>
              </w:rPr>
              <w:t>40</w:t>
            </w:r>
          </w:p>
        </w:tc>
        <w:tc>
          <w:tcPr>
            <w:tcW w:w="707"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416" w:type="dxa"/>
            <w:vMerge w:val="continue"/>
            <w:tcBorders>
              <w:top w:val="nil"/>
            </w:tcBorders>
          </w:tcPr>
          <w:p>
            <w:pPr>
              <w:rPr>
                <w:sz w:val="2"/>
                <w:szCs w:val="2"/>
              </w:rPr>
            </w:pPr>
          </w:p>
        </w:tc>
        <w:tc>
          <w:tcPr>
            <w:tcW w:w="5925" w:type="dxa"/>
            <w:gridSpan w:val="3"/>
          </w:tcPr>
          <w:p>
            <w:pPr>
              <w:pStyle w:val="9"/>
              <w:spacing w:before="50"/>
              <w:ind w:left="159"/>
              <w:rPr>
                <w:sz w:val="21"/>
              </w:rPr>
            </w:pPr>
            <w:r>
              <w:rPr>
                <w:spacing w:val="1"/>
                <w:w w:val="99"/>
                <w:sz w:val="21"/>
              </w:rPr>
              <w:t>4</w:t>
            </w:r>
            <w:r>
              <w:rPr>
                <w:spacing w:val="-19"/>
                <w:w w:val="99"/>
                <w:sz w:val="21"/>
              </w:rPr>
              <w:t>.调节参数：</w:t>
            </w:r>
            <w:r>
              <w:rPr>
                <w:spacing w:val="-1"/>
                <w:w w:val="99"/>
                <w:sz w:val="21"/>
              </w:rPr>
              <w:t>（</w:t>
            </w:r>
            <w:r>
              <w:rPr>
                <w:w w:val="99"/>
                <w:sz w:val="21"/>
              </w:rPr>
              <w:t>口述</w:t>
            </w:r>
            <w:r>
              <w:rPr>
                <w:spacing w:val="2"/>
                <w:w w:val="99"/>
                <w:sz w:val="21"/>
              </w:rPr>
              <w:t>）</w:t>
            </w:r>
            <w:r>
              <w:rPr>
                <w:spacing w:val="-1"/>
                <w:w w:val="99"/>
                <w:sz w:val="21"/>
              </w:rPr>
              <w:t>定准电压及描记速度</w:t>
            </w:r>
          </w:p>
        </w:tc>
        <w:tc>
          <w:tcPr>
            <w:tcW w:w="1024" w:type="dxa"/>
          </w:tcPr>
          <w:p>
            <w:pPr>
              <w:pStyle w:val="9"/>
              <w:spacing w:before="33"/>
              <w:ind w:left="6"/>
              <w:jc w:val="center"/>
              <w:rPr>
                <w:sz w:val="21"/>
              </w:rPr>
            </w:pPr>
            <w:r>
              <w:rPr>
                <w:w w:val="99"/>
                <w:sz w:val="21"/>
              </w:rPr>
              <w:t>5</w:t>
            </w:r>
          </w:p>
        </w:tc>
        <w:tc>
          <w:tcPr>
            <w:tcW w:w="707"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416" w:type="dxa"/>
            <w:vMerge w:val="continue"/>
            <w:tcBorders>
              <w:top w:val="nil"/>
            </w:tcBorders>
          </w:tcPr>
          <w:p>
            <w:pPr>
              <w:rPr>
                <w:sz w:val="2"/>
                <w:szCs w:val="2"/>
              </w:rPr>
            </w:pPr>
          </w:p>
        </w:tc>
        <w:tc>
          <w:tcPr>
            <w:tcW w:w="5925" w:type="dxa"/>
            <w:gridSpan w:val="3"/>
          </w:tcPr>
          <w:p>
            <w:pPr>
              <w:pStyle w:val="9"/>
              <w:spacing w:before="50"/>
              <w:ind w:left="159"/>
              <w:rPr>
                <w:sz w:val="21"/>
              </w:rPr>
            </w:pPr>
            <w:r>
              <w:rPr>
                <w:spacing w:val="1"/>
                <w:w w:val="99"/>
                <w:sz w:val="21"/>
              </w:rPr>
              <w:t>5</w:t>
            </w:r>
            <w:r>
              <w:rPr>
                <w:spacing w:val="-16"/>
                <w:w w:val="99"/>
                <w:sz w:val="21"/>
              </w:rPr>
              <w:t>.描记心电图：</w:t>
            </w:r>
            <w:r>
              <w:rPr>
                <w:spacing w:val="-1"/>
                <w:w w:val="99"/>
                <w:sz w:val="21"/>
              </w:rPr>
              <w:t>（</w:t>
            </w:r>
            <w:r>
              <w:rPr>
                <w:w w:val="99"/>
                <w:sz w:val="21"/>
              </w:rPr>
              <w:t>口述</w:t>
            </w:r>
            <w:r>
              <w:rPr>
                <w:spacing w:val="2"/>
                <w:w w:val="99"/>
                <w:sz w:val="21"/>
              </w:rPr>
              <w:t>）</w:t>
            </w:r>
            <w:r>
              <w:rPr>
                <w:spacing w:val="1"/>
                <w:w w:val="99"/>
                <w:sz w:val="21"/>
              </w:rPr>
              <w:t>9</w:t>
            </w:r>
            <w:r>
              <w:rPr>
                <w:spacing w:val="-1"/>
                <w:w w:val="99"/>
                <w:sz w:val="21"/>
              </w:rPr>
              <w:t>个导联应连续描记</w:t>
            </w:r>
            <w:r>
              <w:rPr>
                <w:spacing w:val="1"/>
                <w:w w:val="99"/>
                <w:sz w:val="21"/>
              </w:rPr>
              <w:t>3</w:t>
            </w:r>
            <w:r>
              <w:rPr>
                <w:spacing w:val="-1"/>
                <w:w w:val="99"/>
                <w:sz w:val="21"/>
              </w:rPr>
              <w:t>个完整波形</w:t>
            </w:r>
          </w:p>
        </w:tc>
        <w:tc>
          <w:tcPr>
            <w:tcW w:w="1024" w:type="dxa"/>
          </w:tcPr>
          <w:p>
            <w:pPr>
              <w:pStyle w:val="9"/>
              <w:spacing w:before="33"/>
              <w:ind w:left="6"/>
              <w:jc w:val="center"/>
              <w:rPr>
                <w:sz w:val="21"/>
              </w:rPr>
            </w:pPr>
            <w:r>
              <w:rPr>
                <w:w w:val="99"/>
                <w:sz w:val="21"/>
              </w:rPr>
              <w:t>5</w:t>
            </w:r>
          </w:p>
        </w:tc>
        <w:tc>
          <w:tcPr>
            <w:tcW w:w="707"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416" w:type="dxa"/>
            <w:vMerge w:val="continue"/>
            <w:tcBorders>
              <w:top w:val="nil"/>
            </w:tcBorders>
          </w:tcPr>
          <w:p>
            <w:pPr>
              <w:rPr>
                <w:sz w:val="2"/>
                <w:szCs w:val="2"/>
              </w:rPr>
            </w:pPr>
          </w:p>
        </w:tc>
        <w:tc>
          <w:tcPr>
            <w:tcW w:w="5925" w:type="dxa"/>
            <w:gridSpan w:val="3"/>
          </w:tcPr>
          <w:p>
            <w:pPr>
              <w:pStyle w:val="9"/>
              <w:spacing w:before="51"/>
              <w:ind w:left="159"/>
              <w:rPr>
                <w:sz w:val="21"/>
              </w:rPr>
            </w:pPr>
            <w:r>
              <w:rPr>
                <w:sz w:val="21"/>
              </w:rPr>
              <w:t>6.去除导联线：去除各导联线，关机</w:t>
            </w:r>
          </w:p>
        </w:tc>
        <w:tc>
          <w:tcPr>
            <w:tcW w:w="1024" w:type="dxa"/>
          </w:tcPr>
          <w:p>
            <w:pPr>
              <w:pStyle w:val="9"/>
              <w:spacing w:before="34"/>
              <w:ind w:left="6"/>
              <w:jc w:val="center"/>
              <w:rPr>
                <w:sz w:val="21"/>
              </w:rPr>
            </w:pPr>
            <w:r>
              <w:rPr>
                <w:w w:val="99"/>
                <w:sz w:val="21"/>
              </w:rPr>
              <w:t>5</w:t>
            </w:r>
          </w:p>
        </w:tc>
        <w:tc>
          <w:tcPr>
            <w:tcW w:w="707"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416" w:type="dxa"/>
            <w:vMerge w:val="restart"/>
          </w:tcPr>
          <w:p>
            <w:pPr>
              <w:pStyle w:val="9"/>
              <w:rPr>
                <w:b/>
                <w:sz w:val="27"/>
              </w:rPr>
            </w:pPr>
          </w:p>
          <w:p>
            <w:pPr>
              <w:pStyle w:val="9"/>
              <w:ind w:left="106"/>
              <w:rPr>
                <w:sz w:val="21"/>
              </w:rPr>
            </w:pPr>
            <w:r>
              <w:rPr>
                <w:sz w:val="21"/>
              </w:rPr>
              <w:t>操作后处理</w:t>
            </w:r>
          </w:p>
        </w:tc>
        <w:tc>
          <w:tcPr>
            <w:tcW w:w="5925" w:type="dxa"/>
            <w:gridSpan w:val="3"/>
          </w:tcPr>
          <w:p>
            <w:pPr>
              <w:pStyle w:val="9"/>
              <w:spacing w:before="49"/>
              <w:ind w:left="159"/>
              <w:rPr>
                <w:sz w:val="21"/>
              </w:rPr>
            </w:pPr>
            <w:r>
              <w:rPr>
                <w:sz w:val="21"/>
              </w:rPr>
              <w:t>安置患者，整理用物</w:t>
            </w:r>
          </w:p>
        </w:tc>
        <w:tc>
          <w:tcPr>
            <w:tcW w:w="1024" w:type="dxa"/>
          </w:tcPr>
          <w:p>
            <w:pPr>
              <w:pStyle w:val="9"/>
              <w:spacing w:before="34"/>
              <w:ind w:left="6"/>
              <w:jc w:val="center"/>
              <w:rPr>
                <w:sz w:val="21"/>
              </w:rPr>
            </w:pPr>
            <w:r>
              <w:rPr>
                <w:w w:val="99"/>
                <w:sz w:val="21"/>
              </w:rPr>
              <w:t>5</w:t>
            </w:r>
          </w:p>
        </w:tc>
        <w:tc>
          <w:tcPr>
            <w:tcW w:w="707"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4" w:hRule="atLeast"/>
        </w:trPr>
        <w:tc>
          <w:tcPr>
            <w:tcW w:w="1416" w:type="dxa"/>
            <w:vMerge w:val="continue"/>
            <w:tcBorders>
              <w:top w:val="nil"/>
            </w:tcBorders>
          </w:tcPr>
          <w:p>
            <w:pPr>
              <w:rPr>
                <w:sz w:val="2"/>
                <w:szCs w:val="2"/>
              </w:rPr>
            </w:pPr>
          </w:p>
        </w:tc>
        <w:tc>
          <w:tcPr>
            <w:tcW w:w="5925" w:type="dxa"/>
            <w:gridSpan w:val="3"/>
          </w:tcPr>
          <w:p>
            <w:pPr>
              <w:pStyle w:val="9"/>
              <w:spacing w:before="35"/>
              <w:ind w:left="159"/>
              <w:rPr>
                <w:sz w:val="21"/>
              </w:rPr>
            </w:pPr>
            <w:r>
              <w:rPr>
                <w:sz w:val="21"/>
              </w:rPr>
              <w:t>在心电图上标出姓名、日期、时间、心电图导联，观察有无异</w:t>
            </w:r>
          </w:p>
          <w:p>
            <w:pPr>
              <w:pStyle w:val="9"/>
              <w:spacing w:before="38" w:line="252" w:lineRule="exact"/>
              <w:ind w:left="159"/>
              <w:rPr>
                <w:sz w:val="21"/>
              </w:rPr>
            </w:pPr>
            <w:r>
              <w:rPr>
                <w:sz w:val="21"/>
              </w:rPr>
              <w:t>常改变</w:t>
            </w:r>
          </w:p>
        </w:tc>
        <w:tc>
          <w:tcPr>
            <w:tcW w:w="1024" w:type="dxa"/>
          </w:tcPr>
          <w:p>
            <w:pPr>
              <w:pStyle w:val="9"/>
              <w:spacing w:before="171"/>
              <w:ind w:left="6"/>
              <w:jc w:val="center"/>
              <w:rPr>
                <w:sz w:val="21"/>
              </w:rPr>
            </w:pPr>
            <w:r>
              <w:rPr>
                <w:w w:val="99"/>
                <w:sz w:val="21"/>
              </w:rPr>
              <w:t>5</w:t>
            </w:r>
          </w:p>
        </w:tc>
        <w:tc>
          <w:tcPr>
            <w:tcW w:w="707"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416" w:type="dxa"/>
            <w:vMerge w:val="restart"/>
          </w:tcPr>
          <w:p>
            <w:pPr>
              <w:pStyle w:val="9"/>
              <w:spacing w:before="5"/>
              <w:rPr>
                <w:b/>
                <w:sz w:val="16"/>
              </w:rPr>
            </w:pPr>
          </w:p>
          <w:p>
            <w:pPr>
              <w:pStyle w:val="9"/>
              <w:ind w:left="106"/>
              <w:rPr>
                <w:sz w:val="21"/>
              </w:rPr>
            </w:pPr>
            <w:r>
              <w:rPr>
                <w:sz w:val="21"/>
              </w:rPr>
              <w:t>总体评价</w:t>
            </w:r>
          </w:p>
        </w:tc>
        <w:tc>
          <w:tcPr>
            <w:tcW w:w="5925" w:type="dxa"/>
            <w:gridSpan w:val="3"/>
          </w:tcPr>
          <w:p>
            <w:pPr>
              <w:pStyle w:val="9"/>
              <w:spacing w:before="49"/>
              <w:ind w:left="159"/>
              <w:rPr>
                <w:sz w:val="21"/>
              </w:rPr>
            </w:pPr>
            <w:r>
              <w:rPr>
                <w:sz w:val="21"/>
              </w:rPr>
              <w:t>态度和蔼，注意保暖，整个操作过程体现人文关怀</w:t>
            </w:r>
          </w:p>
        </w:tc>
        <w:tc>
          <w:tcPr>
            <w:tcW w:w="1024" w:type="dxa"/>
          </w:tcPr>
          <w:p>
            <w:pPr>
              <w:pStyle w:val="9"/>
              <w:spacing w:before="35"/>
              <w:ind w:left="6"/>
              <w:jc w:val="center"/>
              <w:rPr>
                <w:sz w:val="21"/>
              </w:rPr>
            </w:pPr>
            <w:r>
              <w:rPr>
                <w:w w:val="99"/>
                <w:sz w:val="21"/>
              </w:rPr>
              <w:t>5</w:t>
            </w:r>
          </w:p>
        </w:tc>
        <w:tc>
          <w:tcPr>
            <w:tcW w:w="707"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40" w:hRule="atLeast"/>
        </w:trPr>
        <w:tc>
          <w:tcPr>
            <w:tcW w:w="1416" w:type="dxa"/>
            <w:vMerge w:val="continue"/>
            <w:tcBorders>
              <w:top w:val="nil"/>
            </w:tcBorders>
          </w:tcPr>
          <w:p>
            <w:pPr>
              <w:rPr>
                <w:sz w:val="2"/>
                <w:szCs w:val="2"/>
              </w:rPr>
            </w:pPr>
          </w:p>
        </w:tc>
        <w:tc>
          <w:tcPr>
            <w:tcW w:w="5925" w:type="dxa"/>
            <w:gridSpan w:val="3"/>
          </w:tcPr>
          <w:p>
            <w:pPr>
              <w:pStyle w:val="9"/>
              <w:spacing w:before="49"/>
              <w:ind w:left="159"/>
              <w:rPr>
                <w:sz w:val="21"/>
              </w:rPr>
            </w:pPr>
            <w:r>
              <w:rPr>
                <w:sz w:val="21"/>
              </w:rPr>
              <w:t>动作稳当、准确、熟练，在规定时间内完成</w:t>
            </w:r>
          </w:p>
        </w:tc>
        <w:tc>
          <w:tcPr>
            <w:tcW w:w="1024" w:type="dxa"/>
          </w:tcPr>
          <w:p>
            <w:pPr>
              <w:pStyle w:val="9"/>
              <w:spacing w:before="33"/>
              <w:ind w:left="6"/>
              <w:jc w:val="center"/>
              <w:rPr>
                <w:sz w:val="21"/>
              </w:rPr>
            </w:pPr>
            <w:r>
              <w:rPr>
                <w:w w:val="99"/>
                <w:sz w:val="21"/>
              </w:rPr>
              <w:t>5</w:t>
            </w:r>
          </w:p>
        </w:tc>
        <w:tc>
          <w:tcPr>
            <w:tcW w:w="707"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40" w:hRule="atLeast"/>
        </w:trPr>
        <w:tc>
          <w:tcPr>
            <w:tcW w:w="1416" w:type="dxa"/>
          </w:tcPr>
          <w:p>
            <w:pPr>
              <w:pStyle w:val="9"/>
              <w:spacing w:before="33"/>
              <w:ind w:left="106"/>
              <w:rPr>
                <w:sz w:val="21"/>
              </w:rPr>
            </w:pPr>
            <w:r>
              <w:rPr>
                <w:sz w:val="21"/>
              </w:rPr>
              <w:t>操作后提问</w:t>
            </w:r>
          </w:p>
        </w:tc>
        <w:tc>
          <w:tcPr>
            <w:tcW w:w="5925" w:type="dxa"/>
            <w:gridSpan w:val="3"/>
          </w:tcPr>
          <w:p>
            <w:pPr>
              <w:pStyle w:val="9"/>
              <w:spacing w:before="50"/>
              <w:ind w:left="159"/>
              <w:rPr>
                <w:sz w:val="21"/>
              </w:rPr>
            </w:pPr>
            <w:r>
              <w:rPr>
                <w:sz w:val="21"/>
              </w:rPr>
              <w:t>现场阅读2张心电图</w:t>
            </w:r>
          </w:p>
        </w:tc>
        <w:tc>
          <w:tcPr>
            <w:tcW w:w="1024" w:type="dxa"/>
          </w:tcPr>
          <w:p>
            <w:pPr>
              <w:pStyle w:val="9"/>
              <w:spacing w:before="33"/>
              <w:ind w:left="6"/>
              <w:jc w:val="center"/>
              <w:rPr>
                <w:sz w:val="21"/>
              </w:rPr>
            </w:pPr>
            <w:r>
              <w:rPr>
                <w:w w:val="99"/>
                <w:sz w:val="21"/>
              </w:rPr>
              <w:t>5</w:t>
            </w:r>
          </w:p>
        </w:tc>
        <w:tc>
          <w:tcPr>
            <w:tcW w:w="707"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7341" w:type="dxa"/>
            <w:gridSpan w:val="4"/>
          </w:tcPr>
          <w:p>
            <w:pPr>
              <w:pStyle w:val="9"/>
              <w:tabs>
                <w:tab w:val="left" w:pos="425"/>
              </w:tabs>
              <w:spacing w:before="34"/>
              <w:ind w:left="5"/>
              <w:jc w:val="center"/>
              <w:rPr>
                <w:sz w:val="21"/>
              </w:rPr>
            </w:pPr>
            <w:r>
              <w:rPr>
                <w:sz w:val="21"/>
              </w:rPr>
              <w:t>合</w:t>
            </w:r>
            <w:r>
              <w:rPr>
                <w:sz w:val="21"/>
              </w:rPr>
              <w:tab/>
            </w:r>
            <w:r>
              <w:rPr>
                <w:sz w:val="21"/>
              </w:rPr>
              <w:t>计</w:t>
            </w:r>
          </w:p>
        </w:tc>
        <w:tc>
          <w:tcPr>
            <w:tcW w:w="1024" w:type="dxa"/>
          </w:tcPr>
          <w:p>
            <w:pPr>
              <w:pStyle w:val="9"/>
              <w:spacing w:before="34"/>
              <w:ind w:left="175" w:right="165"/>
              <w:jc w:val="center"/>
              <w:rPr>
                <w:sz w:val="21"/>
              </w:rPr>
            </w:pPr>
            <w:r>
              <w:rPr>
                <w:sz w:val="21"/>
              </w:rPr>
              <w:t>110</w:t>
            </w:r>
          </w:p>
        </w:tc>
        <w:tc>
          <w:tcPr>
            <w:tcW w:w="707" w:type="dxa"/>
          </w:tcPr>
          <w:p>
            <w:pPr>
              <w:pStyle w:val="9"/>
              <w:rPr>
                <w:rFonts w:ascii="Times New Roman"/>
                <w:sz w:val="20"/>
              </w:rPr>
            </w:pPr>
          </w:p>
        </w:tc>
      </w:tr>
    </w:tbl>
    <w:p>
      <w:pPr>
        <w:spacing w:before="176"/>
        <w:ind w:left="818" w:right="0" w:firstLine="0"/>
        <w:jc w:val="left"/>
        <w:rPr>
          <w:b/>
          <w:sz w:val="21"/>
        </w:rPr>
      </w:pPr>
      <w:r>
        <w:rPr>
          <w:b/>
          <w:sz w:val="21"/>
        </w:rPr>
        <w:t>考官签字：</w:t>
      </w:r>
    </w:p>
    <w:p>
      <w:pPr>
        <w:spacing w:after="0"/>
        <w:jc w:val="left"/>
        <w:rPr>
          <w:sz w:val="21"/>
        </w:rPr>
        <w:sectPr>
          <w:headerReference r:id="rId12" w:type="default"/>
          <w:pgSz w:w="11910" w:h="16840"/>
          <w:pgMar w:top="2280" w:right="600" w:bottom="280" w:left="600" w:header="1470" w:footer="0" w:gutter="0"/>
          <w:cols w:space="720" w:num="1"/>
        </w:sectPr>
      </w:pPr>
    </w:p>
    <w:p>
      <w:pPr>
        <w:pStyle w:val="2"/>
        <w:spacing w:before="57" w:after="5"/>
        <w:ind w:left="1010" w:right="1008"/>
        <w:jc w:val="center"/>
      </w:pPr>
      <w:r>
        <w:t>胸腔穿刺术</w:t>
      </w:r>
    </w:p>
    <w:tbl>
      <w:tblPr>
        <w:tblStyle w:val="5"/>
        <w:tblW w:w="0" w:type="auto"/>
        <w:tblInd w:w="75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72"/>
        <w:gridCol w:w="3256"/>
        <w:gridCol w:w="1615"/>
        <w:gridCol w:w="1189"/>
        <w:gridCol w:w="974"/>
        <w:gridCol w:w="70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472" w:type="dxa"/>
          </w:tcPr>
          <w:p>
            <w:pPr>
              <w:pStyle w:val="9"/>
              <w:spacing w:before="34"/>
              <w:ind w:right="307"/>
              <w:jc w:val="right"/>
              <w:rPr>
                <w:sz w:val="21"/>
              </w:rPr>
            </w:pPr>
            <w:r>
              <w:rPr>
                <w:w w:val="95"/>
                <w:sz w:val="21"/>
              </w:rPr>
              <w:t>考生姓名</w:t>
            </w:r>
          </w:p>
        </w:tc>
        <w:tc>
          <w:tcPr>
            <w:tcW w:w="3256" w:type="dxa"/>
          </w:tcPr>
          <w:p>
            <w:pPr>
              <w:pStyle w:val="9"/>
              <w:rPr>
                <w:rFonts w:ascii="Times New Roman"/>
                <w:sz w:val="20"/>
              </w:rPr>
            </w:pPr>
          </w:p>
        </w:tc>
        <w:tc>
          <w:tcPr>
            <w:tcW w:w="1615" w:type="dxa"/>
          </w:tcPr>
          <w:p>
            <w:pPr>
              <w:pStyle w:val="9"/>
              <w:spacing w:before="34"/>
              <w:ind w:left="365" w:right="360"/>
              <w:jc w:val="center"/>
              <w:rPr>
                <w:rFonts w:hint="eastAsia" w:eastAsia="宋体"/>
                <w:sz w:val="21"/>
                <w:lang w:eastAsia="zh-CN"/>
              </w:rPr>
            </w:pPr>
            <w:r>
              <w:rPr>
                <w:rFonts w:hint="eastAsia"/>
                <w:sz w:val="21"/>
                <w:lang w:eastAsia="zh-CN"/>
              </w:rPr>
              <w:t>终身码</w:t>
            </w:r>
          </w:p>
        </w:tc>
        <w:tc>
          <w:tcPr>
            <w:tcW w:w="2870" w:type="dxa"/>
            <w:gridSpan w:val="3"/>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472" w:type="dxa"/>
          </w:tcPr>
          <w:p>
            <w:pPr>
              <w:pStyle w:val="9"/>
              <w:spacing w:before="34"/>
              <w:ind w:right="307"/>
              <w:jc w:val="right"/>
              <w:rPr>
                <w:sz w:val="21"/>
              </w:rPr>
            </w:pPr>
            <w:r>
              <w:rPr>
                <w:w w:val="95"/>
                <w:sz w:val="21"/>
              </w:rPr>
              <w:t>培训学科</w:t>
            </w:r>
          </w:p>
        </w:tc>
        <w:tc>
          <w:tcPr>
            <w:tcW w:w="3256" w:type="dxa"/>
          </w:tcPr>
          <w:p>
            <w:pPr>
              <w:pStyle w:val="9"/>
              <w:rPr>
                <w:rFonts w:ascii="Times New Roman"/>
                <w:sz w:val="20"/>
              </w:rPr>
            </w:pPr>
          </w:p>
        </w:tc>
        <w:tc>
          <w:tcPr>
            <w:tcW w:w="1615" w:type="dxa"/>
          </w:tcPr>
          <w:p>
            <w:pPr>
              <w:pStyle w:val="9"/>
              <w:spacing w:before="34"/>
              <w:ind w:left="365" w:right="360"/>
              <w:jc w:val="center"/>
              <w:rPr>
                <w:sz w:val="21"/>
              </w:rPr>
            </w:pPr>
            <w:r>
              <w:rPr>
                <w:sz w:val="21"/>
              </w:rPr>
              <w:t>考核基地</w:t>
            </w:r>
          </w:p>
        </w:tc>
        <w:tc>
          <w:tcPr>
            <w:tcW w:w="2870" w:type="dxa"/>
            <w:gridSpan w:val="3"/>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472" w:type="dxa"/>
          </w:tcPr>
          <w:p>
            <w:pPr>
              <w:pStyle w:val="9"/>
              <w:spacing w:before="35"/>
              <w:ind w:right="307"/>
              <w:jc w:val="right"/>
              <w:rPr>
                <w:sz w:val="21"/>
              </w:rPr>
            </w:pPr>
            <w:r>
              <w:rPr>
                <w:w w:val="95"/>
                <w:sz w:val="21"/>
              </w:rPr>
              <w:t>考核时间</w:t>
            </w:r>
          </w:p>
        </w:tc>
        <w:tc>
          <w:tcPr>
            <w:tcW w:w="7741" w:type="dxa"/>
            <w:gridSpan w:val="5"/>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472" w:type="dxa"/>
          </w:tcPr>
          <w:p>
            <w:pPr>
              <w:pStyle w:val="9"/>
              <w:spacing w:before="33"/>
              <w:ind w:right="302"/>
              <w:jc w:val="right"/>
              <w:rPr>
                <w:b/>
                <w:sz w:val="21"/>
              </w:rPr>
            </w:pPr>
            <w:r>
              <w:rPr>
                <w:b/>
                <w:w w:val="95"/>
                <w:sz w:val="21"/>
              </w:rPr>
              <w:t>评分项目</w:t>
            </w:r>
          </w:p>
        </w:tc>
        <w:tc>
          <w:tcPr>
            <w:tcW w:w="6060" w:type="dxa"/>
            <w:gridSpan w:val="3"/>
          </w:tcPr>
          <w:p>
            <w:pPr>
              <w:pStyle w:val="9"/>
              <w:spacing w:before="33"/>
              <w:ind w:left="2589" w:right="2576"/>
              <w:jc w:val="center"/>
              <w:rPr>
                <w:b/>
                <w:sz w:val="21"/>
              </w:rPr>
            </w:pPr>
            <w:r>
              <w:rPr>
                <w:b/>
                <w:sz w:val="21"/>
              </w:rPr>
              <w:t>评分要素</w:t>
            </w:r>
          </w:p>
        </w:tc>
        <w:tc>
          <w:tcPr>
            <w:tcW w:w="974" w:type="dxa"/>
          </w:tcPr>
          <w:p>
            <w:pPr>
              <w:pStyle w:val="9"/>
              <w:spacing w:before="33"/>
              <w:ind w:left="151" w:right="140"/>
              <w:jc w:val="center"/>
              <w:rPr>
                <w:b/>
                <w:sz w:val="21"/>
              </w:rPr>
            </w:pPr>
            <w:r>
              <w:rPr>
                <w:b/>
                <w:sz w:val="21"/>
              </w:rPr>
              <w:t>标准分</w:t>
            </w:r>
          </w:p>
        </w:tc>
        <w:tc>
          <w:tcPr>
            <w:tcW w:w="707" w:type="dxa"/>
          </w:tcPr>
          <w:p>
            <w:pPr>
              <w:pStyle w:val="9"/>
              <w:spacing w:before="33"/>
              <w:ind w:left="143"/>
              <w:rPr>
                <w:b/>
                <w:sz w:val="21"/>
              </w:rPr>
            </w:pPr>
            <w:r>
              <w:rPr>
                <w:b/>
                <w:sz w:val="21"/>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614" w:hRule="atLeast"/>
        </w:trPr>
        <w:tc>
          <w:tcPr>
            <w:tcW w:w="1472" w:type="dxa"/>
          </w:tcPr>
          <w:p>
            <w:pPr>
              <w:pStyle w:val="9"/>
              <w:spacing w:before="170"/>
              <w:ind w:left="108"/>
              <w:rPr>
                <w:sz w:val="21"/>
              </w:rPr>
            </w:pPr>
            <w:r>
              <w:rPr>
                <w:sz w:val="21"/>
              </w:rPr>
              <w:t>操作判断</w:t>
            </w:r>
          </w:p>
        </w:tc>
        <w:tc>
          <w:tcPr>
            <w:tcW w:w="6060" w:type="dxa"/>
            <w:gridSpan w:val="3"/>
          </w:tcPr>
          <w:p>
            <w:pPr>
              <w:pStyle w:val="9"/>
              <w:spacing w:before="33"/>
              <w:ind w:left="160"/>
              <w:rPr>
                <w:sz w:val="21"/>
              </w:rPr>
            </w:pPr>
            <w:r>
              <w:rPr>
                <w:sz w:val="21"/>
              </w:rPr>
              <w:t>根据题干判断该做何种技能操作，判断正确得5分，判断错误不</w:t>
            </w:r>
          </w:p>
          <w:p>
            <w:pPr>
              <w:pStyle w:val="9"/>
              <w:spacing w:before="38" w:line="253" w:lineRule="exact"/>
              <w:ind w:left="160"/>
              <w:rPr>
                <w:sz w:val="21"/>
              </w:rPr>
            </w:pPr>
            <w:r>
              <w:rPr>
                <w:sz w:val="21"/>
              </w:rPr>
              <w:t>得分，由考官告知其正确操作项目，考生进行技能操作</w:t>
            </w:r>
          </w:p>
        </w:tc>
        <w:tc>
          <w:tcPr>
            <w:tcW w:w="974" w:type="dxa"/>
          </w:tcPr>
          <w:p>
            <w:pPr>
              <w:pStyle w:val="9"/>
              <w:spacing w:before="170"/>
              <w:ind w:left="8"/>
              <w:jc w:val="center"/>
              <w:rPr>
                <w:sz w:val="21"/>
              </w:rPr>
            </w:pPr>
            <w:r>
              <w:rPr>
                <w:w w:val="99"/>
                <w:sz w:val="21"/>
              </w:rPr>
              <w:t>5</w:t>
            </w:r>
          </w:p>
        </w:tc>
        <w:tc>
          <w:tcPr>
            <w:tcW w:w="707"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0" w:hRule="atLeast"/>
        </w:trPr>
        <w:tc>
          <w:tcPr>
            <w:tcW w:w="1472" w:type="dxa"/>
            <w:vMerge w:val="restart"/>
          </w:tcPr>
          <w:p>
            <w:pPr>
              <w:pStyle w:val="9"/>
              <w:rPr>
                <w:b/>
                <w:sz w:val="20"/>
              </w:rPr>
            </w:pPr>
          </w:p>
          <w:p>
            <w:pPr>
              <w:pStyle w:val="9"/>
              <w:rPr>
                <w:b/>
                <w:sz w:val="20"/>
              </w:rPr>
            </w:pPr>
          </w:p>
          <w:p>
            <w:pPr>
              <w:pStyle w:val="9"/>
              <w:rPr>
                <w:b/>
                <w:sz w:val="20"/>
              </w:rPr>
            </w:pPr>
          </w:p>
          <w:p>
            <w:pPr>
              <w:pStyle w:val="9"/>
              <w:spacing w:before="3"/>
              <w:rPr>
                <w:b/>
                <w:sz w:val="15"/>
              </w:rPr>
            </w:pPr>
          </w:p>
          <w:p>
            <w:pPr>
              <w:pStyle w:val="9"/>
              <w:ind w:left="108"/>
              <w:rPr>
                <w:sz w:val="21"/>
              </w:rPr>
            </w:pPr>
            <w:r>
              <w:rPr>
                <w:sz w:val="21"/>
              </w:rPr>
              <w:t>操作前准备</w:t>
            </w:r>
          </w:p>
        </w:tc>
        <w:tc>
          <w:tcPr>
            <w:tcW w:w="6060" w:type="dxa"/>
            <w:gridSpan w:val="3"/>
          </w:tcPr>
          <w:p>
            <w:pPr>
              <w:pStyle w:val="9"/>
              <w:spacing w:before="33" w:line="273" w:lineRule="auto"/>
              <w:ind w:left="160" w:right="7"/>
              <w:rPr>
                <w:sz w:val="21"/>
              </w:rPr>
            </w:pPr>
            <w:r>
              <w:rPr>
                <w:w w:val="95"/>
                <w:sz w:val="21"/>
              </w:rPr>
              <w:t>患者准备：核对患者信息（1分</w:t>
            </w:r>
            <w:r>
              <w:rPr>
                <w:spacing w:val="-104"/>
                <w:w w:val="95"/>
                <w:sz w:val="21"/>
              </w:rPr>
              <w:t>）</w:t>
            </w:r>
            <w:r>
              <w:rPr>
                <w:w w:val="95"/>
                <w:sz w:val="21"/>
              </w:rPr>
              <w:t>。评估患者状态，明确适应证，</w:t>
            </w:r>
            <w:r>
              <w:rPr>
                <w:spacing w:val="-3"/>
                <w:sz w:val="21"/>
              </w:rPr>
              <w:t>判断是否存在禁忌证</w:t>
            </w:r>
            <w:r>
              <w:rPr>
                <w:sz w:val="21"/>
              </w:rPr>
              <w:t>（1分</w:t>
            </w:r>
            <w:r>
              <w:rPr>
                <w:spacing w:val="-104"/>
                <w:sz w:val="21"/>
              </w:rPr>
              <w:t>）</w:t>
            </w:r>
            <w:r>
              <w:rPr>
                <w:spacing w:val="-8"/>
                <w:sz w:val="21"/>
              </w:rPr>
              <w:t>。签署知情同意书</w:t>
            </w:r>
            <w:r>
              <w:rPr>
                <w:sz w:val="21"/>
              </w:rPr>
              <w:t>（2分</w:t>
            </w:r>
            <w:r>
              <w:rPr>
                <w:spacing w:val="-104"/>
                <w:sz w:val="21"/>
              </w:rPr>
              <w:t>）</w:t>
            </w:r>
            <w:r>
              <w:rPr>
                <w:spacing w:val="-5"/>
                <w:sz w:val="21"/>
              </w:rPr>
              <w:t>。告知操作</w:t>
            </w:r>
          </w:p>
          <w:p>
            <w:pPr>
              <w:pStyle w:val="9"/>
              <w:spacing w:before="1" w:line="253" w:lineRule="exact"/>
              <w:ind w:left="160"/>
              <w:rPr>
                <w:sz w:val="21"/>
              </w:rPr>
            </w:pPr>
            <w:r>
              <w:rPr>
                <w:sz w:val="21"/>
              </w:rPr>
              <w:t>中的患者配合及注意事项（如放松、避免剧烈咳嗽，1分）</w:t>
            </w:r>
          </w:p>
        </w:tc>
        <w:tc>
          <w:tcPr>
            <w:tcW w:w="974" w:type="dxa"/>
          </w:tcPr>
          <w:p>
            <w:pPr>
              <w:pStyle w:val="9"/>
              <w:spacing w:before="3"/>
              <w:rPr>
                <w:b/>
                <w:sz w:val="25"/>
              </w:rPr>
            </w:pPr>
          </w:p>
          <w:p>
            <w:pPr>
              <w:pStyle w:val="9"/>
              <w:ind w:left="8"/>
              <w:jc w:val="center"/>
              <w:rPr>
                <w:sz w:val="21"/>
              </w:rPr>
            </w:pPr>
            <w:r>
              <w:rPr>
                <w:w w:val="99"/>
                <w:sz w:val="21"/>
              </w:rPr>
              <w:t>5</w:t>
            </w:r>
          </w:p>
        </w:tc>
        <w:tc>
          <w:tcPr>
            <w:tcW w:w="707"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472" w:type="dxa"/>
            <w:vMerge w:val="continue"/>
            <w:tcBorders>
              <w:top w:val="nil"/>
            </w:tcBorders>
          </w:tcPr>
          <w:p>
            <w:pPr>
              <w:rPr>
                <w:sz w:val="2"/>
                <w:szCs w:val="2"/>
              </w:rPr>
            </w:pPr>
          </w:p>
        </w:tc>
        <w:tc>
          <w:tcPr>
            <w:tcW w:w="6060" w:type="dxa"/>
            <w:gridSpan w:val="3"/>
          </w:tcPr>
          <w:p>
            <w:pPr>
              <w:pStyle w:val="9"/>
              <w:spacing w:before="50"/>
              <w:ind w:left="160"/>
              <w:rPr>
                <w:sz w:val="21"/>
              </w:rPr>
            </w:pPr>
            <w:r>
              <w:rPr>
                <w:sz w:val="21"/>
              </w:rPr>
              <w:t>操作者准备：洗手，戴口罩、帽子</w:t>
            </w:r>
          </w:p>
        </w:tc>
        <w:tc>
          <w:tcPr>
            <w:tcW w:w="974" w:type="dxa"/>
          </w:tcPr>
          <w:p>
            <w:pPr>
              <w:pStyle w:val="9"/>
              <w:spacing w:before="33"/>
              <w:ind w:left="8"/>
              <w:jc w:val="center"/>
              <w:rPr>
                <w:sz w:val="21"/>
              </w:rPr>
            </w:pPr>
            <w:r>
              <w:rPr>
                <w:w w:val="99"/>
                <w:sz w:val="21"/>
              </w:rPr>
              <w:t>2</w:t>
            </w:r>
          </w:p>
        </w:tc>
        <w:tc>
          <w:tcPr>
            <w:tcW w:w="707"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1" w:hRule="atLeast"/>
        </w:trPr>
        <w:tc>
          <w:tcPr>
            <w:tcW w:w="1472" w:type="dxa"/>
            <w:vMerge w:val="continue"/>
            <w:tcBorders>
              <w:top w:val="nil"/>
            </w:tcBorders>
          </w:tcPr>
          <w:p>
            <w:pPr>
              <w:rPr>
                <w:sz w:val="2"/>
                <w:szCs w:val="2"/>
              </w:rPr>
            </w:pPr>
          </w:p>
        </w:tc>
        <w:tc>
          <w:tcPr>
            <w:tcW w:w="6060" w:type="dxa"/>
            <w:gridSpan w:val="3"/>
          </w:tcPr>
          <w:p>
            <w:pPr>
              <w:pStyle w:val="9"/>
              <w:spacing w:before="34"/>
              <w:ind w:left="160"/>
              <w:rPr>
                <w:sz w:val="21"/>
              </w:rPr>
            </w:pPr>
            <w:r>
              <w:rPr>
                <w:sz w:val="21"/>
              </w:rPr>
              <w:t>物品准备：消毒物品、消毒手套、消毒胸腔穿刺包、麻醉药、抢</w:t>
            </w:r>
          </w:p>
          <w:p>
            <w:pPr>
              <w:pStyle w:val="9"/>
              <w:spacing w:before="7" w:line="300" w:lineRule="atLeast"/>
              <w:ind w:left="160" w:right="113"/>
              <w:rPr>
                <w:sz w:val="21"/>
              </w:rPr>
            </w:pPr>
            <w:r>
              <w:rPr>
                <w:w w:val="95"/>
                <w:sz w:val="21"/>
              </w:rPr>
              <w:t>救药品（0.1%肾上腺素及注射器</w:t>
            </w:r>
            <w:r>
              <w:rPr>
                <w:spacing w:val="-104"/>
                <w:w w:val="95"/>
                <w:sz w:val="21"/>
              </w:rPr>
              <w:t>）</w:t>
            </w:r>
            <w:r>
              <w:rPr>
                <w:w w:val="95"/>
                <w:sz w:val="21"/>
              </w:rPr>
              <w:t>、敷贴、听诊器、数支无菌试</w:t>
            </w:r>
            <w:r>
              <w:rPr>
                <w:sz w:val="21"/>
              </w:rPr>
              <w:t>管等（4分</w:t>
            </w:r>
            <w:r>
              <w:rPr>
                <w:spacing w:val="-104"/>
                <w:sz w:val="21"/>
              </w:rPr>
              <w:t>）</w:t>
            </w:r>
            <w:r>
              <w:rPr>
                <w:sz w:val="21"/>
              </w:rPr>
              <w:t>。检查各种消毒物品的有效消毒日期（4分）</w:t>
            </w:r>
          </w:p>
        </w:tc>
        <w:tc>
          <w:tcPr>
            <w:tcW w:w="974" w:type="dxa"/>
          </w:tcPr>
          <w:p>
            <w:pPr>
              <w:pStyle w:val="9"/>
              <w:spacing w:before="4"/>
              <w:rPr>
                <w:b/>
                <w:sz w:val="25"/>
              </w:rPr>
            </w:pPr>
          </w:p>
          <w:p>
            <w:pPr>
              <w:pStyle w:val="9"/>
              <w:ind w:left="8"/>
              <w:jc w:val="center"/>
              <w:rPr>
                <w:sz w:val="21"/>
              </w:rPr>
            </w:pPr>
            <w:r>
              <w:rPr>
                <w:w w:val="99"/>
                <w:sz w:val="21"/>
              </w:rPr>
              <w:t>8</w:t>
            </w:r>
          </w:p>
        </w:tc>
        <w:tc>
          <w:tcPr>
            <w:tcW w:w="707"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5" w:hRule="atLeast"/>
        </w:trPr>
        <w:tc>
          <w:tcPr>
            <w:tcW w:w="1472" w:type="dxa"/>
            <w:vMerge w:val="restart"/>
          </w:tcPr>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5"/>
              </w:rPr>
            </w:pPr>
          </w:p>
          <w:p>
            <w:pPr>
              <w:pStyle w:val="9"/>
              <w:ind w:left="108"/>
              <w:rPr>
                <w:sz w:val="21"/>
              </w:rPr>
            </w:pPr>
            <w:r>
              <w:rPr>
                <w:sz w:val="21"/>
              </w:rPr>
              <w:t>操作过程</w:t>
            </w:r>
          </w:p>
        </w:tc>
        <w:tc>
          <w:tcPr>
            <w:tcW w:w="6060" w:type="dxa"/>
            <w:gridSpan w:val="3"/>
          </w:tcPr>
          <w:p>
            <w:pPr>
              <w:pStyle w:val="9"/>
              <w:spacing w:before="15" w:line="300" w:lineRule="atLeast"/>
              <w:ind w:left="107" w:right="60"/>
              <w:jc w:val="both"/>
              <w:rPr>
                <w:sz w:val="21"/>
              </w:rPr>
            </w:pPr>
            <w:r>
              <w:rPr>
                <w:sz w:val="21"/>
              </w:rPr>
              <w:t>1</w:t>
            </w:r>
            <w:r>
              <w:rPr>
                <w:spacing w:val="-4"/>
                <w:sz w:val="21"/>
              </w:rPr>
              <w:t>.摆体位：患者反向坐于靠背椅上，双手臂平置于椅背上缘，头</w:t>
            </w:r>
            <w:r>
              <w:rPr>
                <w:spacing w:val="-4"/>
                <w:w w:val="95"/>
                <w:sz w:val="21"/>
              </w:rPr>
              <w:t>伏于前臂。如为重症患者，可在病床上取半卧位，病侧手上举，</w:t>
            </w:r>
            <w:r>
              <w:rPr>
                <w:spacing w:val="-4"/>
                <w:sz w:val="21"/>
              </w:rPr>
              <w:t>枕于头下，或伸过头顶，以张大肋间</w:t>
            </w:r>
          </w:p>
        </w:tc>
        <w:tc>
          <w:tcPr>
            <w:tcW w:w="974" w:type="dxa"/>
          </w:tcPr>
          <w:p>
            <w:pPr>
              <w:pStyle w:val="9"/>
              <w:spacing w:before="3"/>
              <w:rPr>
                <w:b/>
                <w:sz w:val="26"/>
              </w:rPr>
            </w:pPr>
          </w:p>
          <w:p>
            <w:pPr>
              <w:pStyle w:val="9"/>
              <w:ind w:left="8"/>
              <w:jc w:val="center"/>
              <w:rPr>
                <w:sz w:val="21"/>
              </w:rPr>
            </w:pPr>
            <w:r>
              <w:rPr>
                <w:w w:val="99"/>
                <w:sz w:val="21"/>
              </w:rPr>
              <w:t>5</w:t>
            </w:r>
          </w:p>
        </w:tc>
        <w:tc>
          <w:tcPr>
            <w:tcW w:w="707"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27" w:hRule="atLeast"/>
        </w:trPr>
        <w:tc>
          <w:tcPr>
            <w:tcW w:w="1472" w:type="dxa"/>
            <w:vMerge w:val="continue"/>
            <w:tcBorders>
              <w:top w:val="nil"/>
            </w:tcBorders>
          </w:tcPr>
          <w:p>
            <w:pPr>
              <w:rPr>
                <w:sz w:val="2"/>
                <w:szCs w:val="2"/>
              </w:rPr>
            </w:pPr>
          </w:p>
        </w:tc>
        <w:tc>
          <w:tcPr>
            <w:tcW w:w="6060" w:type="dxa"/>
            <w:gridSpan w:val="3"/>
          </w:tcPr>
          <w:p>
            <w:pPr>
              <w:pStyle w:val="9"/>
              <w:spacing w:before="34" w:line="273" w:lineRule="auto"/>
              <w:ind w:left="160" w:right="7"/>
              <w:rPr>
                <w:sz w:val="21"/>
              </w:rPr>
            </w:pPr>
            <w:r>
              <w:rPr>
                <w:w w:val="95"/>
                <w:sz w:val="21"/>
              </w:rPr>
              <w:t>2.通过体检定位穿刺点：穿刺部位宜取胸部叩诊实音处（4分</w:t>
            </w:r>
            <w:r>
              <w:rPr>
                <w:spacing w:val="-104"/>
                <w:w w:val="95"/>
                <w:sz w:val="21"/>
              </w:rPr>
              <w:t>）</w:t>
            </w:r>
            <w:r>
              <w:rPr>
                <w:w w:val="95"/>
                <w:sz w:val="21"/>
              </w:rPr>
              <w:t>。</w:t>
            </w:r>
            <w:r>
              <w:rPr>
                <w:sz w:val="21"/>
              </w:rPr>
              <w:t>一般在肩胛下角线第7～8肋间或腋中线第6～7肋间或腋前线第5</w:t>
            </w:r>
            <w:r>
              <w:rPr>
                <w:spacing w:val="-7"/>
                <w:sz w:val="21"/>
              </w:rPr>
              <w:t>肋间穿刺</w:t>
            </w:r>
            <w:r>
              <w:rPr>
                <w:sz w:val="21"/>
              </w:rPr>
              <w:t>（4分</w:t>
            </w:r>
            <w:r>
              <w:rPr>
                <w:spacing w:val="-106"/>
                <w:sz w:val="21"/>
              </w:rPr>
              <w:t>）</w:t>
            </w:r>
            <w:r>
              <w:rPr>
                <w:spacing w:val="-9"/>
                <w:sz w:val="21"/>
              </w:rPr>
              <w:t>。如为包裹性积液，宜根据</w:t>
            </w:r>
            <w:r>
              <w:rPr>
                <w:sz w:val="21"/>
              </w:rPr>
              <w:t>X线或超声检查所</w:t>
            </w:r>
          </w:p>
          <w:p>
            <w:pPr>
              <w:pStyle w:val="9"/>
              <w:spacing w:before="2" w:line="252" w:lineRule="exact"/>
              <w:ind w:left="160"/>
              <w:rPr>
                <w:sz w:val="21"/>
              </w:rPr>
            </w:pPr>
            <w:r>
              <w:rPr>
                <w:sz w:val="21"/>
              </w:rPr>
              <w:t>见决定穿刺部位（2分）</w:t>
            </w:r>
          </w:p>
        </w:tc>
        <w:tc>
          <w:tcPr>
            <w:tcW w:w="974" w:type="dxa"/>
          </w:tcPr>
          <w:p>
            <w:pPr>
              <w:pStyle w:val="9"/>
              <w:rPr>
                <w:b/>
                <w:sz w:val="20"/>
              </w:rPr>
            </w:pPr>
          </w:p>
          <w:p>
            <w:pPr>
              <w:pStyle w:val="9"/>
              <w:spacing w:before="4"/>
              <w:rPr>
                <w:b/>
                <w:sz w:val="17"/>
              </w:rPr>
            </w:pPr>
          </w:p>
          <w:p>
            <w:pPr>
              <w:pStyle w:val="9"/>
              <w:ind w:left="148" w:right="140"/>
              <w:jc w:val="center"/>
              <w:rPr>
                <w:sz w:val="21"/>
              </w:rPr>
            </w:pPr>
            <w:r>
              <w:rPr>
                <w:sz w:val="21"/>
              </w:rPr>
              <w:t>10</w:t>
            </w:r>
          </w:p>
        </w:tc>
        <w:tc>
          <w:tcPr>
            <w:tcW w:w="707"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29" w:hRule="atLeast"/>
        </w:trPr>
        <w:tc>
          <w:tcPr>
            <w:tcW w:w="1472" w:type="dxa"/>
            <w:vMerge w:val="continue"/>
            <w:tcBorders>
              <w:top w:val="nil"/>
            </w:tcBorders>
          </w:tcPr>
          <w:p>
            <w:pPr>
              <w:rPr>
                <w:sz w:val="2"/>
                <w:szCs w:val="2"/>
              </w:rPr>
            </w:pPr>
          </w:p>
        </w:tc>
        <w:tc>
          <w:tcPr>
            <w:tcW w:w="6060" w:type="dxa"/>
            <w:gridSpan w:val="3"/>
          </w:tcPr>
          <w:p>
            <w:pPr>
              <w:pStyle w:val="9"/>
              <w:spacing w:before="49" w:line="300" w:lineRule="atLeast"/>
              <w:ind w:left="160" w:right="96"/>
              <w:jc w:val="both"/>
              <w:rPr>
                <w:sz w:val="21"/>
              </w:rPr>
            </w:pPr>
            <w:r>
              <w:rPr>
                <w:spacing w:val="1"/>
                <w:w w:val="99"/>
                <w:sz w:val="21"/>
              </w:rPr>
              <w:t>3</w:t>
            </w:r>
            <w:r>
              <w:rPr>
                <w:spacing w:val="-1"/>
                <w:w w:val="99"/>
                <w:sz w:val="21"/>
              </w:rPr>
              <w:t>.穿刺部位依常规消毒</w:t>
            </w:r>
            <w:r>
              <w:rPr>
                <w:spacing w:val="1"/>
                <w:w w:val="99"/>
                <w:sz w:val="21"/>
              </w:rPr>
              <w:t>2</w:t>
            </w:r>
            <w:r>
              <w:rPr>
                <w:spacing w:val="-1"/>
                <w:w w:val="99"/>
                <w:sz w:val="21"/>
              </w:rPr>
              <w:t>次</w:t>
            </w:r>
            <w:r>
              <w:rPr>
                <w:spacing w:val="2"/>
                <w:w w:val="99"/>
                <w:sz w:val="21"/>
              </w:rPr>
              <w:t>（</w:t>
            </w:r>
            <w:r>
              <w:rPr>
                <w:spacing w:val="-1"/>
                <w:w w:val="99"/>
                <w:sz w:val="21"/>
              </w:rPr>
              <w:t>直径约</w:t>
            </w:r>
            <w:r>
              <w:rPr>
                <w:spacing w:val="1"/>
                <w:w w:val="99"/>
                <w:sz w:val="21"/>
              </w:rPr>
              <w:t>15c</w:t>
            </w:r>
            <w:r>
              <w:rPr>
                <w:spacing w:val="-2"/>
                <w:w w:val="99"/>
                <w:sz w:val="21"/>
              </w:rPr>
              <w:t>m</w:t>
            </w:r>
            <w:r>
              <w:rPr>
                <w:spacing w:val="-1"/>
                <w:w w:val="99"/>
                <w:sz w:val="21"/>
              </w:rPr>
              <w:t>，留白不得分。</w:t>
            </w:r>
            <w:r>
              <w:rPr>
                <w:spacing w:val="1"/>
                <w:w w:val="99"/>
                <w:sz w:val="21"/>
              </w:rPr>
              <w:t>3</w:t>
            </w:r>
            <w:r>
              <w:rPr>
                <w:spacing w:val="-1"/>
                <w:w w:val="99"/>
                <w:sz w:val="21"/>
              </w:rPr>
              <w:t>分</w:t>
            </w:r>
            <w:r>
              <w:rPr>
                <w:spacing w:val="-104"/>
                <w:w w:val="99"/>
                <w:sz w:val="21"/>
              </w:rPr>
              <w:t>）</w:t>
            </w:r>
            <w:r>
              <w:rPr>
                <w:w w:val="99"/>
                <w:sz w:val="21"/>
              </w:rPr>
              <w:t>；</w:t>
            </w:r>
            <w:r>
              <w:rPr>
                <w:spacing w:val="-5"/>
                <w:w w:val="95"/>
                <w:sz w:val="21"/>
              </w:rPr>
              <w:t>打开胸穿包术者戴无菌手套，铺巾</w:t>
            </w:r>
            <w:r>
              <w:rPr>
                <w:w w:val="95"/>
                <w:sz w:val="21"/>
              </w:rPr>
              <w:t>（3分</w:t>
            </w:r>
            <w:r>
              <w:rPr>
                <w:spacing w:val="-66"/>
                <w:w w:val="95"/>
                <w:sz w:val="21"/>
              </w:rPr>
              <w:t>）</w:t>
            </w:r>
            <w:r>
              <w:rPr>
                <w:spacing w:val="-9"/>
                <w:w w:val="95"/>
                <w:sz w:val="21"/>
              </w:rPr>
              <w:t>；检查胸穿针的通畅性</w:t>
            </w:r>
            <w:r>
              <w:rPr>
                <w:spacing w:val="-1"/>
                <w:w w:val="99"/>
                <w:sz w:val="21"/>
              </w:rPr>
              <w:t>和</w:t>
            </w:r>
            <w:r>
              <w:rPr>
                <w:w w:val="99"/>
                <w:sz w:val="21"/>
              </w:rPr>
              <w:t>气密性</w:t>
            </w:r>
            <w:r>
              <w:rPr>
                <w:spacing w:val="2"/>
                <w:w w:val="99"/>
                <w:sz w:val="21"/>
              </w:rPr>
              <w:t>（</w:t>
            </w:r>
            <w:r>
              <w:rPr>
                <w:spacing w:val="-2"/>
                <w:w w:val="99"/>
                <w:sz w:val="21"/>
              </w:rPr>
              <w:t>3</w:t>
            </w:r>
            <w:r>
              <w:rPr>
                <w:spacing w:val="2"/>
                <w:w w:val="99"/>
                <w:sz w:val="21"/>
              </w:rPr>
              <w:t>分</w:t>
            </w:r>
            <w:r>
              <w:rPr>
                <w:spacing w:val="-104"/>
                <w:w w:val="99"/>
                <w:sz w:val="21"/>
              </w:rPr>
              <w:t>）</w:t>
            </w:r>
            <w:r>
              <w:rPr>
                <w:spacing w:val="-1"/>
                <w:w w:val="99"/>
                <w:sz w:val="21"/>
              </w:rPr>
              <w:t>；核对麻醉药</w:t>
            </w:r>
            <w:r>
              <w:rPr>
                <w:spacing w:val="1"/>
                <w:w w:val="99"/>
                <w:sz w:val="21"/>
              </w:rPr>
              <w:t>2</w:t>
            </w:r>
            <w:r>
              <w:rPr>
                <w:spacing w:val="-1"/>
                <w:w w:val="99"/>
                <w:sz w:val="21"/>
              </w:rPr>
              <w:t>%利多卡因</w:t>
            </w:r>
            <w:r>
              <w:rPr>
                <w:spacing w:val="1"/>
                <w:w w:val="99"/>
                <w:sz w:val="21"/>
              </w:rPr>
              <w:t>2</w:t>
            </w:r>
            <w:r>
              <w:rPr>
                <w:spacing w:val="-1"/>
                <w:w w:val="99"/>
                <w:sz w:val="21"/>
              </w:rPr>
              <w:t>～</w:t>
            </w:r>
            <w:r>
              <w:rPr>
                <w:spacing w:val="1"/>
                <w:w w:val="99"/>
                <w:sz w:val="21"/>
              </w:rPr>
              <w:t>5m</w:t>
            </w:r>
            <w:r>
              <w:rPr>
                <w:spacing w:val="-2"/>
                <w:w w:val="99"/>
                <w:sz w:val="21"/>
              </w:rPr>
              <w:t>l</w:t>
            </w:r>
            <w:r>
              <w:rPr>
                <w:spacing w:val="-1"/>
                <w:w w:val="99"/>
                <w:sz w:val="21"/>
              </w:rPr>
              <w:t>，于定位点下</w:t>
            </w:r>
            <w:r>
              <w:rPr>
                <w:w w:val="95"/>
                <w:sz w:val="21"/>
              </w:rPr>
              <w:t>一</w:t>
            </w:r>
            <w:r>
              <w:rPr>
                <w:spacing w:val="-5"/>
                <w:w w:val="95"/>
                <w:sz w:val="21"/>
              </w:rPr>
              <w:t>肋骨之上缘垂直缓慢刺入，先回抽再注射</w:t>
            </w:r>
            <w:r>
              <w:rPr>
                <w:w w:val="95"/>
                <w:sz w:val="21"/>
              </w:rPr>
              <w:t>（4分</w:t>
            </w:r>
            <w:r>
              <w:rPr>
                <w:spacing w:val="-66"/>
                <w:w w:val="95"/>
                <w:sz w:val="21"/>
              </w:rPr>
              <w:t>）</w:t>
            </w:r>
            <w:r>
              <w:rPr>
                <w:spacing w:val="-11"/>
                <w:w w:val="95"/>
                <w:sz w:val="21"/>
              </w:rPr>
              <w:t>；逐层浸润达</w:t>
            </w:r>
            <w:r>
              <w:rPr>
                <w:sz w:val="21"/>
              </w:rPr>
              <w:t>壁层胸膜回抽见胸水，并注入部分麻醉药（2分）</w:t>
            </w:r>
          </w:p>
        </w:tc>
        <w:tc>
          <w:tcPr>
            <w:tcW w:w="974" w:type="dxa"/>
          </w:tcPr>
          <w:p>
            <w:pPr>
              <w:pStyle w:val="9"/>
              <w:rPr>
                <w:b/>
                <w:sz w:val="20"/>
              </w:rPr>
            </w:pPr>
          </w:p>
          <w:p>
            <w:pPr>
              <w:pStyle w:val="9"/>
              <w:rPr>
                <w:b/>
                <w:sz w:val="20"/>
              </w:rPr>
            </w:pPr>
          </w:p>
          <w:p>
            <w:pPr>
              <w:pStyle w:val="9"/>
              <w:spacing w:before="165"/>
              <w:ind w:left="148" w:right="140"/>
              <w:jc w:val="center"/>
              <w:rPr>
                <w:sz w:val="21"/>
              </w:rPr>
            </w:pPr>
            <w:r>
              <w:rPr>
                <w:sz w:val="21"/>
              </w:rPr>
              <w:t>15</w:t>
            </w:r>
          </w:p>
        </w:tc>
        <w:tc>
          <w:tcPr>
            <w:tcW w:w="707"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48" w:hRule="atLeast"/>
        </w:trPr>
        <w:tc>
          <w:tcPr>
            <w:tcW w:w="1472" w:type="dxa"/>
            <w:vMerge w:val="continue"/>
            <w:tcBorders>
              <w:top w:val="nil"/>
            </w:tcBorders>
          </w:tcPr>
          <w:p>
            <w:pPr>
              <w:rPr>
                <w:sz w:val="2"/>
                <w:szCs w:val="2"/>
              </w:rPr>
            </w:pPr>
          </w:p>
        </w:tc>
        <w:tc>
          <w:tcPr>
            <w:tcW w:w="6060" w:type="dxa"/>
            <w:gridSpan w:val="3"/>
          </w:tcPr>
          <w:p>
            <w:pPr>
              <w:pStyle w:val="9"/>
              <w:spacing w:before="35" w:line="273" w:lineRule="auto"/>
              <w:ind w:left="160" w:right="96"/>
              <w:jc w:val="both"/>
              <w:rPr>
                <w:sz w:val="21"/>
              </w:rPr>
            </w:pPr>
            <w:r>
              <w:rPr>
                <w:w w:val="95"/>
                <w:sz w:val="21"/>
              </w:rPr>
              <w:t>4</w:t>
            </w:r>
            <w:r>
              <w:rPr>
                <w:spacing w:val="-3"/>
                <w:w w:val="95"/>
                <w:sz w:val="21"/>
              </w:rPr>
              <w:t>.根据麻醉注射针估测穿刺针进入深度</w:t>
            </w:r>
            <w:r>
              <w:rPr>
                <w:w w:val="95"/>
                <w:sz w:val="21"/>
              </w:rPr>
              <w:t>（2分</w:t>
            </w:r>
            <w:r>
              <w:rPr>
                <w:spacing w:val="-74"/>
                <w:w w:val="95"/>
                <w:sz w:val="21"/>
              </w:rPr>
              <w:t>）</w:t>
            </w:r>
            <w:r>
              <w:rPr>
                <w:spacing w:val="-11"/>
                <w:w w:val="95"/>
                <w:sz w:val="21"/>
              </w:rPr>
              <w:t>；将针尾乳胶管用</w:t>
            </w:r>
            <w:r>
              <w:rPr>
                <w:spacing w:val="-15"/>
                <w:w w:val="95"/>
                <w:sz w:val="21"/>
              </w:rPr>
              <w:t>止血钳夹紧</w:t>
            </w:r>
            <w:r>
              <w:rPr>
                <w:w w:val="95"/>
                <w:sz w:val="21"/>
              </w:rPr>
              <w:t>（4分</w:t>
            </w:r>
            <w:r>
              <w:rPr>
                <w:spacing w:val="-67"/>
                <w:w w:val="95"/>
                <w:sz w:val="21"/>
              </w:rPr>
              <w:t>）</w:t>
            </w:r>
            <w:r>
              <w:rPr>
                <w:spacing w:val="-11"/>
                <w:w w:val="95"/>
                <w:sz w:val="21"/>
              </w:rPr>
              <w:t>；左手食指与中指固定穿刺处皮肤，右手将穿</w:t>
            </w:r>
            <w:r>
              <w:rPr>
                <w:spacing w:val="-15"/>
                <w:w w:val="95"/>
                <w:sz w:val="21"/>
              </w:rPr>
              <w:t>刺针沿下一肋骨之上缘垂直缓慢刺入，当穿过壁层胸膜时，针尖</w:t>
            </w:r>
            <w:r>
              <w:rPr>
                <w:spacing w:val="-17"/>
                <w:w w:val="95"/>
                <w:sz w:val="21"/>
              </w:rPr>
              <w:t>抵抗感突然消失后停止</w:t>
            </w:r>
            <w:r>
              <w:rPr>
                <w:w w:val="95"/>
                <w:sz w:val="21"/>
              </w:rPr>
              <w:t>（4分</w:t>
            </w:r>
            <w:r>
              <w:rPr>
                <w:spacing w:val="-67"/>
                <w:w w:val="95"/>
                <w:sz w:val="21"/>
              </w:rPr>
              <w:t>）</w:t>
            </w:r>
            <w:r>
              <w:rPr>
                <w:spacing w:val="-11"/>
                <w:w w:val="95"/>
                <w:sz w:val="21"/>
              </w:rPr>
              <w:t>；连接注射器，放开止血钳回抽即</w:t>
            </w:r>
            <w:r>
              <w:rPr>
                <w:spacing w:val="-11"/>
                <w:sz w:val="21"/>
              </w:rPr>
              <w:t>可见胸水（2分</w:t>
            </w:r>
            <w:r>
              <w:rPr>
                <w:spacing w:val="-104"/>
                <w:sz w:val="21"/>
              </w:rPr>
              <w:t>）</w:t>
            </w:r>
            <w:r>
              <w:rPr>
                <w:sz w:val="21"/>
              </w:rPr>
              <w:t>。助手用止血钳协助适时夹闭乳胶管（2分）将</w:t>
            </w:r>
            <w:r>
              <w:rPr>
                <w:spacing w:val="-5"/>
                <w:w w:val="95"/>
                <w:sz w:val="21"/>
              </w:rPr>
              <w:t>抽出液注入试管和专备容器，胸水送检</w:t>
            </w:r>
            <w:r>
              <w:rPr>
                <w:w w:val="95"/>
                <w:sz w:val="21"/>
              </w:rPr>
              <w:t>（1分</w:t>
            </w:r>
            <w:r>
              <w:rPr>
                <w:spacing w:val="-104"/>
                <w:w w:val="95"/>
                <w:sz w:val="21"/>
              </w:rPr>
              <w:t>）</w:t>
            </w:r>
            <w:r>
              <w:rPr>
                <w:spacing w:val="-133"/>
                <w:w w:val="95"/>
                <w:sz w:val="21"/>
              </w:rPr>
              <w:t>。</w:t>
            </w:r>
            <w:r>
              <w:rPr>
                <w:w w:val="95"/>
                <w:sz w:val="21"/>
              </w:rPr>
              <w:t>（2次穿刺无胸水</w:t>
            </w:r>
          </w:p>
          <w:p>
            <w:pPr>
              <w:pStyle w:val="9"/>
              <w:spacing w:line="253" w:lineRule="exact"/>
              <w:ind w:left="160"/>
              <w:rPr>
                <w:sz w:val="21"/>
              </w:rPr>
            </w:pPr>
            <w:r>
              <w:rPr>
                <w:sz w:val="21"/>
              </w:rPr>
              <w:t>扣10分）</w:t>
            </w:r>
          </w:p>
        </w:tc>
        <w:tc>
          <w:tcPr>
            <w:tcW w:w="974" w:type="dxa"/>
          </w:tcPr>
          <w:p>
            <w:pPr>
              <w:pStyle w:val="9"/>
              <w:rPr>
                <w:b/>
                <w:sz w:val="20"/>
              </w:rPr>
            </w:pPr>
          </w:p>
          <w:p>
            <w:pPr>
              <w:pStyle w:val="9"/>
              <w:rPr>
                <w:b/>
                <w:sz w:val="20"/>
              </w:rPr>
            </w:pPr>
          </w:p>
          <w:p>
            <w:pPr>
              <w:pStyle w:val="9"/>
              <w:rPr>
                <w:b/>
                <w:sz w:val="20"/>
              </w:rPr>
            </w:pPr>
          </w:p>
          <w:p>
            <w:pPr>
              <w:pStyle w:val="9"/>
              <w:spacing w:before="168"/>
              <w:ind w:left="148" w:right="140"/>
              <w:jc w:val="center"/>
              <w:rPr>
                <w:sz w:val="21"/>
              </w:rPr>
            </w:pPr>
            <w:r>
              <w:rPr>
                <w:sz w:val="21"/>
              </w:rPr>
              <w:t>15</w:t>
            </w:r>
          </w:p>
        </w:tc>
        <w:tc>
          <w:tcPr>
            <w:tcW w:w="707"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28" w:hRule="atLeast"/>
        </w:trPr>
        <w:tc>
          <w:tcPr>
            <w:tcW w:w="1472" w:type="dxa"/>
            <w:vMerge w:val="continue"/>
            <w:tcBorders>
              <w:top w:val="nil"/>
            </w:tcBorders>
          </w:tcPr>
          <w:p>
            <w:pPr>
              <w:rPr>
                <w:sz w:val="2"/>
                <w:szCs w:val="2"/>
              </w:rPr>
            </w:pPr>
          </w:p>
        </w:tc>
        <w:tc>
          <w:tcPr>
            <w:tcW w:w="6060" w:type="dxa"/>
            <w:gridSpan w:val="3"/>
          </w:tcPr>
          <w:p>
            <w:pPr>
              <w:pStyle w:val="9"/>
              <w:spacing w:before="33" w:line="273" w:lineRule="auto"/>
              <w:ind w:left="160" w:right="96"/>
              <w:jc w:val="both"/>
              <w:rPr>
                <w:sz w:val="21"/>
              </w:rPr>
            </w:pPr>
            <w:r>
              <w:rPr>
                <w:w w:val="95"/>
                <w:sz w:val="21"/>
              </w:rPr>
              <w:t>5</w:t>
            </w:r>
            <w:r>
              <w:rPr>
                <w:spacing w:val="-7"/>
                <w:w w:val="95"/>
                <w:sz w:val="21"/>
              </w:rPr>
              <w:t>.抽液完毕，嘱患者呼气后屏气同时拔出穿刺针</w:t>
            </w:r>
            <w:r>
              <w:rPr>
                <w:w w:val="95"/>
                <w:sz w:val="21"/>
              </w:rPr>
              <w:t>（3分</w:t>
            </w:r>
            <w:r>
              <w:rPr>
                <w:spacing w:val="-66"/>
                <w:w w:val="95"/>
                <w:sz w:val="21"/>
              </w:rPr>
              <w:t>）</w:t>
            </w:r>
            <w:r>
              <w:rPr>
                <w:spacing w:val="-17"/>
                <w:w w:val="95"/>
                <w:sz w:val="21"/>
              </w:rPr>
              <w:t>；盖以无</w:t>
            </w:r>
            <w:r>
              <w:rPr>
                <w:spacing w:val="-12"/>
                <w:w w:val="95"/>
                <w:sz w:val="21"/>
              </w:rPr>
              <w:t>菌纱布，稍用力压迫片刻，胶布固定</w:t>
            </w:r>
            <w:r>
              <w:rPr>
                <w:w w:val="95"/>
                <w:sz w:val="21"/>
              </w:rPr>
              <w:t>（2分</w:t>
            </w:r>
            <w:r>
              <w:rPr>
                <w:spacing w:val="-104"/>
                <w:w w:val="95"/>
                <w:sz w:val="21"/>
              </w:rPr>
              <w:t>）</w:t>
            </w:r>
            <w:r>
              <w:rPr>
                <w:spacing w:val="-5"/>
                <w:w w:val="95"/>
                <w:sz w:val="21"/>
              </w:rPr>
              <w:t>。术后嘱患者卧床休</w:t>
            </w:r>
            <w:r>
              <w:rPr>
                <w:spacing w:val="-8"/>
                <w:w w:val="95"/>
                <w:sz w:val="21"/>
              </w:rPr>
              <w:t>息，观察有无不适反应</w:t>
            </w:r>
            <w:r>
              <w:rPr>
                <w:w w:val="95"/>
                <w:sz w:val="21"/>
              </w:rPr>
              <w:t>（2分</w:t>
            </w:r>
            <w:r>
              <w:rPr>
                <w:spacing w:val="-104"/>
                <w:w w:val="95"/>
                <w:sz w:val="21"/>
              </w:rPr>
              <w:t>）</w:t>
            </w:r>
            <w:r>
              <w:rPr>
                <w:spacing w:val="-7"/>
                <w:w w:val="95"/>
                <w:sz w:val="21"/>
              </w:rPr>
              <w:t>。抽液后应常规听诊，注意呼吸音</w:t>
            </w:r>
          </w:p>
          <w:p>
            <w:pPr>
              <w:pStyle w:val="9"/>
              <w:spacing w:before="2" w:line="253" w:lineRule="exact"/>
              <w:ind w:left="160"/>
              <w:rPr>
                <w:sz w:val="21"/>
              </w:rPr>
            </w:pPr>
            <w:r>
              <w:rPr>
                <w:sz w:val="21"/>
              </w:rPr>
              <w:t>，必要时重复X线检查（3分）</w:t>
            </w:r>
          </w:p>
        </w:tc>
        <w:tc>
          <w:tcPr>
            <w:tcW w:w="974" w:type="dxa"/>
          </w:tcPr>
          <w:p>
            <w:pPr>
              <w:pStyle w:val="9"/>
              <w:rPr>
                <w:b/>
                <w:sz w:val="20"/>
              </w:rPr>
            </w:pPr>
          </w:p>
          <w:p>
            <w:pPr>
              <w:pStyle w:val="9"/>
              <w:spacing w:before="3"/>
              <w:rPr>
                <w:b/>
                <w:sz w:val="17"/>
              </w:rPr>
            </w:pPr>
          </w:p>
          <w:p>
            <w:pPr>
              <w:pStyle w:val="9"/>
              <w:ind w:left="148" w:right="140"/>
              <w:jc w:val="center"/>
              <w:rPr>
                <w:sz w:val="21"/>
              </w:rPr>
            </w:pPr>
            <w:r>
              <w:rPr>
                <w:sz w:val="21"/>
              </w:rPr>
              <w:t>10</w:t>
            </w:r>
          </w:p>
        </w:tc>
        <w:tc>
          <w:tcPr>
            <w:tcW w:w="707"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3" w:hRule="atLeast"/>
        </w:trPr>
        <w:tc>
          <w:tcPr>
            <w:tcW w:w="1472" w:type="dxa"/>
            <w:vMerge w:val="continue"/>
            <w:tcBorders>
              <w:top w:val="nil"/>
            </w:tcBorders>
          </w:tcPr>
          <w:p>
            <w:pPr>
              <w:rPr>
                <w:sz w:val="2"/>
                <w:szCs w:val="2"/>
              </w:rPr>
            </w:pPr>
          </w:p>
        </w:tc>
        <w:tc>
          <w:tcPr>
            <w:tcW w:w="6060" w:type="dxa"/>
            <w:gridSpan w:val="3"/>
          </w:tcPr>
          <w:p>
            <w:pPr>
              <w:pStyle w:val="9"/>
              <w:spacing w:before="24" w:line="300" w:lineRule="atLeast"/>
              <w:ind w:left="160" w:right="7"/>
              <w:rPr>
                <w:sz w:val="21"/>
              </w:rPr>
            </w:pPr>
            <w:r>
              <w:rPr>
                <w:spacing w:val="-7"/>
                <w:sz w:val="21"/>
              </w:rPr>
              <w:t>6.（</w:t>
            </w:r>
            <w:r>
              <w:rPr>
                <w:sz w:val="21"/>
              </w:rPr>
              <w:t>口述</w:t>
            </w:r>
            <w:r>
              <w:rPr>
                <w:spacing w:val="-22"/>
                <w:sz w:val="21"/>
              </w:rPr>
              <w:t>）</w:t>
            </w:r>
            <w:r>
              <w:rPr>
                <w:spacing w:val="-6"/>
                <w:sz w:val="21"/>
              </w:rPr>
              <w:t>抽液量：抽液不可过多过快，严防复张性肺水肿的发生（5分</w:t>
            </w:r>
            <w:r>
              <w:rPr>
                <w:spacing w:val="-104"/>
                <w:sz w:val="21"/>
              </w:rPr>
              <w:t>）</w:t>
            </w:r>
            <w:r>
              <w:rPr>
                <w:spacing w:val="-2"/>
                <w:sz w:val="21"/>
              </w:rPr>
              <w:t>。以诊断为目的者抽液</w:t>
            </w:r>
            <w:r>
              <w:rPr>
                <w:sz w:val="21"/>
              </w:rPr>
              <w:t>50～100ml；以减压为目的者，第一次不超过600ml，以后每次不应超过1000ml（5分）</w:t>
            </w:r>
          </w:p>
        </w:tc>
        <w:tc>
          <w:tcPr>
            <w:tcW w:w="974" w:type="dxa"/>
          </w:tcPr>
          <w:p>
            <w:pPr>
              <w:pStyle w:val="9"/>
              <w:rPr>
                <w:b/>
                <w:sz w:val="27"/>
              </w:rPr>
            </w:pPr>
          </w:p>
          <w:p>
            <w:pPr>
              <w:pStyle w:val="9"/>
              <w:ind w:left="148" w:right="140"/>
              <w:jc w:val="center"/>
              <w:rPr>
                <w:sz w:val="21"/>
              </w:rPr>
            </w:pPr>
            <w:r>
              <w:rPr>
                <w:sz w:val="21"/>
              </w:rPr>
              <w:t>10</w:t>
            </w:r>
          </w:p>
        </w:tc>
        <w:tc>
          <w:tcPr>
            <w:tcW w:w="707"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614" w:hRule="atLeast"/>
        </w:trPr>
        <w:tc>
          <w:tcPr>
            <w:tcW w:w="1472" w:type="dxa"/>
            <w:vMerge w:val="restart"/>
          </w:tcPr>
          <w:p>
            <w:pPr>
              <w:pStyle w:val="9"/>
              <w:rPr>
                <w:b/>
                <w:sz w:val="20"/>
              </w:rPr>
            </w:pPr>
          </w:p>
          <w:p>
            <w:pPr>
              <w:pStyle w:val="9"/>
              <w:spacing w:before="10"/>
              <w:rPr>
                <w:b/>
                <w:sz w:val="20"/>
              </w:rPr>
            </w:pPr>
          </w:p>
          <w:p>
            <w:pPr>
              <w:pStyle w:val="9"/>
              <w:ind w:left="108"/>
              <w:rPr>
                <w:sz w:val="21"/>
              </w:rPr>
            </w:pPr>
            <w:r>
              <w:rPr>
                <w:sz w:val="21"/>
              </w:rPr>
              <w:t>操作后处理</w:t>
            </w:r>
          </w:p>
        </w:tc>
        <w:tc>
          <w:tcPr>
            <w:tcW w:w="6060" w:type="dxa"/>
            <w:gridSpan w:val="3"/>
          </w:tcPr>
          <w:p>
            <w:pPr>
              <w:pStyle w:val="9"/>
              <w:spacing w:line="308" w:lineRule="exact"/>
              <w:ind w:left="160" w:right="96"/>
              <w:rPr>
                <w:sz w:val="21"/>
              </w:rPr>
            </w:pPr>
            <w:r>
              <w:rPr>
                <w:spacing w:val="-8"/>
                <w:w w:val="95"/>
                <w:sz w:val="21"/>
              </w:rPr>
              <w:t>安置患者体位，术后再次评估患者生命体征，评估呼吸情况，交</w:t>
            </w:r>
            <w:r>
              <w:rPr>
                <w:spacing w:val="-8"/>
                <w:sz w:val="21"/>
              </w:rPr>
              <w:t>代患者注意事项</w:t>
            </w:r>
          </w:p>
        </w:tc>
        <w:tc>
          <w:tcPr>
            <w:tcW w:w="974" w:type="dxa"/>
          </w:tcPr>
          <w:p>
            <w:pPr>
              <w:pStyle w:val="9"/>
              <w:spacing w:before="173"/>
              <w:ind w:left="8"/>
              <w:jc w:val="center"/>
              <w:rPr>
                <w:sz w:val="21"/>
              </w:rPr>
            </w:pPr>
            <w:r>
              <w:rPr>
                <w:w w:val="99"/>
                <w:sz w:val="21"/>
              </w:rPr>
              <w:t>4</w:t>
            </w:r>
          </w:p>
        </w:tc>
        <w:tc>
          <w:tcPr>
            <w:tcW w:w="707"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8" w:hRule="atLeast"/>
        </w:trPr>
        <w:tc>
          <w:tcPr>
            <w:tcW w:w="1472" w:type="dxa"/>
            <w:vMerge w:val="continue"/>
            <w:tcBorders>
              <w:top w:val="nil"/>
            </w:tcBorders>
          </w:tcPr>
          <w:p>
            <w:pPr>
              <w:rPr>
                <w:sz w:val="2"/>
                <w:szCs w:val="2"/>
              </w:rPr>
            </w:pPr>
          </w:p>
        </w:tc>
        <w:tc>
          <w:tcPr>
            <w:tcW w:w="6060" w:type="dxa"/>
            <w:gridSpan w:val="3"/>
          </w:tcPr>
          <w:p>
            <w:pPr>
              <w:pStyle w:val="9"/>
              <w:spacing w:before="48"/>
              <w:ind w:left="160"/>
              <w:rPr>
                <w:sz w:val="21"/>
              </w:rPr>
            </w:pPr>
            <w:r>
              <w:rPr>
                <w:sz w:val="21"/>
              </w:rPr>
              <w:t>胸水标本作好标记并送检（常规、生化、培养等）</w:t>
            </w:r>
          </w:p>
        </w:tc>
        <w:tc>
          <w:tcPr>
            <w:tcW w:w="974" w:type="dxa"/>
          </w:tcPr>
          <w:p>
            <w:pPr>
              <w:pStyle w:val="9"/>
              <w:spacing w:before="34"/>
              <w:ind w:left="8"/>
              <w:jc w:val="center"/>
              <w:rPr>
                <w:sz w:val="21"/>
              </w:rPr>
            </w:pPr>
            <w:r>
              <w:rPr>
                <w:w w:val="99"/>
                <w:sz w:val="21"/>
              </w:rPr>
              <w:t>3</w:t>
            </w:r>
          </w:p>
        </w:tc>
        <w:tc>
          <w:tcPr>
            <w:tcW w:w="707"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472" w:type="dxa"/>
            <w:vMerge w:val="continue"/>
            <w:tcBorders>
              <w:top w:val="nil"/>
            </w:tcBorders>
          </w:tcPr>
          <w:p>
            <w:pPr>
              <w:rPr>
                <w:sz w:val="2"/>
                <w:szCs w:val="2"/>
              </w:rPr>
            </w:pPr>
          </w:p>
        </w:tc>
        <w:tc>
          <w:tcPr>
            <w:tcW w:w="6060" w:type="dxa"/>
            <w:gridSpan w:val="3"/>
          </w:tcPr>
          <w:p>
            <w:pPr>
              <w:pStyle w:val="9"/>
              <w:spacing w:before="50"/>
              <w:ind w:left="160"/>
              <w:rPr>
                <w:sz w:val="21"/>
              </w:rPr>
            </w:pPr>
            <w:r>
              <w:rPr>
                <w:sz w:val="21"/>
              </w:rPr>
              <w:t>物品复原，污物的分类处理</w:t>
            </w:r>
          </w:p>
        </w:tc>
        <w:tc>
          <w:tcPr>
            <w:tcW w:w="974" w:type="dxa"/>
          </w:tcPr>
          <w:p>
            <w:pPr>
              <w:pStyle w:val="9"/>
              <w:spacing w:before="34"/>
              <w:ind w:left="8"/>
              <w:jc w:val="center"/>
              <w:rPr>
                <w:sz w:val="21"/>
              </w:rPr>
            </w:pPr>
            <w:r>
              <w:rPr>
                <w:w w:val="99"/>
                <w:sz w:val="21"/>
              </w:rPr>
              <w:t>3</w:t>
            </w:r>
          </w:p>
        </w:tc>
        <w:tc>
          <w:tcPr>
            <w:tcW w:w="707"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40" w:hRule="atLeast"/>
        </w:trPr>
        <w:tc>
          <w:tcPr>
            <w:tcW w:w="1472" w:type="dxa"/>
            <w:vMerge w:val="restart"/>
          </w:tcPr>
          <w:p>
            <w:pPr>
              <w:pStyle w:val="9"/>
              <w:spacing w:before="4"/>
              <w:rPr>
                <w:b/>
                <w:sz w:val="16"/>
              </w:rPr>
            </w:pPr>
          </w:p>
          <w:p>
            <w:pPr>
              <w:pStyle w:val="9"/>
              <w:ind w:left="108"/>
              <w:rPr>
                <w:sz w:val="21"/>
              </w:rPr>
            </w:pPr>
            <w:r>
              <w:rPr>
                <w:sz w:val="21"/>
              </w:rPr>
              <w:t>总体评价</w:t>
            </w:r>
          </w:p>
        </w:tc>
        <w:tc>
          <w:tcPr>
            <w:tcW w:w="6060" w:type="dxa"/>
            <w:gridSpan w:val="3"/>
          </w:tcPr>
          <w:p>
            <w:pPr>
              <w:pStyle w:val="9"/>
              <w:spacing w:before="51" w:line="269" w:lineRule="exact"/>
              <w:ind w:left="160"/>
              <w:rPr>
                <w:sz w:val="21"/>
              </w:rPr>
            </w:pPr>
            <w:r>
              <w:rPr>
                <w:sz w:val="21"/>
              </w:rPr>
              <w:t>无菌观念强，整个操作过程体现人文关怀</w:t>
            </w:r>
          </w:p>
        </w:tc>
        <w:tc>
          <w:tcPr>
            <w:tcW w:w="974" w:type="dxa"/>
          </w:tcPr>
          <w:p>
            <w:pPr>
              <w:pStyle w:val="9"/>
              <w:spacing w:before="34"/>
              <w:ind w:left="8"/>
              <w:jc w:val="center"/>
              <w:rPr>
                <w:sz w:val="21"/>
              </w:rPr>
            </w:pPr>
            <w:r>
              <w:rPr>
                <w:w w:val="99"/>
                <w:sz w:val="21"/>
              </w:rPr>
              <w:t>5</w:t>
            </w:r>
          </w:p>
        </w:tc>
        <w:tc>
          <w:tcPr>
            <w:tcW w:w="707"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40" w:hRule="atLeast"/>
        </w:trPr>
        <w:tc>
          <w:tcPr>
            <w:tcW w:w="1472" w:type="dxa"/>
            <w:vMerge w:val="continue"/>
            <w:tcBorders>
              <w:top w:val="nil"/>
            </w:tcBorders>
          </w:tcPr>
          <w:p>
            <w:pPr>
              <w:rPr>
                <w:sz w:val="2"/>
                <w:szCs w:val="2"/>
              </w:rPr>
            </w:pPr>
          </w:p>
        </w:tc>
        <w:tc>
          <w:tcPr>
            <w:tcW w:w="6060" w:type="dxa"/>
            <w:gridSpan w:val="3"/>
          </w:tcPr>
          <w:p>
            <w:pPr>
              <w:pStyle w:val="9"/>
              <w:spacing w:before="51" w:line="268" w:lineRule="exact"/>
              <w:ind w:left="160"/>
              <w:rPr>
                <w:sz w:val="21"/>
              </w:rPr>
            </w:pPr>
            <w:r>
              <w:rPr>
                <w:sz w:val="21"/>
              </w:rPr>
              <w:t>操作熟练，在规定时间内完成操作</w:t>
            </w:r>
          </w:p>
        </w:tc>
        <w:tc>
          <w:tcPr>
            <w:tcW w:w="974" w:type="dxa"/>
          </w:tcPr>
          <w:p>
            <w:pPr>
              <w:pStyle w:val="9"/>
              <w:spacing w:before="34"/>
              <w:ind w:left="8"/>
              <w:jc w:val="center"/>
              <w:rPr>
                <w:sz w:val="21"/>
              </w:rPr>
            </w:pPr>
            <w:r>
              <w:rPr>
                <w:w w:val="99"/>
                <w:sz w:val="21"/>
              </w:rPr>
              <w:t>5</w:t>
            </w:r>
          </w:p>
        </w:tc>
        <w:tc>
          <w:tcPr>
            <w:tcW w:w="707"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613" w:hRule="atLeast"/>
        </w:trPr>
        <w:tc>
          <w:tcPr>
            <w:tcW w:w="1472" w:type="dxa"/>
          </w:tcPr>
          <w:p>
            <w:pPr>
              <w:pStyle w:val="9"/>
              <w:spacing w:before="172"/>
              <w:ind w:left="108"/>
              <w:rPr>
                <w:sz w:val="21"/>
              </w:rPr>
            </w:pPr>
            <w:r>
              <w:rPr>
                <w:sz w:val="21"/>
              </w:rPr>
              <w:t>操作后提问</w:t>
            </w:r>
          </w:p>
        </w:tc>
        <w:tc>
          <w:tcPr>
            <w:tcW w:w="6060" w:type="dxa"/>
            <w:gridSpan w:val="3"/>
          </w:tcPr>
          <w:p>
            <w:pPr>
              <w:pStyle w:val="9"/>
              <w:spacing w:before="35"/>
              <w:ind w:left="160"/>
              <w:rPr>
                <w:sz w:val="21"/>
              </w:rPr>
            </w:pPr>
            <w:r>
              <w:rPr>
                <w:sz w:val="21"/>
              </w:rPr>
              <w:t>该项操作的适应证、禁忌证、并发症和操作后宣教事项中任选2</w:t>
            </w:r>
          </w:p>
          <w:p>
            <w:pPr>
              <w:pStyle w:val="9"/>
              <w:spacing w:before="38" w:line="252" w:lineRule="exact"/>
              <w:ind w:left="160"/>
              <w:rPr>
                <w:sz w:val="21"/>
              </w:rPr>
            </w:pPr>
            <w:r>
              <w:rPr>
                <w:sz w:val="21"/>
              </w:rPr>
              <w:t>项提问</w:t>
            </w:r>
          </w:p>
        </w:tc>
        <w:tc>
          <w:tcPr>
            <w:tcW w:w="974" w:type="dxa"/>
          </w:tcPr>
          <w:p>
            <w:pPr>
              <w:pStyle w:val="9"/>
              <w:spacing w:before="172"/>
              <w:ind w:left="8"/>
              <w:jc w:val="center"/>
              <w:rPr>
                <w:sz w:val="21"/>
              </w:rPr>
            </w:pPr>
            <w:r>
              <w:rPr>
                <w:w w:val="99"/>
                <w:sz w:val="21"/>
              </w:rPr>
              <w:t>5</w:t>
            </w:r>
          </w:p>
        </w:tc>
        <w:tc>
          <w:tcPr>
            <w:tcW w:w="707"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7532" w:type="dxa"/>
            <w:gridSpan w:val="4"/>
          </w:tcPr>
          <w:p>
            <w:pPr>
              <w:pStyle w:val="9"/>
              <w:tabs>
                <w:tab w:val="left" w:pos="429"/>
              </w:tabs>
              <w:spacing w:before="35"/>
              <w:ind w:left="9"/>
              <w:jc w:val="center"/>
              <w:rPr>
                <w:sz w:val="21"/>
              </w:rPr>
            </w:pPr>
            <w:r>
              <w:rPr>
                <w:sz w:val="21"/>
              </w:rPr>
              <w:t>合</w:t>
            </w:r>
            <w:r>
              <w:rPr>
                <w:sz w:val="21"/>
              </w:rPr>
              <w:tab/>
            </w:r>
            <w:r>
              <w:rPr>
                <w:sz w:val="21"/>
              </w:rPr>
              <w:t>计</w:t>
            </w:r>
          </w:p>
        </w:tc>
        <w:tc>
          <w:tcPr>
            <w:tcW w:w="974" w:type="dxa"/>
          </w:tcPr>
          <w:p>
            <w:pPr>
              <w:pStyle w:val="9"/>
              <w:spacing w:before="35"/>
              <w:ind w:left="148" w:right="140"/>
              <w:jc w:val="center"/>
              <w:rPr>
                <w:sz w:val="21"/>
              </w:rPr>
            </w:pPr>
            <w:r>
              <w:rPr>
                <w:sz w:val="21"/>
              </w:rPr>
              <w:t>110</w:t>
            </w:r>
          </w:p>
        </w:tc>
        <w:tc>
          <w:tcPr>
            <w:tcW w:w="707" w:type="dxa"/>
          </w:tcPr>
          <w:p>
            <w:pPr>
              <w:pStyle w:val="9"/>
              <w:rPr>
                <w:rFonts w:ascii="Times New Roman"/>
                <w:sz w:val="20"/>
              </w:rPr>
            </w:pPr>
          </w:p>
        </w:tc>
      </w:tr>
    </w:tbl>
    <w:p>
      <w:pPr>
        <w:spacing w:before="5" w:line="240" w:lineRule="auto"/>
        <w:rPr>
          <w:b/>
          <w:sz w:val="8"/>
        </w:rPr>
      </w:pPr>
    </w:p>
    <w:p>
      <w:pPr>
        <w:spacing w:before="70"/>
        <w:ind w:left="818" w:right="0" w:firstLine="0"/>
        <w:jc w:val="left"/>
        <w:rPr>
          <w:b/>
          <w:sz w:val="21"/>
        </w:rPr>
      </w:pPr>
      <w:r>
        <w:rPr>
          <w:b/>
          <w:sz w:val="21"/>
        </w:rPr>
        <w:t>考官签字：</w:t>
      </w:r>
    </w:p>
    <w:p>
      <w:pPr>
        <w:spacing w:after="0"/>
        <w:jc w:val="left"/>
        <w:rPr>
          <w:sz w:val="21"/>
        </w:rPr>
        <w:sectPr>
          <w:headerReference r:id="rId13" w:type="default"/>
          <w:pgSz w:w="11910" w:h="16840"/>
          <w:pgMar w:top="80" w:right="600" w:bottom="280" w:left="600" w:header="0" w:footer="0" w:gutter="0"/>
          <w:cols w:space="720" w:num="1"/>
        </w:sectPr>
      </w:pPr>
    </w:p>
    <w:p>
      <w:pPr>
        <w:pStyle w:val="2"/>
        <w:spacing w:before="57" w:after="5"/>
        <w:ind w:left="1010" w:right="1008"/>
        <w:jc w:val="center"/>
      </w:pPr>
      <w:r>
        <w:t>腰椎穿刺术</w:t>
      </w:r>
    </w:p>
    <w:tbl>
      <w:tblPr>
        <w:tblStyle w:val="5"/>
        <w:tblW w:w="0" w:type="auto"/>
        <w:tblInd w:w="13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24"/>
        <w:gridCol w:w="3938"/>
        <w:gridCol w:w="1440"/>
        <w:gridCol w:w="1869"/>
        <w:gridCol w:w="990"/>
        <w:gridCol w:w="77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1424" w:type="dxa"/>
          </w:tcPr>
          <w:p>
            <w:pPr>
              <w:pStyle w:val="9"/>
              <w:spacing w:before="20"/>
              <w:ind w:right="283"/>
              <w:jc w:val="right"/>
              <w:rPr>
                <w:sz w:val="21"/>
              </w:rPr>
            </w:pPr>
            <w:r>
              <w:rPr>
                <w:w w:val="95"/>
                <w:sz w:val="21"/>
              </w:rPr>
              <w:t>考生姓名</w:t>
            </w:r>
          </w:p>
        </w:tc>
        <w:tc>
          <w:tcPr>
            <w:tcW w:w="3938" w:type="dxa"/>
          </w:tcPr>
          <w:p>
            <w:pPr>
              <w:pStyle w:val="9"/>
              <w:rPr>
                <w:rFonts w:ascii="Times New Roman"/>
                <w:sz w:val="20"/>
              </w:rPr>
            </w:pPr>
          </w:p>
        </w:tc>
        <w:tc>
          <w:tcPr>
            <w:tcW w:w="1440" w:type="dxa"/>
          </w:tcPr>
          <w:p>
            <w:pPr>
              <w:pStyle w:val="9"/>
              <w:spacing w:before="20"/>
              <w:ind w:left="278" w:right="271"/>
              <w:jc w:val="center"/>
              <w:rPr>
                <w:rFonts w:hint="eastAsia" w:eastAsia="宋体"/>
                <w:sz w:val="21"/>
                <w:lang w:eastAsia="zh-CN"/>
              </w:rPr>
            </w:pPr>
            <w:r>
              <w:rPr>
                <w:rFonts w:hint="eastAsia"/>
                <w:sz w:val="21"/>
                <w:lang w:eastAsia="zh-CN"/>
              </w:rPr>
              <w:t>终身码</w:t>
            </w:r>
          </w:p>
        </w:tc>
        <w:tc>
          <w:tcPr>
            <w:tcW w:w="3636" w:type="dxa"/>
            <w:gridSpan w:val="3"/>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1424" w:type="dxa"/>
          </w:tcPr>
          <w:p>
            <w:pPr>
              <w:pStyle w:val="9"/>
              <w:spacing w:before="19"/>
              <w:ind w:right="283"/>
              <w:jc w:val="right"/>
              <w:rPr>
                <w:sz w:val="21"/>
              </w:rPr>
            </w:pPr>
            <w:r>
              <w:rPr>
                <w:w w:val="95"/>
                <w:sz w:val="21"/>
              </w:rPr>
              <w:t>培训学科</w:t>
            </w:r>
          </w:p>
        </w:tc>
        <w:tc>
          <w:tcPr>
            <w:tcW w:w="3938" w:type="dxa"/>
          </w:tcPr>
          <w:p>
            <w:pPr>
              <w:pStyle w:val="9"/>
              <w:rPr>
                <w:rFonts w:ascii="Times New Roman"/>
                <w:sz w:val="20"/>
              </w:rPr>
            </w:pPr>
          </w:p>
        </w:tc>
        <w:tc>
          <w:tcPr>
            <w:tcW w:w="1440" w:type="dxa"/>
          </w:tcPr>
          <w:p>
            <w:pPr>
              <w:pStyle w:val="9"/>
              <w:spacing w:before="19"/>
              <w:ind w:left="278" w:right="271"/>
              <w:jc w:val="center"/>
              <w:rPr>
                <w:sz w:val="21"/>
              </w:rPr>
            </w:pPr>
            <w:r>
              <w:rPr>
                <w:sz w:val="21"/>
              </w:rPr>
              <w:t>考核基地</w:t>
            </w:r>
          </w:p>
        </w:tc>
        <w:tc>
          <w:tcPr>
            <w:tcW w:w="3636" w:type="dxa"/>
            <w:gridSpan w:val="3"/>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1424" w:type="dxa"/>
          </w:tcPr>
          <w:p>
            <w:pPr>
              <w:pStyle w:val="9"/>
              <w:spacing w:before="19"/>
              <w:ind w:right="283"/>
              <w:jc w:val="right"/>
              <w:rPr>
                <w:sz w:val="21"/>
              </w:rPr>
            </w:pPr>
            <w:r>
              <w:rPr>
                <w:w w:val="95"/>
                <w:sz w:val="21"/>
              </w:rPr>
              <w:t>考核时间</w:t>
            </w:r>
          </w:p>
        </w:tc>
        <w:tc>
          <w:tcPr>
            <w:tcW w:w="9014" w:type="dxa"/>
            <w:gridSpan w:val="5"/>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1424" w:type="dxa"/>
          </w:tcPr>
          <w:p>
            <w:pPr>
              <w:pStyle w:val="9"/>
              <w:spacing w:before="21"/>
              <w:ind w:right="278"/>
              <w:jc w:val="right"/>
              <w:rPr>
                <w:b/>
                <w:sz w:val="21"/>
              </w:rPr>
            </w:pPr>
            <w:r>
              <w:rPr>
                <w:b/>
                <w:w w:val="95"/>
                <w:sz w:val="21"/>
              </w:rPr>
              <w:t>评分项目</w:t>
            </w:r>
          </w:p>
        </w:tc>
        <w:tc>
          <w:tcPr>
            <w:tcW w:w="7247" w:type="dxa"/>
            <w:gridSpan w:val="3"/>
          </w:tcPr>
          <w:p>
            <w:pPr>
              <w:pStyle w:val="9"/>
              <w:spacing w:before="21"/>
              <w:ind w:left="3182" w:right="3170"/>
              <w:jc w:val="center"/>
              <w:rPr>
                <w:b/>
                <w:sz w:val="21"/>
              </w:rPr>
            </w:pPr>
            <w:r>
              <w:rPr>
                <w:b/>
                <w:sz w:val="21"/>
              </w:rPr>
              <w:t>评分要素</w:t>
            </w:r>
          </w:p>
        </w:tc>
        <w:tc>
          <w:tcPr>
            <w:tcW w:w="990" w:type="dxa"/>
          </w:tcPr>
          <w:p>
            <w:pPr>
              <w:pStyle w:val="9"/>
              <w:spacing w:before="21"/>
              <w:ind w:left="159" w:right="147"/>
              <w:jc w:val="center"/>
              <w:rPr>
                <w:b/>
                <w:sz w:val="21"/>
              </w:rPr>
            </w:pPr>
            <w:r>
              <w:rPr>
                <w:b/>
                <w:sz w:val="21"/>
              </w:rPr>
              <w:t>标准分</w:t>
            </w:r>
          </w:p>
        </w:tc>
        <w:tc>
          <w:tcPr>
            <w:tcW w:w="777" w:type="dxa"/>
          </w:tcPr>
          <w:p>
            <w:pPr>
              <w:pStyle w:val="9"/>
              <w:spacing w:before="21"/>
              <w:ind w:left="176"/>
              <w:rPr>
                <w:b/>
                <w:sz w:val="21"/>
              </w:rPr>
            </w:pPr>
            <w:r>
              <w:rPr>
                <w:b/>
                <w:sz w:val="21"/>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613" w:hRule="atLeast"/>
        </w:trPr>
        <w:tc>
          <w:tcPr>
            <w:tcW w:w="1424" w:type="dxa"/>
          </w:tcPr>
          <w:p>
            <w:pPr>
              <w:pStyle w:val="9"/>
              <w:spacing w:before="172"/>
              <w:ind w:right="283"/>
              <w:jc w:val="right"/>
              <w:rPr>
                <w:sz w:val="21"/>
              </w:rPr>
            </w:pPr>
            <w:r>
              <w:rPr>
                <w:w w:val="95"/>
                <w:sz w:val="21"/>
              </w:rPr>
              <w:t>操作判断</w:t>
            </w:r>
          </w:p>
        </w:tc>
        <w:tc>
          <w:tcPr>
            <w:tcW w:w="7247" w:type="dxa"/>
            <w:gridSpan w:val="3"/>
          </w:tcPr>
          <w:p>
            <w:pPr>
              <w:pStyle w:val="9"/>
              <w:spacing w:before="35"/>
              <w:ind w:left="160"/>
              <w:rPr>
                <w:sz w:val="21"/>
              </w:rPr>
            </w:pPr>
            <w:r>
              <w:rPr>
                <w:sz w:val="21"/>
              </w:rPr>
              <w:t>根据题干判断该做何种技能操作，判断正确得5分，判断错误不得分，由考官</w:t>
            </w:r>
          </w:p>
          <w:p>
            <w:pPr>
              <w:pStyle w:val="9"/>
              <w:spacing w:before="38" w:line="252" w:lineRule="exact"/>
              <w:ind w:left="160"/>
              <w:rPr>
                <w:sz w:val="21"/>
              </w:rPr>
            </w:pPr>
            <w:r>
              <w:rPr>
                <w:sz w:val="21"/>
              </w:rPr>
              <w:t>告知其正确操作项目，考生进行技能操作</w:t>
            </w:r>
          </w:p>
        </w:tc>
        <w:tc>
          <w:tcPr>
            <w:tcW w:w="990" w:type="dxa"/>
          </w:tcPr>
          <w:p>
            <w:pPr>
              <w:pStyle w:val="9"/>
              <w:spacing w:before="6"/>
              <w:rPr>
                <w:b/>
                <w:sz w:val="14"/>
              </w:rPr>
            </w:pPr>
          </w:p>
          <w:p>
            <w:pPr>
              <w:pStyle w:val="9"/>
              <w:spacing w:before="1"/>
              <w:ind w:left="8"/>
              <w:jc w:val="center"/>
              <w:rPr>
                <w:sz w:val="21"/>
              </w:rPr>
            </w:pPr>
            <w:r>
              <w:rPr>
                <w:w w:val="99"/>
                <w:sz w:val="21"/>
              </w:rPr>
              <w:t>5</w:t>
            </w:r>
          </w:p>
        </w:tc>
        <w:tc>
          <w:tcPr>
            <w:tcW w:w="777"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1" w:hRule="atLeast"/>
        </w:trPr>
        <w:tc>
          <w:tcPr>
            <w:tcW w:w="1424" w:type="dxa"/>
            <w:vMerge w:val="restart"/>
          </w:tcPr>
          <w:p>
            <w:pPr>
              <w:pStyle w:val="9"/>
              <w:rPr>
                <w:b/>
                <w:sz w:val="20"/>
              </w:rPr>
            </w:pPr>
          </w:p>
          <w:p>
            <w:pPr>
              <w:pStyle w:val="9"/>
              <w:rPr>
                <w:b/>
                <w:sz w:val="20"/>
              </w:rPr>
            </w:pPr>
          </w:p>
          <w:p>
            <w:pPr>
              <w:pStyle w:val="9"/>
              <w:spacing w:before="3"/>
              <w:rPr>
                <w:b/>
                <w:sz w:val="22"/>
              </w:rPr>
            </w:pPr>
          </w:p>
          <w:p>
            <w:pPr>
              <w:pStyle w:val="9"/>
              <w:spacing w:before="1"/>
              <w:ind w:left="108"/>
              <w:rPr>
                <w:sz w:val="21"/>
              </w:rPr>
            </w:pPr>
            <w:r>
              <w:rPr>
                <w:sz w:val="21"/>
              </w:rPr>
              <w:t>操作前准备</w:t>
            </w:r>
          </w:p>
        </w:tc>
        <w:tc>
          <w:tcPr>
            <w:tcW w:w="7247" w:type="dxa"/>
            <w:gridSpan w:val="3"/>
          </w:tcPr>
          <w:p>
            <w:pPr>
              <w:pStyle w:val="9"/>
              <w:spacing w:before="35"/>
              <w:ind w:left="160"/>
              <w:rPr>
                <w:sz w:val="21"/>
              </w:rPr>
            </w:pPr>
            <w:r>
              <w:rPr>
                <w:sz w:val="21"/>
              </w:rPr>
              <w:t>患者准备：核对患者信息（1分</w:t>
            </w:r>
            <w:r>
              <w:rPr>
                <w:spacing w:val="-104"/>
                <w:sz w:val="21"/>
              </w:rPr>
              <w:t>）</w:t>
            </w:r>
            <w:r>
              <w:rPr>
                <w:sz w:val="21"/>
              </w:rPr>
              <w:t>。评估患者病情、生命体征，明确适应证，</w:t>
            </w:r>
          </w:p>
          <w:p>
            <w:pPr>
              <w:pStyle w:val="9"/>
              <w:spacing w:before="7" w:line="300" w:lineRule="atLeast"/>
              <w:ind w:left="160" w:right="145"/>
              <w:rPr>
                <w:sz w:val="21"/>
              </w:rPr>
            </w:pPr>
            <w:r>
              <w:rPr>
                <w:w w:val="95"/>
                <w:sz w:val="21"/>
              </w:rPr>
              <w:t>排除禁忌证（2分</w:t>
            </w:r>
            <w:r>
              <w:rPr>
                <w:spacing w:val="-104"/>
                <w:w w:val="95"/>
                <w:sz w:val="21"/>
              </w:rPr>
              <w:t>）</w:t>
            </w:r>
            <w:r>
              <w:rPr>
                <w:w w:val="95"/>
                <w:sz w:val="21"/>
              </w:rPr>
              <w:t>。解释操作的目的和必要性，签署手术同意书（1分</w:t>
            </w:r>
            <w:r>
              <w:rPr>
                <w:spacing w:val="-104"/>
                <w:w w:val="95"/>
                <w:sz w:val="21"/>
              </w:rPr>
              <w:t>）</w:t>
            </w:r>
            <w:r>
              <w:rPr>
                <w:w w:val="95"/>
                <w:sz w:val="21"/>
              </w:rPr>
              <w:t>。告</w:t>
            </w:r>
            <w:r>
              <w:rPr>
                <w:sz w:val="21"/>
              </w:rPr>
              <w:t>知操作中的患者配合和注意事项（1分）</w:t>
            </w:r>
          </w:p>
        </w:tc>
        <w:tc>
          <w:tcPr>
            <w:tcW w:w="990" w:type="dxa"/>
          </w:tcPr>
          <w:p>
            <w:pPr>
              <w:pStyle w:val="9"/>
              <w:spacing w:before="9"/>
              <w:rPr>
                <w:b/>
                <w:sz w:val="26"/>
              </w:rPr>
            </w:pPr>
          </w:p>
          <w:p>
            <w:pPr>
              <w:pStyle w:val="9"/>
              <w:ind w:left="8"/>
              <w:jc w:val="center"/>
              <w:rPr>
                <w:sz w:val="21"/>
              </w:rPr>
            </w:pPr>
            <w:r>
              <w:rPr>
                <w:w w:val="99"/>
                <w:sz w:val="21"/>
              </w:rPr>
              <w:t>5</w:t>
            </w:r>
          </w:p>
        </w:tc>
        <w:tc>
          <w:tcPr>
            <w:tcW w:w="777"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1424" w:type="dxa"/>
            <w:vMerge w:val="continue"/>
            <w:tcBorders>
              <w:top w:val="nil"/>
            </w:tcBorders>
          </w:tcPr>
          <w:p>
            <w:pPr>
              <w:rPr>
                <w:sz w:val="2"/>
                <w:szCs w:val="2"/>
              </w:rPr>
            </w:pPr>
          </w:p>
        </w:tc>
        <w:tc>
          <w:tcPr>
            <w:tcW w:w="7247" w:type="dxa"/>
            <w:gridSpan w:val="3"/>
          </w:tcPr>
          <w:p>
            <w:pPr>
              <w:pStyle w:val="9"/>
              <w:spacing w:before="35" w:line="257" w:lineRule="exact"/>
              <w:ind w:left="160"/>
              <w:rPr>
                <w:sz w:val="21"/>
              </w:rPr>
            </w:pPr>
            <w:r>
              <w:rPr>
                <w:sz w:val="21"/>
              </w:rPr>
              <w:t>操作者准备：洗手，戴口罩、帽子</w:t>
            </w:r>
          </w:p>
        </w:tc>
        <w:tc>
          <w:tcPr>
            <w:tcW w:w="990" w:type="dxa"/>
          </w:tcPr>
          <w:p>
            <w:pPr>
              <w:pStyle w:val="9"/>
              <w:spacing w:before="35" w:line="257" w:lineRule="exact"/>
              <w:ind w:left="8"/>
              <w:jc w:val="center"/>
              <w:rPr>
                <w:sz w:val="21"/>
              </w:rPr>
            </w:pPr>
            <w:r>
              <w:rPr>
                <w:w w:val="99"/>
                <w:sz w:val="21"/>
              </w:rPr>
              <w:t>2</w:t>
            </w:r>
          </w:p>
        </w:tc>
        <w:tc>
          <w:tcPr>
            <w:tcW w:w="777"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4" w:hRule="atLeast"/>
        </w:trPr>
        <w:tc>
          <w:tcPr>
            <w:tcW w:w="1424" w:type="dxa"/>
            <w:vMerge w:val="continue"/>
            <w:tcBorders>
              <w:top w:val="nil"/>
            </w:tcBorders>
          </w:tcPr>
          <w:p>
            <w:pPr>
              <w:rPr>
                <w:sz w:val="2"/>
                <w:szCs w:val="2"/>
              </w:rPr>
            </w:pPr>
          </w:p>
        </w:tc>
        <w:tc>
          <w:tcPr>
            <w:tcW w:w="7247" w:type="dxa"/>
            <w:gridSpan w:val="3"/>
          </w:tcPr>
          <w:p>
            <w:pPr>
              <w:pStyle w:val="9"/>
              <w:spacing w:before="35"/>
              <w:ind w:left="160"/>
              <w:rPr>
                <w:sz w:val="21"/>
              </w:rPr>
            </w:pPr>
            <w:r>
              <w:rPr>
                <w:sz w:val="21"/>
              </w:rPr>
              <w:t>物品准备：消毒物品、无菌手套、腰椎穿刺包、麻醉药、注射器、无菌纱布</w:t>
            </w:r>
          </w:p>
          <w:p>
            <w:pPr>
              <w:pStyle w:val="9"/>
              <w:spacing w:before="38" w:line="252" w:lineRule="exact"/>
              <w:ind w:left="160"/>
              <w:rPr>
                <w:sz w:val="21"/>
              </w:rPr>
            </w:pPr>
            <w:r>
              <w:rPr>
                <w:sz w:val="21"/>
              </w:rPr>
              <w:t>、胶布等（4分</w:t>
            </w:r>
            <w:r>
              <w:rPr>
                <w:spacing w:val="-104"/>
                <w:sz w:val="21"/>
              </w:rPr>
              <w:t>）</w:t>
            </w:r>
            <w:r>
              <w:rPr>
                <w:sz w:val="21"/>
              </w:rPr>
              <w:t>。检查各种消毒物品的有效消毒日期（4分）</w:t>
            </w:r>
          </w:p>
        </w:tc>
        <w:tc>
          <w:tcPr>
            <w:tcW w:w="990" w:type="dxa"/>
          </w:tcPr>
          <w:p>
            <w:pPr>
              <w:pStyle w:val="9"/>
              <w:spacing w:before="6"/>
              <w:rPr>
                <w:b/>
                <w:sz w:val="14"/>
              </w:rPr>
            </w:pPr>
          </w:p>
          <w:p>
            <w:pPr>
              <w:pStyle w:val="9"/>
              <w:ind w:left="8"/>
              <w:jc w:val="center"/>
              <w:rPr>
                <w:sz w:val="21"/>
              </w:rPr>
            </w:pPr>
            <w:r>
              <w:rPr>
                <w:w w:val="99"/>
                <w:sz w:val="21"/>
              </w:rPr>
              <w:t>8</w:t>
            </w:r>
          </w:p>
        </w:tc>
        <w:tc>
          <w:tcPr>
            <w:tcW w:w="777"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3" w:hRule="atLeast"/>
        </w:trPr>
        <w:tc>
          <w:tcPr>
            <w:tcW w:w="1424" w:type="dxa"/>
            <w:vMerge w:val="restart"/>
          </w:tcPr>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spacing w:before="1"/>
              <w:rPr>
                <w:b/>
                <w:sz w:val="25"/>
              </w:rPr>
            </w:pPr>
          </w:p>
          <w:p>
            <w:pPr>
              <w:pStyle w:val="9"/>
              <w:ind w:left="108"/>
              <w:rPr>
                <w:sz w:val="21"/>
              </w:rPr>
            </w:pPr>
            <w:r>
              <w:rPr>
                <w:sz w:val="21"/>
              </w:rPr>
              <w:t>操作过程</w:t>
            </w:r>
          </w:p>
        </w:tc>
        <w:tc>
          <w:tcPr>
            <w:tcW w:w="7247" w:type="dxa"/>
            <w:gridSpan w:val="3"/>
          </w:tcPr>
          <w:p>
            <w:pPr>
              <w:pStyle w:val="9"/>
              <w:spacing w:before="35"/>
              <w:ind w:left="160"/>
              <w:rPr>
                <w:sz w:val="21"/>
              </w:rPr>
            </w:pPr>
            <w:r>
              <w:rPr>
                <w:sz w:val="21"/>
              </w:rPr>
              <w:t>1.摆体位：根据病情和需要可取左侧卧位或右侧卧位，屈髋屈膝抱头，尽量</w:t>
            </w:r>
          </w:p>
          <w:p>
            <w:pPr>
              <w:pStyle w:val="9"/>
              <w:spacing w:before="38" w:line="252" w:lineRule="exact"/>
              <w:ind w:left="160"/>
              <w:rPr>
                <w:sz w:val="21"/>
              </w:rPr>
            </w:pPr>
            <w:r>
              <w:rPr>
                <w:sz w:val="21"/>
              </w:rPr>
              <w:t>使患者舒适，以便能耐受较长手术时间</w:t>
            </w:r>
          </w:p>
        </w:tc>
        <w:tc>
          <w:tcPr>
            <w:tcW w:w="990" w:type="dxa"/>
          </w:tcPr>
          <w:p>
            <w:pPr>
              <w:pStyle w:val="9"/>
              <w:spacing w:before="6"/>
              <w:rPr>
                <w:b/>
                <w:sz w:val="14"/>
              </w:rPr>
            </w:pPr>
          </w:p>
          <w:p>
            <w:pPr>
              <w:pStyle w:val="9"/>
              <w:ind w:left="8"/>
              <w:jc w:val="center"/>
              <w:rPr>
                <w:sz w:val="21"/>
              </w:rPr>
            </w:pPr>
            <w:r>
              <w:rPr>
                <w:w w:val="99"/>
                <w:sz w:val="21"/>
              </w:rPr>
              <w:t>5</w:t>
            </w:r>
          </w:p>
        </w:tc>
        <w:tc>
          <w:tcPr>
            <w:tcW w:w="777"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4" w:hRule="atLeast"/>
        </w:trPr>
        <w:tc>
          <w:tcPr>
            <w:tcW w:w="1424" w:type="dxa"/>
            <w:vMerge w:val="continue"/>
            <w:tcBorders>
              <w:top w:val="nil"/>
            </w:tcBorders>
          </w:tcPr>
          <w:p>
            <w:pPr>
              <w:rPr>
                <w:sz w:val="2"/>
                <w:szCs w:val="2"/>
              </w:rPr>
            </w:pPr>
          </w:p>
        </w:tc>
        <w:tc>
          <w:tcPr>
            <w:tcW w:w="7247" w:type="dxa"/>
            <w:gridSpan w:val="3"/>
          </w:tcPr>
          <w:p>
            <w:pPr>
              <w:pStyle w:val="9"/>
              <w:spacing w:before="34"/>
              <w:ind w:left="160"/>
              <w:rPr>
                <w:sz w:val="21"/>
              </w:rPr>
            </w:pPr>
            <w:r>
              <w:rPr>
                <w:sz w:val="21"/>
              </w:rPr>
              <w:t>2.选择适宜穿刺点：以髂嵴最高点连线与后正中线的交点处为穿刺点（相当</w:t>
            </w:r>
          </w:p>
          <w:p>
            <w:pPr>
              <w:pStyle w:val="9"/>
              <w:spacing w:before="39" w:line="252" w:lineRule="exact"/>
              <w:ind w:left="160"/>
              <w:rPr>
                <w:sz w:val="21"/>
              </w:rPr>
            </w:pPr>
            <w:r>
              <w:rPr>
                <w:w w:val="99"/>
                <w:sz w:val="21"/>
              </w:rPr>
              <w:t>于第</w:t>
            </w:r>
            <w:r>
              <w:rPr>
                <w:spacing w:val="1"/>
                <w:w w:val="99"/>
                <w:sz w:val="21"/>
              </w:rPr>
              <w:t>3</w:t>
            </w:r>
            <w:r>
              <w:rPr>
                <w:spacing w:val="-1"/>
                <w:w w:val="99"/>
                <w:sz w:val="21"/>
              </w:rPr>
              <w:t>～</w:t>
            </w:r>
            <w:r>
              <w:rPr>
                <w:spacing w:val="1"/>
                <w:w w:val="99"/>
                <w:sz w:val="21"/>
              </w:rPr>
              <w:t>4</w:t>
            </w:r>
            <w:r>
              <w:rPr>
                <w:spacing w:val="-1"/>
                <w:w w:val="99"/>
                <w:sz w:val="21"/>
              </w:rPr>
              <w:t>腰椎棘突间隙</w:t>
            </w:r>
            <w:r>
              <w:rPr>
                <w:spacing w:val="-104"/>
                <w:w w:val="99"/>
                <w:sz w:val="21"/>
              </w:rPr>
              <w:t>）</w:t>
            </w:r>
            <w:r>
              <w:rPr>
                <w:spacing w:val="-1"/>
                <w:w w:val="99"/>
                <w:sz w:val="21"/>
              </w:rPr>
              <w:t>，也可在上一或下一腰椎间隙进行</w:t>
            </w:r>
          </w:p>
        </w:tc>
        <w:tc>
          <w:tcPr>
            <w:tcW w:w="990" w:type="dxa"/>
          </w:tcPr>
          <w:p>
            <w:pPr>
              <w:pStyle w:val="9"/>
              <w:spacing w:before="6"/>
              <w:rPr>
                <w:b/>
                <w:sz w:val="14"/>
              </w:rPr>
            </w:pPr>
          </w:p>
          <w:p>
            <w:pPr>
              <w:pStyle w:val="9"/>
              <w:ind w:left="8"/>
              <w:jc w:val="center"/>
              <w:rPr>
                <w:sz w:val="21"/>
              </w:rPr>
            </w:pPr>
            <w:r>
              <w:rPr>
                <w:w w:val="99"/>
                <w:sz w:val="21"/>
              </w:rPr>
              <w:t>5</w:t>
            </w:r>
          </w:p>
        </w:tc>
        <w:tc>
          <w:tcPr>
            <w:tcW w:w="777"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3" w:hRule="atLeast"/>
        </w:trPr>
        <w:tc>
          <w:tcPr>
            <w:tcW w:w="1424" w:type="dxa"/>
            <w:vMerge w:val="continue"/>
            <w:tcBorders>
              <w:top w:val="nil"/>
            </w:tcBorders>
          </w:tcPr>
          <w:p>
            <w:pPr>
              <w:rPr>
                <w:sz w:val="2"/>
                <w:szCs w:val="2"/>
              </w:rPr>
            </w:pPr>
          </w:p>
        </w:tc>
        <w:tc>
          <w:tcPr>
            <w:tcW w:w="7247" w:type="dxa"/>
            <w:gridSpan w:val="3"/>
          </w:tcPr>
          <w:p>
            <w:pPr>
              <w:pStyle w:val="9"/>
              <w:spacing w:before="35"/>
              <w:ind w:left="160"/>
              <w:rPr>
                <w:sz w:val="21"/>
              </w:rPr>
            </w:pPr>
            <w:r>
              <w:rPr>
                <w:sz w:val="21"/>
              </w:rPr>
              <w:t>3.常规消毒：以穿刺点为中心用碘伏消毒2遍，直径约15cm（下一遍消毒范围</w:t>
            </w:r>
          </w:p>
          <w:p>
            <w:pPr>
              <w:pStyle w:val="9"/>
              <w:spacing w:before="38" w:line="252" w:lineRule="exact"/>
              <w:ind w:left="160"/>
              <w:rPr>
                <w:sz w:val="21"/>
              </w:rPr>
            </w:pPr>
            <w:r>
              <w:rPr>
                <w:sz w:val="21"/>
              </w:rPr>
              <w:t>大于上一遍不得分，留白不得分）</w:t>
            </w:r>
          </w:p>
        </w:tc>
        <w:tc>
          <w:tcPr>
            <w:tcW w:w="990" w:type="dxa"/>
          </w:tcPr>
          <w:p>
            <w:pPr>
              <w:pStyle w:val="9"/>
              <w:spacing w:before="6"/>
              <w:rPr>
                <w:b/>
                <w:sz w:val="14"/>
              </w:rPr>
            </w:pPr>
          </w:p>
          <w:p>
            <w:pPr>
              <w:pStyle w:val="9"/>
              <w:ind w:left="8"/>
              <w:jc w:val="center"/>
              <w:rPr>
                <w:sz w:val="21"/>
              </w:rPr>
            </w:pPr>
            <w:r>
              <w:rPr>
                <w:w w:val="99"/>
                <w:sz w:val="21"/>
              </w:rPr>
              <w:t>5</w:t>
            </w:r>
          </w:p>
        </w:tc>
        <w:tc>
          <w:tcPr>
            <w:tcW w:w="777"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1424" w:type="dxa"/>
            <w:vMerge w:val="continue"/>
            <w:tcBorders>
              <w:top w:val="nil"/>
            </w:tcBorders>
          </w:tcPr>
          <w:p>
            <w:pPr>
              <w:rPr>
                <w:sz w:val="2"/>
                <w:szCs w:val="2"/>
              </w:rPr>
            </w:pPr>
          </w:p>
        </w:tc>
        <w:tc>
          <w:tcPr>
            <w:tcW w:w="7247" w:type="dxa"/>
            <w:gridSpan w:val="3"/>
          </w:tcPr>
          <w:p>
            <w:pPr>
              <w:pStyle w:val="9"/>
              <w:spacing w:before="37" w:line="255" w:lineRule="exact"/>
              <w:ind w:left="160"/>
              <w:rPr>
                <w:sz w:val="21"/>
              </w:rPr>
            </w:pPr>
            <w:r>
              <w:rPr>
                <w:sz w:val="21"/>
              </w:rPr>
              <w:t>4.戴无菌手套</w:t>
            </w:r>
          </w:p>
        </w:tc>
        <w:tc>
          <w:tcPr>
            <w:tcW w:w="990" w:type="dxa"/>
          </w:tcPr>
          <w:p>
            <w:pPr>
              <w:pStyle w:val="9"/>
              <w:spacing w:before="37" w:line="255" w:lineRule="exact"/>
              <w:ind w:left="8"/>
              <w:jc w:val="center"/>
              <w:rPr>
                <w:sz w:val="21"/>
              </w:rPr>
            </w:pPr>
            <w:r>
              <w:rPr>
                <w:w w:val="99"/>
                <w:sz w:val="21"/>
              </w:rPr>
              <w:t>2</w:t>
            </w:r>
          </w:p>
        </w:tc>
        <w:tc>
          <w:tcPr>
            <w:tcW w:w="777"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4" w:hRule="atLeast"/>
        </w:trPr>
        <w:tc>
          <w:tcPr>
            <w:tcW w:w="1424" w:type="dxa"/>
            <w:vMerge w:val="continue"/>
            <w:tcBorders>
              <w:top w:val="nil"/>
            </w:tcBorders>
          </w:tcPr>
          <w:p>
            <w:pPr>
              <w:rPr>
                <w:sz w:val="2"/>
                <w:szCs w:val="2"/>
              </w:rPr>
            </w:pPr>
          </w:p>
        </w:tc>
        <w:tc>
          <w:tcPr>
            <w:tcW w:w="7247" w:type="dxa"/>
            <w:gridSpan w:val="3"/>
          </w:tcPr>
          <w:p>
            <w:pPr>
              <w:pStyle w:val="9"/>
              <w:spacing w:before="34"/>
              <w:ind w:left="160"/>
              <w:rPr>
                <w:sz w:val="21"/>
              </w:rPr>
            </w:pPr>
            <w:r>
              <w:rPr>
                <w:sz w:val="21"/>
              </w:rPr>
              <w:t>5.打开穿刺包并检查器械：注意穿刺包是否在消毒有效期内，检查包内物品</w:t>
            </w:r>
          </w:p>
          <w:p>
            <w:pPr>
              <w:pStyle w:val="9"/>
              <w:spacing w:before="38" w:line="252" w:lineRule="exact"/>
              <w:ind w:left="160"/>
              <w:rPr>
                <w:sz w:val="21"/>
              </w:rPr>
            </w:pPr>
            <w:r>
              <w:rPr>
                <w:sz w:val="21"/>
              </w:rPr>
              <w:t>是否完善、穿刺针是否通畅。注意无菌意识</w:t>
            </w:r>
          </w:p>
        </w:tc>
        <w:tc>
          <w:tcPr>
            <w:tcW w:w="990" w:type="dxa"/>
          </w:tcPr>
          <w:p>
            <w:pPr>
              <w:pStyle w:val="9"/>
              <w:spacing w:before="8"/>
              <w:rPr>
                <w:b/>
                <w:sz w:val="14"/>
              </w:rPr>
            </w:pPr>
          </w:p>
          <w:p>
            <w:pPr>
              <w:pStyle w:val="9"/>
              <w:ind w:left="8"/>
              <w:jc w:val="center"/>
              <w:rPr>
                <w:sz w:val="21"/>
              </w:rPr>
            </w:pPr>
            <w:r>
              <w:rPr>
                <w:w w:val="99"/>
                <w:sz w:val="21"/>
              </w:rPr>
              <w:t>5</w:t>
            </w:r>
          </w:p>
        </w:tc>
        <w:tc>
          <w:tcPr>
            <w:tcW w:w="777"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1424" w:type="dxa"/>
            <w:vMerge w:val="continue"/>
            <w:tcBorders>
              <w:top w:val="nil"/>
            </w:tcBorders>
          </w:tcPr>
          <w:p>
            <w:pPr>
              <w:rPr>
                <w:sz w:val="2"/>
                <w:szCs w:val="2"/>
              </w:rPr>
            </w:pPr>
          </w:p>
        </w:tc>
        <w:tc>
          <w:tcPr>
            <w:tcW w:w="7247" w:type="dxa"/>
            <w:gridSpan w:val="3"/>
          </w:tcPr>
          <w:p>
            <w:pPr>
              <w:pStyle w:val="9"/>
              <w:spacing w:before="37" w:line="255" w:lineRule="exact"/>
              <w:ind w:left="160"/>
              <w:rPr>
                <w:sz w:val="21"/>
              </w:rPr>
            </w:pPr>
            <w:r>
              <w:rPr>
                <w:sz w:val="21"/>
              </w:rPr>
              <w:t>6.铺无菌洞巾</w:t>
            </w:r>
          </w:p>
        </w:tc>
        <w:tc>
          <w:tcPr>
            <w:tcW w:w="990" w:type="dxa"/>
          </w:tcPr>
          <w:p>
            <w:pPr>
              <w:pStyle w:val="9"/>
              <w:spacing w:before="37" w:line="255" w:lineRule="exact"/>
              <w:ind w:left="8"/>
              <w:jc w:val="center"/>
              <w:rPr>
                <w:sz w:val="21"/>
              </w:rPr>
            </w:pPr>
            <w:r>
              <w:rPr>
                <w:w w:val="99"/>
                <w:sz w:val="21"/>
              </w:rPr>
              <w:t>3</w:t>
            </w:r>
          </w:p>
        </w:tc>
        <w:tc>
          <w:tcPr>
            <w:tcW w:w="777"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4" w:hRule="atLeast"/>
        </w:trPr>
        <w:tc>
          <w:tcPr>
            <w:tcW w:w="1424" w:type="dxa"/>
            <w:vMerge w:val="continue"/>
            <w:tcBorders>
              <w:top w:val="nil"/>
            </w:tcBorders>
          </w:tcPr>
          <w:p>
            <w:pPr>
              <w:rPr>
                <w:sz w:val="2"/>
                <w:szCs w:val="2"/>
              </w:rPr>
            </w:pPr>
          </w:p>
        </w:tc>
        <w:tc>
          <w:tcPr>
            <w:tcW w:w="7247" w:type="dxa"/>
            <w:gridSpan w:val="3"/>
          </w:tcPr>
          <w:p>
            <w:pPr>
              <w:pStyle w:val="9"/>
              <w:spacing w:before="34"/>
              <w:ind w:left="160"/>
              <w:rPr>
                <w:sz w:val="21"/>
              </w:rPr>
            </w:pPr>
            <w:r>
              <w:rPr>
                <w:sz w:val="21"/>
              </w:rPr>
              <w:t>7.局麻：核对局麻药，抽取2%利多卡因5ml，在穿刺点自皮肤至椎间韧带进行</w:t>
            </w:r>
          </w:p>
          <w:p>
            <w:pPr>
              <w:pStyle w:val="9"/>
              <w:spacing w:before="38" w:line="253" w:lineRule="exact"/>
              <w:ind w:left="160"/>
              <w:rPr>
                <w:sz w:val="21"/>
              </w:rPr>
            </w:pPr>
            <w:r>
              <w:rPr>
                <w:sz w:val="21"/>
              </w:rPr>
              <w:t>局部浸润麻醉，先回抽再注射。无核对麻醉药名称扣5分</w:t>
            </w:r>
          </w:p>
        </w:tc>
        <w:tc>
          <w:tcPr>
            <w:tcW w:w="990" w:type="dxa"/>
          </w:tcPr>
          <w:p>
            <w:pPr>
              <w:pStyle w:val="9"/>
              <w:spacing w:before="8"/>
              <w:rPr>
                <w:b/>
                <w:sz w:val="14"/>
              </w:rPr>
            </w:pPr>
          </w:p>
          <w:p>
            <w:pPr>
              <w:pStyle w:val="9"/>
              <w:ind w:left="8"/>
              <w:jc w:val="center"/>
              <w:rPr>
                <w:sz w:val="21"/>
              </w:rPr>
            </w:pPr>
            <w:r>
              <w:rPr>
                <w:w w:val="99"/>
                <w:sz w:val="21"/>
              </w:rPr>
              <w:t>5</w:t>
            </w:r>
          </w:p>
        </w:tc>
        <w:tc>
          <w:tcPr>
            <w:tcW w:w="777"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27" w:hRule="atLeast"/>
        </w:trPr>
        <w:tc>
          <w:tcPr>
            <w:tcW w:w="1424" w:type="dxa"/>
            <w:vMerge w:val="continue"/>
            <w:tcBorders>
              <w:top w:val="nil"/>
            </w:tcBorders>
          </w:tcPr>
          <w:p>
            <w:pPr>
              <w:rPr>
                <w:sz w:val="2"/>
                <w:szCs w:val="2"/>
              </w:rPr>
            </w:pPr>
          </w:p>
        </w:tc>
        <w:tc>
          <w:tcPr>
            <w:tcW w:w="7247" w:type="dxa"/>
            <w:gridSpan w:val="3"/>
          </w:tcPr>
          <w:p>
            <w:pPr>
              <w:pStyle w:val="9"/>
              <w:spacing w:before="34" w:line="273" w:lineRule="auto"/>
              <w:ind w:left="160" w:right="97"/>
              <w:jc w:val="both"/>
              <w:rPr>
                <w:sz w:val="21"/>
              </w:rPr>
            </w:pPr>
            <w:r>
              <w:rPr>
                <w:sz w:val="21"/>
              </w:rPr>
              <w:t>8.穿刺：左手固定穿刺部皮肤，右手持穿刺针以垂直背部的方向缓慢刺入，</w:t>
            </w:r>
            <w:r>
              <w:rPr>
                <w:spacing w:val="-6"/>
                <w:w w:val="95"/>
                <w:sz w:val="21"/>
              </w:rPr>
              <w:t>针尖斜面必须向上。可稍倾向头部方向，当感觉</w:t>
            </w:r>
            <w:r>
              <w:rPr>
                <w:w w:val="95"/>
                <w:sz w:val="21"/>
              </w:rPr>
              <w:t>2次突破感后可将针芯慢慢抽</w:t>
            </w:r>
            <w:r>
              <w:rPr>
                <w:spacing w:val="-7"/>
                <w:sz w:val="21"/>
              </w:rPr>
              <w:t>出见脑脊液流出。成人一般进针深度</w:t>
            </w:r>
            <w:r>
              <w:rPr>
                <w:sz w:val="21"/>
              </w:rPr>
              <w:t>4～6cm</w:t>
            </w:r>
            <w:r>
              <w:rPr>
                <w:spacing w:val="-6"/>
                <w:sz w:val="21"/>
              </w:rPr>
              <w:t>。穿刺过程注意观察患者反应</w:t>
            </w:r>
            <w:r>
              <w:rPr>
                <w:sz w:val="21"/>
              </w:rPr>
              <w:t>（</w:t>
            </w:r>
          </w:p>
          <w:p>
            <w:pPr>
              <w:pStyle w:val="9"/>
              <w:spacing w:before="1" w:line="252" w:lineRule="exact"/>
              <w:ind w:left="160"/>
              <w:rPr>
                <w:sz w:val="21"/>
              </w:rPr>
            </w:pPr>
            <w:r>
              <w:rPr>
                <w:sz w:val="21"/>
              </w:rPr>
              <w:t>针尖斜面不向上扣3分，不能1次穿刺成功扣5分，穿刺3次以上失败扣10分）</w:t>
            </w:r>
          </w:p>
        </w:tc>
        <w:tc>
          <w:tcPr>
            <w:tcW w:w="990" w:type="dxa"/>
          </w:tcPr>
          <w:p>
            <w:pPr>
              <w:pStyle w:val="9"/>
              <w:rPr>
                <w:b/>
                <w:sz w:val="20"/>
              </w:rPr>
            </w:pPr>
          </w:p>
          <w:p>
            <w:pPr>
              <w:pStyle w:val="9"/>
              <w:spacing w:before="7"/>
              <w:rPr>
                <w:b/>
                <w:sz w:val="18"/>
              </w:rPr>
            </w:pPr>
          </w:p>
          <w:p>
            <w:pPr>
              <w:pStyle w:val="9"/>
              <w:spacing w:before="1"/>
              <w:ind w:left="155" w:right="147"/>
              <w:jc w:val="center"/>
              <w:rPr>
                <w:sz w:val="21"/>
              </w:rPr>
            </w:pPr>
            <w:r>
              <w:rPr>
                <w:sz w:val="21"/>
              </w:rPr>
              <w:t>20</w:t>
            </w:r>
          </w:p>
        </w:tc>
        <w:tc>
          <w:tcPr>
            <w:tcW w:w="777"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1424" w:type="dxa"/>
            <w:vMerge w:val="continue"/>
            <w:tcBorders>
              <w:top w:val="nil"/>
            </w:tcBorders>
          </w:tcPr>
          <w:p>
            <w:pPr>
              <w:rPr>
                <w:sz w:val="2"/>
                <w:szCs w:val="2"/>
              </w:rPr>
            </w:pPr>
          </w:p>
        </w:tc>
        <w:tc>
          <w:tcPr>
            <w:tcW w:w="7247" w:type="dxa"/>
            <w:gridSpan w:val="3"/>
          </w:tcPr>
          <w:p>
            <w:pPr>
              <w:pStyle w:val="9"/>
              <w:spacing w:before="36" w:line="255" w:lineRule="exact"/>
              <w:ind w:left="160"/>
              <w:rPr>
                <w:sz w:val="21"/>
              </w:rPr>
            </w:pPr>
            <w:r>
              <w:rPr>
                <w:sz w:val="21"/>
              </w:rPr>
              <w:t>9.测颅内压，做压腹及压颈试验</w:t>
            </w:r>
          </w:p>
        </w:tc>
        <w:tc>
          <w:tcPr>
            <w:tcW w:w="990" w:type="dxa"/>
          </w:tcPr>
          <w:p>
            <w:pPr>
              <w:pStyle w:val="9"/>
              <w:spacing w:before="36" w:line="255" w:lineRule="exact"/>
              <w:ind w:left="155" w:right="147"/>
              <w:jc w:val="center"/>
              <w:rPr>
                <w:sz w:val="21"/>
              </w:rPr>
            </w:pPr>
            <w:r>
              <w:rPr>
                <w:sz w:val="21"/>
              </w:rPr>
              <w:t>10</w:t>
            </w:r>
          </w:p>
        </w:tc>
        <w:tc>
          <w:tcPr>
            <w:tcW w:w="777"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3" w:hRule="atLeast"/>
        </w:trPr>
        <w:tc>
          <w:tcPr>
            <w:tcW w:w="1424" w:type="dxa"/>
            <w:vMerge w:val="continue"/>
            <w:tcBorders>
              <w:top w:val="nil"/>
            </w:tcBorders>
          </w:tcPr>
          <w:p>
            <w:pPr>
              <w:rPr>
                <w:sz w:val="2"/>
                <w:szCs w:val="2"/>
              </w:rPr>
            </w:pPr>
          </w:p>
        </w:tc>
        <w:tc>
          <w:tcPr>
            <w:tcW w:w="7247" w:type="dxa"/>
            <w:gridSpan w:val="3"/>
          </w:tcPr>
          <w:p>
            <w:pPr>
              <w:pStyle w:val="9"/>
              <w:spacing w:before="34"/>
              <w:ind w:left="160"/>
              <w:rPr>
                <w:sz w:val="21"/>
              </w:rPr>
            </w:pPr>
            <w:r>
              <w:rPr>
                <w:sz w:val="21"/>
              </w:rPr>
              <w:t>10.回套针芯，拔出穿刺针，覆盖无菌纱布，消毒穿刺部位，纱布覆盖，胶布</w:t>
            </w:r>
          </w:p>
          <w:p>
            <w:pPr>
              <w:pStyle w:val="9"/>
              <w:spacing w:before="38" w:line="253" w:lineRule="exact"/>
              <w:ind w:left="160"/>
              <w:rPr>
                <w:sz w:val="21"/>
              </w:rPr>
            </w:pPr>
            <w:r>
              <w:rPr>
                <w:sz w:val="21"/>
              </w:rPr>
              <w:t>固定</w:t>
            </w:r>
          </w:p>
        </w:tc>
        <w:tc>
          <w:tcPr>
            <w:tcW w:w="990" w:type="dxa"/>
          </w:tcPr>
          <w:p>
            <w:pPr>
              <w:pStyle w:val="9"/>
              <w:spacing w:before="8"/>
              <w:rPr>
                <w:b/>
                <w:sz w:val="14"/>
              </w:rPr>
            </w:pPr>
          </w:p>
          <w:p>
            <w:pPr>
              <w:pStyle w:val="9"/>
              <w:ind w:left="8"/>
              <w:jc w:val="center"/>
              <w:rPr>
                <w:sz w:val="21"/>
              </w:rPr>
            </w:pPr>
            <w:r>
              <w:rPr>
                <w:w w:val="99"/>
                <w:sz w:val="21"/>
              </w:rPr>
              <w:t>5</w:t>
            </w:r>
          </w:p>
        </w:tc>
        <w:tc>
          <w:tcPr>
            <w:tcW w:w="777"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12" w:hRule="atLeast"/>
        </w:trPr>
        <w:tc>
          <w:tcPr>
            <w:tcW w:w="1424" w:type="dxa"/>
            <w:vMerge w:val="restart"/>
          </w:tcPr>
          <w:p>
            <w:pPr>
              <w:pStyle w:val="9"/>
              <w:spacing w:before="8"/>
              <w:rPr>
                <w:b/>
                <w:sz w:val="26"/>
              </w:rPr>
            </w:pPr>
          </w:p>
          <w:p>
            <w:pPr>
              <w:pStyle w:val="9"/>
              <w:ind w:left="108"/>
              <w:rPr>
                <w:sz w:val="21"/>
              </w:rPr>
            </w:pPr>
            <w:r>
              <w:rPr>
                <w:sz w:val="21"/>
              </w:rPr>
              <w:t>操作后处理</w:t>
            </w:r>
          </w:p>
        </w:tc>
        <w:tc>
          <w:tcPr>
            <w:tcW w:w="7247" w:type="dxa"/>
            <w:gridSpan w:val="3"/>
          </w:tcPr>
          <w:p>
            <w:pPr>
              <w:pStyle w:val="9"/>
              <w:spacing w:before="36" w:line="256" w:lineRule="exact"/>
              <w:ind w:left="160"/>
              <w:rPr>
                <w:sz w:val="21"/>
              </w:rPr>
            </w:pPr>
            <w:r>
              <w:rPr>
                <w:sz w:val="21"/>
              </w:rPr>
              <w:t>术后再次评估患者，交代患者去枕平卧4～6小时等注意事项</w:t>
            </w:r>
          </w:p>
        </w:tc>
        <w:tc>
          <w:tcPr>
            <w:tcW w:w="990" w:type="dxa"/>
          </w:tcPr>
          <w:p>
            <w:pPr>
              <w:pStyle w:val="9"/>
              <w:spacing w:before="36" w:line="256" w:lineRule="exact"/>
              <w:ind w:left="8"/>
              <w:jc w:val="center"/>
              <w:rPr>
                <w:sz w:val="21"/>
              </w:rPr>
            </w:pPr>
            <w:r>
              <w:rPr>
                <w:w w:val="99"/>
                <w:sz w:val="21"/>
              </w:rPr>
              <w:t>5</w:t>
            </w:r>
          </w:p>
        </w:tc>
        <w:tc>
          <w:tcPr>
            <w:tcW w:w="777"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1424" w:type="dxa"/>
            <w:vMerge w:val="continue"/>
            <w:tcBorders>
              <w:top w:val="nil"/>
            </w:tcBorders>
          </w:tcPr>
          <w:p>
            <w:pPr>
              <w:rPr>
                <w:sz w:val="2"/>
                <w:szCs w:val="2"/>
              </w:rPr>
            </w:pPr>
          </w:p>
        </w:tc>
        <w:tc>
          <w:tcPr>
            <w:tcW w:w="7247" w:type="dxa"/>
            <w:gridSpan w:val="3"/>
          </w:tcPr>
          <w:p>
            <w:pPr>
              <w:pStyle w:val="9"/>
              <w:spacing w:before="36" w:line="256" w:lineRule="exact"/>
              <w:ind w:left="160"/>
              <w:rPr>
                <w:sz w:val="21"/>
              </w:rPr>
            </w:pPr>
            <w:r>
              <w:rPr>
                <w:sz w:val="21"/>
              </w:rPr>
              <w:t>脑脊液标本作好标记并送检（常规、生化、培养等）</w:t>
            </w:r>
          </w:p>
        </w:tc>
        <w:tc>
          <w:tcPr>
            <w:tcW w:w="990" w:type="dxa"/>
          </w:tcPr>
          <w:p>
            <w:pPr>
              <w:pStyle w:val="9"/>
              <w:spacing w:before="36" w:line="256" w:lineRule="exact"/>
              <w:ind w:left="8"/>
              <w:jc w:val="center"/>
              <w:rPr>
                <w:sz w:val="21"/>
              </w:rPr>
            </w:pPr>
            <w:r>
              <w:rPr>
                <w:w w:val="99"/>
                <w:sz w:val="21"/>
              </w:rPr>
              <w:t>3</w:t>
            </w:r>
          </w:p>
        </w:tc>
        <w:tc>
          <w:tcPr>
            <w:tcW w:w="777"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1424" w:type="dxa"/>
            <w:vMerge w:val="continue"/>
            <w:tcBorders>
              <w:top w:val="nil"/>
            </w:tcBorders>
          </w:tcPr>
          <w:p>
            <w:pPr>
              <w:rPr>
                <w:sz w:val="2"/>
                <w:szCs w:val="2"/>
              </w:rPr>
            </w:pPr>
          </w:p>
        </w:tc>
        <w:tc>
          <w:tcPr>
            <w:tcW w:w="7247" w:type="dxa"/>
            <w:gridSpan w:val="3"/>
          </w:tcPr>
          <w:p>
            <w:pPr>
              <w:pStyle w:val="9"/>
              <w:spacing w:before="35" w:line="256" w:lineRule="exact"/>
              <w:ind w:left="160"/>
              <w:rPr>
                <w:sz w:val="21"/>
              </w:rPr>
            </w:pPr>
            <w:r>
              <w:rPr>
                <w:sz w:val="21"/>
              </w:rPr>
              <w:t>物品复原，污物的处理。注意垃圾分类</w:t>
            </w:r>
          </w:p>
        </w:tc>
        <w:tc>
          <w:tcPr>
            <w:tcW w:w="990" w:type="dxa"/>
          </w:tcPr>
          <w:p>
            <w:pPr>
              <w:pStyle w:val="9"/>
              <w:spacing w:before="35" w:line="256" w:lineRule="exact"/>
              <w:ind w:left="8"/>
              <w:jc w:val="center"/>
              <w:rPr>
                <w:sz w:val="21"/>
              </w:rPr>
            </w:pPr>
            <w:r>
              <w:rPr>
                <w:w w:val="99"/>
                <w:sz w:val="21"/>
              </w:rPr>
              <w:t>2</w:t>
            </w:r>
          </w:p>
        </w:tc>
        <w:tc>
          <w:tcPr>
            <w:tcW w:w="777"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12" w:hRule="atLeast"/>
        </w:trPr>
        <w:tc>
          <w:tcPr>
            <w:tcW w:w="1424" w:type="dxa"/>
            <w:vMerge w:val="restart"/>
          </w:tcPr>
          <w:p>
            <w:pPr>
              <w:pStyle w:val="9"/>
              <w:spacing w:before="2"/>
              <w:rPr>
                <w:b/>
                <w:sz w:val="14"/>
              </w:rPr>
            </w:pPr>
          </w:p>
          <w:p>
            <w:pPr>
              <w:pStyle w:val="9"/>
              <w:ind w:left="108"/>
              <w:rPr>
                <w:sz w:val="21"/>
              </w:rPr>
            </w:pPr>
            <w:r>
              <w:rPr>
                <w:sz w:val="21"/>
              </w:rPr>
              <w:t>总体评价</w:t>
            </w:r>
          </w:p>
        </w:tc>
        <w:tc>
          <w:tcPr>
            <w:tcW w:w="7247" w:type="dxa"/>
            <w:gridSpan w:val="3"/>
          </w:tcPr>
          <w:p>
            <w:pPr>
              <w:pStyle w:val="9"/>
              <w:spacing w:before="35" w:line="257" w:lineRule="exact"/>
              <w:ind w:left="160"/>
              <w:rPr>
                <w:sz w:val="21"/>
              </w:rPr>
            </w:pPr>
            <w:r>
              <w:rPr>
                <w:sz w:val="21"/>
              </w:rPr>
              <w:t>无菌观念强，整个操作过程体现人文关怀</w:t>
            </w:r>
          </w:p>
        </w:tc>
        <w:tc>
          <w:tcPr>
            <w:tcW w:w="990" w:type="dxa"/>
          </w:tcPr>
          <w:p>
            <w:pPr>
              <w:pStyle w:val="9"/>
              <w:spacing w:before="35" w:line="257" w:lineRule="exact"/>
              <w:ind w:left="8"/>
              <w:jc w:val="center"/>
              <w:rPr>
                <w:sz w:val="21"/>
              </w:rPr>
            </w:pPr>
            <w:r>
              <w:rPr>
                <w:w w:val="99"/>
                <w:sz w:val="21"/>
              </w:rPr>
              <w:t>5</w:t>
            </w:r>
          </w:p>
        </w:tc>
        <w:tc>
          <w:tcPr>
            <w:tcW w:w="777"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11" w:hRule="atLeast"/>
        </w:trPr>
        <w:tc>
          <w:tcPr>
            <w:tcW w:w="1424" w:type="dxa"/>
            <w:vMerge w:val="continue"/>
            <w:tcBorders>
              <w:top w:val="nil"/>
            </w:tcBorders>
          </w:tcPr>
          <w:p>
            <w:pPr>
              <w:rPr>
                <w:sz w:val="2"/>
                <w:szCs w:val="2"/>
              </w:rPr>
            </w:pPr>
          </w:p>
        </w:tc>
        <w:tc>
          <w:tcPr>
            <w:tcW w:w="7247" w:type="dxa"/>
            <w:gridSpan w:val="3"/>
          </w:tcPr>
          <w:p>
            <w:pPr>
              <w:pStyle w:val="9"/>
              <w:spacing w:before="37" w:line="255" w:lineRule="exact"/>
              <w:ind w:left="160"/>
              <w:rPr>
                <w:sz w:val="21"/>
              </w:rPr>
            </w:pPr>
            <w:r>
              <w:rPr>
                <w:sz w:val="21"/>
              </w:rPr>
              <w:t>操作熟练，在规定时间内完成操作</w:t>
            </w:r>
          </w:p>
        </w:tc>
        <w:tc>
          <w:tcPr>
            <w:tcW w:w="990" w:type="dxa"/>
          </w:tcPr>
          <w:p>
            <w:pPr>
              <w:pStyle w:val="9"/>
              <w:spacing w:before="37" w:line="255" w:lineRule="exact"/>
              <w:ind w:left="8"/>
              <w:jc w:val="center"/>
              <w:rPr>
                <w:sz w:val="21"/>
              </w:rPr>
            </w:pPr>
            <w:r>
              <w:rPr>
                <w:w w:val="99"/>
                <w:sz w:val="21"/>
              </w:rPr>
              <w:t>5</w:t>
            </w:r>
          </w:p>
        </w:tc>
        <w:tc>
          <w:tcPr>
            <w:tcW w:w="777"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12" w:hRule="atLeast"/>
        </w:trPr>
        <w:tc>
          <w:tcPr>
            <w:tcW w:w="1424" w:type="dxa"/>
          </w:tcPr>
          <w:p>
            <w:pPr>
              <w:pStyle w:val="9"/>
              <w:spacing w:before="20"/>
              <w:ind w:right="254"/>
              <w:jc w:val="right"/>
              <w:rPr>
                <w:sz w:val="21"/>
              </w:rPr>
            </w:pPr>
            <w:r>
              <w:rPr>
                <w:w w:val="95"/>
                <w:sz w:val="21"/>
              </w:rPr>
              <w:t>操作后提问</w:t>
            </w:r>
          </w:p>
        </w:tc>
        <w:tc>
          <w:tcPr>
            <w:tcW w:w="7247" w:type="dxa"/>
            <w:gridSpan w:val="3"/>
          </w:tcPr>
          <w:p>
            <w:pPr>
              <w:pStyle w:val="9"/>
              <w:spacing w:before="37" w:line="255" w:lineRule="exact"/>
              <w:ind w:left="160"/>
              <w:rPr>
                <w:sz w:val="21"/>
              </w:rPr>
            </w:pPr>
            <w:r>
              <w:rPr>
                <w:sz w:val="21"/>
              </w:rPr>
              <w:t>该项操作的适应证、禁忌证、并发症和操作后宣教事项中任选2项提问</w:t>
            </w:r>
          </w:p>
        </w:tc>
        <w:tc>
          <w:tcPr>
            <w:tcW w:w="990" w:type="dxa"/>
          </w:tcPr>
          <w:p>
            <w:pPr>
              <w:pStyle w:val="9"/>
              <w:spacing w:before="37" w:line="255" w:lineRule="exact"/>
              <w:ind w:left="8"/>
              <w:jc w:val="center"/>
              <w:rPr>
                <w:sz w:val="21"/>
              </w:rPr>
            </w:pPr>
            <w:r>
              <w:rPr>
                <w:w w:val="99"/>
                <w:sz w:val="21"/>
              </w:rPr>
              <w:t>5</w:t>
            </w:r>
          </w:p>
        </w:tc>
        <w:tc>
          <w:tcPr>
            <w:tcW w:w="777"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8671" w:type="dxa"/>
            <w:gridSpan w:val="4"/>
          </w:tcPr>
          <w:p>
            <w:pPr>
              <w:pStyle w:val="9"/>
              <w:tabs>
                <w:tab w:val="left" w:pos="428"/>
              </w:tabs>
              <w:spacing w:before="19"/>
              <w:ind w:left="8"/>
              <w:jc w:val="center"/>
              <w:rPr>
                <w:sz w:val="21"/>
              </w:rPr>
            </w:pPr>
            <w:r>
              <w:rPr>
                <w:sz w:val="21"/>
              </w:rPr>
              <w:t>合</w:t>
            </w:r>
            <w:r>
              <w:rPr>
                <w:sz w:val="21"/>
              </w:rPr>
              <w:tab/>
            </w:r>
            <w:r>
              <w:rPr>
                <w:sz w:val="21"/>
              </w:rPr>
              <w:t>计</w:t>
            </w:r>
          </w:p>
        </w:tc>
        <w:tc>
          <w:tcPr>
            <w:tcW w:w="990" w:type="dxa"/>
          </w:tcPr>
          <w:p>
            <w:pPr>
              <w:pStyle w:val="9"/>
              <w:spacing w:before="19"/>
              <w:ind w:left="155" w:right="147"/>
              <w:jc w:val="center"/>
              <w:rPr>
                <w:sz w:val="21"/>
              </w:rPr>
            </w:pPr>
            <w:r>
              <w:rPr>
                <w:sz w:val="21"/>
              </w:rPr>
              <w:t>110</w:t>
            </w:r>
          </w:p>
        </w:tc>
        <w:tc>
          <w:tcPr>
            <w:tcW w:w="777" w:type="dxa"/>
          </w:tcPr>
          <w:p>
            <w:pPr>
              <w:pStyle w:val="9"/>
              <w:rPr>
                <w:rFonts w:ascii="Times New Roman"/>
                <w:sz w:val="20"/>
              </w:rPr>
            </w:pPr>
          </w:p>
        </w:tc>
      </w:tr>
    </w:tbl>
    <w:p>
      <w:pPr>
        <w:spacing w:before="175"/>
        <w:ind w:left="818" w:right="0" w:firstLine="0"/>
        <w:jc w:val="left"/>
        <w:rPr>
          <w:b/>
          <w:sz w:val="21"/>
        </w:rPr>
      </w:pPr>
      <w:r>
        <w:rPr>
          <w:b/>
          <w:sz w:val="21"/>
        </w:rPr>
        <w:t>考官签字：</w:t>
      </w:r>
    </w:p>
    <w:p>
      <w:pPr>
        <w:spacing w:after="0"/>
        <w:jc w:val="left"/>
        <w:rPr>
          <w:sz w:val="21"/>
        </w:rPr>
        <w:sectPr>
          <w:headerReference r:id="rId14" w:type="default"/>
          <w:pgSz w:w="11910" w:h="16840"/>
          <w:pgMar w:top="2280" w:right="600" w:bottom="280" w:left="600" w:header="1470" w:footer="0" w:gutter="0"/>
          <w:cols w:space="720" w:num="1"/>
        </w:sectPr>
      </w:pPr>
    </w:p>
    <w:p>
      <w:pPr>
        <w:pStyle w:val="2"/>
        <w:spacing w:before="57" w:after="5"/>
        <w:ind w:left="1010" w:right="1008"/>
        <w:jc w:val="center"/>
      </w:pPr>
      <w:r>
        <w:t>汉密尔顿焦虑量表-HAMA</w:t>
      </w:r>
    </w:p>
    <w:tbl>
      <w:tblPr>
        <w:tblStyle w:val="5"/>
        <w:tblW w:w="0" w:type="auto"/>
        <w:tblInd w:w="48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79"/>
        <w:gridCol w:w="750"/>
        <w:gridCol w:w="3454"/>
        <w:gridCol w:w="1307"/>
        <w:gridCol w:w="1980"/>
        <w:gridCol w:w="960"/>
        <w:gridCol w:w="70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4" w:hRule="atLeast"/>
        </w:trPr>
        <w:tc>
          <w:tcPr>
            <w:tcW w:w="1329" w:type="dxa"/>
            <w:gridSpan w:val="2"/>
          </w:tcPr>
          <w:p>
            <w:pPr>
              <w:pStyle w:val="9"/>
              <w:spacing w:before="5" w:line="259" w:lineRule="exact"/>
              <w:ind w:left="242"/>
              <w:rPr>
                <w:sz w:val="21"/>
              </w:rPr>
            </w:pPr>
            <w:r>
              <w:rPr>
                <w:sz w:val="21"/>
              </w:rPr>
              <w:t>考生姓名</w:t>
            </w:r>
          </w:p>
        </w:tc>
        <w:tc>
          <w:tcPr>
            <w:tcW w:w="3454" w:type="dxa"/>
          </w:tcPr>
          <w:p>
            <w:pPr>
              <w:pStyle w:val="9"/>
              <w:rPr>
                <w:rFonts w:ascii="Times New Roman"/>
                <w:sz w:val="20"/>
              </w:rPr>
            </w:pPr>
          </w:p>
        </w:tc>
        <w:tc>
          <w:tcPr>
            <w:tcW w:w="1307" w:type="dxa"/>
          </w:tcPr>
          <w:p>
            <w:pPr>
              <w:pStyle w:val="9"/>
              <w:spacing w:before="5" w:line="259" w:lineRule="exact"/>
              <w:ind w:left="211" w:right="204"/>
              <w:jc w:val="center"/>
              <w:rPr>
                <w:rFonts w:hint="eastAsia" w:eastAsia="宋体"/>
                <w:sz w:val="21"/>
                <w:lang w:eastAsia="zh-CN"/>
              </w:rPr>
            </w:pPr>
            <w:r>
              <w:rPr>
                <w:rFonts w:hint="eastAsia"/>
                <w:sz w:val="21"/>
                <w:lang w:eastAsia="zh-CN"/>
              </w:rPr>
              <w:t>终身码</w:t>
            </w:r>
          </w:p>
        </w:tc>
        <w:tc>
          <w:tcPr>
            <w:tcW w:w="3647" w:type="dxa"/>
            <w:gridSpan w:val="3"/>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4" w:hRule="atLeast"/>
        </w:trPr>
        <w:tc>
          <w:tcPr>
            <w:tcW w:w="1329" w:type="dxa"/>
            <w:gridSpan w:val="2"/>
          </w:tcPr>
          <w:p>
            <w:pPr>
              <w:pStyle w:val="9"/>
              <w:spacing w:before="4" w:line="260" w:lineRule="exact"/>
              <w:ind w:left="242"/>
              <w:rPr>
                <w:sz w:val="21"/>
              </w:rPr>
            </w:pPr>
            <w:r>
              <w:rPr>
                <w:sz w:val="21"/>
              </w:rPr>
              <w:t>培训学科</w:t>
            </w:r>
          </w:p>
        </w:tc>
        <w:tc>
          <w:tcPr>
            <w:tcW w:w="3454" w:type="dxa"/>
          </w:tcPr>
          <w:p>
            <w:pPr>
              <w:pStyle w:val="9"/>
              <w:rPr>
                <w:rFonts w:ascii="Times New Roman"/>
                <w:sz w:val="20"/>
              </w:rPr>
            </w:pPr>
          </w:p>
        </w:tc>
        <w:tc>
          <w:tcPr>
            <w:tcW w:w="1307" w:type="dxa"/>
          </w:tcPr>
          <w:p>
            <w:pPr>
              <w:pStyle w:val="9"/>
              <w:spacing w:before="4" w:line="260" w:lineRule="exact"/>
              <w:ind w:left="211" w:right="204"/>
              <w:jc w:val="center"/>
              <w:rPr>
                <w:sz w:val="21"/>
              </w:rPr>
            </w:pPr>
            <w:r>
              <w:rPr>
                <w:sz w:val="21"/>
              </w:rPr>
              <w:t>考核基地</w:t>
            </w:r>
          </w:p>
        </w:tc>
        <w:tc>
          <w:tcPr>
            <w:tcW w:w="3647" w:type="dxa"/>
            <w:gridSpan w:val="3"/>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3" w:hRule="atLeast"/>
        </w:trPr>
        <w:tc>
          <w:tcPr>
            <w:tcW w:w="1329" w:type="dxa"/>
            <w:gridSpan w:val="2"/>
          </w:tcPr>
          <w:p>
            <w:pPr>
              <w:pStyle w:val="9"/>
              <w:spacing w:before="5" w:line="259" w:lineRule="exact"/>
              <w:ind w:left="242"/>
              <w:rPr>
                <w:sz w:val="21"/>
              </w:rPr>
            </w:pPr>
            <w:r>
              <w:rPr>
                <w:sz w:val="21"/>
              </w:rPr>
              <w:t>考核时间</w:t>
            </w:r>
          </w:p>
        </w:tc>
        <w:tc>
          <w:tcPr>
            <w:tcW w:w="8408" w:type="dxa"/>
            <w:gridSpan w:val="5"/>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4" w:hRule="atLeast"/>
        </w:trPr>
        <w:tc>
          <w:tcPr>
            <w:tcW w:w="1329" w:type="dxa"/>
            <w:gridSpan w:val="2"/>
          </w:tcPr>
          <w:p>
            <w:pPr>
              <w:pStyle w:val="9"/>
              <w:spacing w:before="4" w:line="260" w:lineRule="exact"/>
              <w:ind w:left="242"/>
              <w:rPr>
                <w:b/>
                <w:sz w:val="21"/>
              </w:rPr>
            </w:pPr>
            <w:r>
              <w:rPr>
                <w:b/>
                <w:sz w:val="21"/>
              </w:rPr>
              <w:t>评分项目</w:t>
            </w:r>
          </w:p>
        </w:tc>
        <w:tc>
          <w:tcPr>
            <w:tcW w:w="6741" w:type="dxa"/>
            <w:gridSpan w:val="3"/>
          </w:tcPr>
          <w:p>
            <w:pPr>
              <w:pStyle w:val="9"/>
              <w:spacing w:before="4" w:line="260" w:lineRule="exact"/>
              <w:ind w:left="2930" w:right="2917"/>
              <w:jc w:val="center"/>
              <w:rPr>
                <w:b/>
                <w:sz w:val="21"/>
              </w:rPr>
            </w:pPr>
            <w:r>
              <w:rPr>
                <w:b/>
                <w:sz w:val="21"/>
              </w:rPr>
              <w:t>评分要素</w:t>
            </w:r>
          </w:p>
        </w:tc>
        <w:tc>
          <w:tcPr>
            <w:tcW w:w="960" w:type="dxa"/>
          </w:tcPr>
          <w:p>
            <w:pPr>
              <w:pStyle w:val="9"/>
              <w:spacing w:before="4" w:line="260" w:lineRule="exact"/>
              <w:ind w:left="144" w:right="133"/>
              <w:jc w:val="center"/>
              <w:rPr>
                <w:b/>
                <w:sz w:val="21"/>
              </w:rPr>
            </w:pPr>
            <w:r>
              <w:rPr>
                <w:b/>
                <w:sz w:val="21"/>
              </w:rPr>
              <w:t>标准分</w:t>
            </w:r>
          </w:p>
        </w:tc>
        <w:tc>
          <w:tcPr>
            <w:tcW w:w="707" w:type="dxa"/>
          </w:tcPr>
          <w:p>
            <w:pPr>
              <w:pStyle w:val="9"/>
              <w:spacing w:before="4" w:line="260" w:lineRule="exact"/>
              <w:ind w:left="143"/>
              <w:rPr>
                <w:b/>
                <w:sz w:val="21"/>
              </w:rPr>
            </w:pPr>
            <w:r>
              <w:rPr>
                <w:b/>
                <w:sz w:val="21"/>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227" w:hRule="atLeast"/>
        </w:trPr>
        <w:tc>
          <w:tcPr>
            <w:tcW w:w="1329" w:type="dxa"/>
            <w:gridSpan w:val="2"/>
          </w:tcPr>
          <w:p>
            <w:pPr>
              <w:pStyle w:val="9"/>
              <w:rPr>
                <w:b/>
                <w:sz w:val="20"/>
              </w:rPr>
            </w:pPr>
          </w:p>
          <w:p>
            <w:pPr>
              <w:pStyle w:val="9"/>
              <w:spacing w:before="4"/>
              <w:rPr>
                <w:b/>
                <w:sz w:val="17"/>
              </w:rPr>
            </w:pPr>
          </w:p>
          <w:p>
            <w:pPr>
              <w:pStyle w:val="9"/>
              <w:ind w:left="108"/>
              <w:rPr>
                <w:sz w:val="21"/>
              </w:rPr>
            </w:pPr>
            <w:r>
              <w:rPr>
                <w:sz w:val="21"/>
              </w:rPr>
              <w:t>操作判断</w:t>
            </w:r>
          </w:p>
        </w:tc>
        <w:tc>
          <w:tcPr>
            <w:tcW w:w="6741" w:type="dxa"/>
            <w:gridSpan w:val="3"/>
          </w:tcPr>
          <w:p>
            <w:pPr>
              <w:pStyle w:val="9"/>
              <w:spacing w:before="34" w:line="273" w:lineRule="auto"/>
              <w:ind w:left="159" w:right="98"/>
              <w:jc w:val="both"/>
              <w:rPr>
                <w:sz w:val="21"/>
              </w:rPr>
            </w:pPr>
            <w:r>
              <w:rPr>
                <w:spacing w:val="-5"/>
                <w:w w:val="95"/>
                <w:sz w:val="21"/>
              </w:rPr>
              <w:t>适用范围：主要用于评定神经症及其他患者焦虑症状的严重程度，主要</w:t>
            </w:r>
            <w:r>
              <w:rPr>
                <w:spacing w:val="-7"/>
                <w:w w:val="95"/>
                <w:sz w:val="21"/>
              </w:rPr>
              <w:t>用于成人。一般不太适宜精神病时焦虑状态的评定。根据题干判断该做</w:t>
            </w:r>
            <w:r>
              <w:rPr>
                <w:spacing w:val="-7"/>
                <w:sz w:val="21"/>
              </w:rPr>
              <w:t>何种技能操作，判断正确得</w:t>
            </w:r>
            <w:r>
              <w:rPr>
                <w:sz w:val="21"/>
              </w:rPr>
              <w:t>5</w:t>
            </w:r>
            <w:r>
              <w:rPr>
                <w:spacing w:val="-5"/>
                <w:sz w:val="21"/>
              </w:rPr>
              <w:t>分，判断错误不得分，由考官告知其正确</w:t>
            </w:r>
          </w:p>
          <w:p>
            <w:pPr>
              <w:pStyle w:val="9"/>
              <w:spacing w:before="1" w:line="252" w:lineRule="exact"/>
              <w:ind w:left="159"/>
              <w:jc w:val="both"/>
              <w:rPr>
                <w:sz w:val="21"/>
              </w:rPr>
            </w:pPr>
            <w:r>
              <w:rPr>
                <w:sz w:val="21"/>
              </w:rPr>
              <w:t>操作项目，考生进行技能操作</w:t>
            </w:r>
          </w:p>
        </w:tc>
        <w:tc>
          <w:tcPr>
            <w:tcW w:w="960" w:type="dxa"/>
          </w:tcPr>
          <w:p>
            <w:pPr>
              <w:pStyle w:val="9"/>
              <w:rPr>
                <w:b/>
                <w:sz w:val="20"/>
              </w:rPr>
            </w:pPr>
          </w:p>
          <w:p>
            <w:pPr>
              <w:pStyle w:val="9"/>
              <w:spacing w:before="4"/>
              <w:rPr>
                <w:b/>
                <w:sz w:val="17"/>
              </w:rPr>
            </w:pPr>
          </w:p>
          <w:p>
            <w:pPr>
              <w:pStyle w:val="9"/>
              <w:ind w:left="7"/>
              <w:jc w:val="center"/>
              <w:rPr>
                <w:sz w:val="21"/>
              </w:rPr>
            </w:pPr>
            <w:r>
              <w:rPr>
                <w:w w:val="99"/>
                <w:sz w:val="21"/>
              </w:rPr>
              <w:t>5</w:t>
            </w:r>
          </w:p>
        </w:tc>
        <w:tc>
          <w:tcPr>
            <w:tcW w:w="707"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0" w:hRule="atLeast"/>
        </w:trPr>
        <w:tc>
          <w:tcPr>
            <w:tcW w:w="1329" w:type="dxa"/>
            <w:gridSpan w:val="2"/>
            <w:vMerge w:val="restart"/>
          </w:tcPr>
          <w:p>
            <w:pPr>
              <w:pStyle w:val="9"/>
              <w:rPr>
                <w:b/>
                <w:sz w:val="20"/>
              </w:rPr>
            </w:pPr>
          </w:p>
          <w:p>
            <w:pPr>
              <w:pStyle w:val="9"/>
              <w:rPr>
                <w:b/>
                <w:sz w:val="20"/>
              </w:rPr>
            </w:pPr>
          </w:p>
          <w:p>
            <w:pPr>
              <w:pStyle w:val="9"/>
              <w:rPr>
                <w:b/>
                <w:sz w:val="20"/>
              </w:rPr>
            </w:pPr>
          </w:p>
          <w:p>
            <w:pPr>
              <w:pStyle w:val="9"/>
              <w:rPr>
                <w:b/>
                <w:sz w:val="14"/>
              </w:rPr>
            </w:pPr>
          </w:p>
          <w:p>
            <w:pPr>
              <w:pStyle w:val="9"/>
              <w:spacing w:before="1"/>
              <w:ind w:left="108"/>
              <w:rPr>
                <w:sz w:val="21"/>
              </w:rPr>
            </w:pPr>
            <w:r>
              <w:rPr>
                <w:sz w:val="21"/>
              </w:rPr>
              <w:t>操作前准备</w:t>
            </w:r>
          </w:p>
        </w:tc>
        <w:tc>
          <w:tcPr>
            <w:tcW w:w="6741" w:type="dxa"/>
            <w:gridSpan w:val="3"/>
          </w:tcPr>
          <w:p>
            <w:pPr>
              <w:pStyle w:val="9"/>
              <w:spacing w:before="34"/>
              <w:ind w:left="159"/>
              <w:rPr>
                <w:sz w:val="21"/>
              </w:rPr>
            </w:pPr>
            <w:r>
              <w:rPr>
                <w:spacing w:val="-3"/>
                <w:sz w:val="21"/>
              </w:rPr>
              <w:t>患者准备：核对患者信息</w:t>
            </w:r>
            <w:r>
              <w:rPr>
                <w:sz w:val="21"/>
              </w:rPr>
              <w:t>（1分</w:t>
            </w:r>
            <w:r>
              <w:rPr>
                <w:spacing w:val="-104"/>
                <w:sz w:val="21"/>
              </w:rPr>
              <w:t>）</w:t>
            </w:r>
            <w:r>
              <w:rPr>
                <w:spacing w:val="-4"/>
                <w:sz w:val="21"/>
              </w:rPr>
              <w:t>。评估患者状态，明确患者是否适合进</w:t>
            </w:r>
          </w:p>
          <w:p>
            <w:pPr>
              <w:pStyle w:val="9"/>
              <w:spacing w:before="8" w:line="300" w:lineRule="atLeast"/>
              <w:ind w:left="159" w:right="96"/>
              <w:rPr>
                <w:sz w:val="21"/>
              </w:rPr>
            </w:pPr>
            <w:r>
              <w:rPr>
                <w:spacing w:val="-3"/>
                <w:w w:val="95"/>
                <w:sz w:val="21"/>
              </w:rPr>
              <w:t>行检查</w:t>
            </w:r>
            <w:r>
              <w:rPr>
                <w:w w:val="95"/>
                <w:sz w:val="21"/>
              </w:rPr>
              <w:t>（3分</w:t>
            </w:r>
            <w:r>
              <w:rPr>
                <w:spacing w:val="-106"/>
                <w:w w:val="95"/>
                <w:sz w:val="21"/>
              </w:rPr>
              <w:t>）</w:t>
            </w:r>
            <w:r>
              <w:rPr>
                <w:spacing w:val="-4"/>
                <w:w w:val="95"/>
                <w:sz w:val="21"/>
              </w:rPr>
              <w:t>。告知检查中的患者配合及注意事项</w:t>
            </w:r>
            <w:r>
              <w:rPr>
                <w:w w:val="95"/>
                <w:sz w:val="21"/>
              </w:rPr>
              <w:t>（3分</w:t>
            </w:r>
            <w:r>
              <w:rPr>
                <w:spacing w:val="-104"/>
                <w:w w:val="95"/>
                <w:sz w:val="21"/>
              </w:rPr>
              <w:t>）</w:t>
            </w:r>
            <w:r>
              <w:rPr>
                <w:spacing w:val="-3"/>
                <w:w w:val="95"/>
                <w:sz w:val="21"/>
              </w:rPr>
              <w:t>。让患者保持</w:t>
            </w:r>
            <w:r>
              <w:rPr>
                <w:spacing w:val="-2"/>
                <w:sz w:val="21"/>
              </w:rPr>
              <w:t>舒适体位：取坐位或卧位</w:t>
            </w:r>
            <w:r>
              <w:rPr>
                <w:sz w:val="21"/>
              </w:rPr>
              <w:t>（2分）</w:t>
            </w:r>
          </w:p>
        </w:tc>
        <w:tc>
          <w:tcPr>
            <w:tcW w:w="960" w:type="dxa"/>
          </w:tcPr>
          <w:p>
            <w:pPr>
              <w:pStyle w:val="9"/>
              <w:spacing w:before="4"/>
              <w:rPr>
                <w:b/>
                <w:sz w:val="25"/>
              </w:rPr>
            </w:pPr>
          </w:p>
          <w:p>
            <w:pPr>
              <w:pStyle w:val="9"/>
              <w:ind w:left="7"/>
              <w:jc w:val="center"/>
              <w:rPr>
                <w:sz w:val="21"/>
              </w:rPr>
            </w:pPr>
            <w:r>
              <w:rPr>
                <w:w w:val="99"/>
                <w:sz w:val="21"/>
              </w:rPr>
              <w:t>9</w:t>
            </w:r>
          </w:p>
        </w:tc>
        <w:tc>
          <w:tcPr>
            <w:tcW w:w="707"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4" w:hRule="atLeast"/>
        </w:trPr>
        <w:tc>
          <w:tcPr>
            <w:tcW w:w="1329" w:type="dxa"/>
            <w:gridSpan w:val="2"/>
            <w:vMerge w:val="continue"/>
            <w:tcBorders>
              <w:top w:val="nil"/>
            </w:tcBorders>
          </w:tcPr>
          <w:p>
            <w:pPr>
              <w:rPr>
                <w:sz w:val="2"/>
                <w:szCs w:val="2"/>
              </w:rPr>
            </w:pPr>
          </w:p>
        </w:tc>
        <w:tc>
          <w:tcPr>
            <w:tcW w:w="6741" w:type="dxa"/>
            <w:gridSpan w:val="3"/>
          </w:tcPr>
          <w:p>
            <w:pPr>
              <w:pStyle w:val="9"/>
              <w:spacing w:before="35"/>
              <w:ind w:left="159"/>
              <w:rPr>
                <w:sz w:val="21"/>
              </w:rPr>
            </w:pPr>
            <w:r>
              <w:rPr>
                <w:sz w:val="21"/>
              </w:rPr>
              <w:t>检查者准备：评定员应为经过训练的医师，最好是2名（1分</w:t>
            </w:r>
            <w:r>
              <w:rPr>
                <w:spacing w:val="-104"/>
                <w:sz w:val="21"/>
              </w:rPr>
              <w:t>）</w:t>
            </w:r>
            <w:r>
              <w:rPr>
                <w:sz w:val="21"/>
              </w:rPr>
              <w:t>。工作服</w:t>
            </w:r>
          </w:p>
          <w:p>
            <w:pPr>
              <w:pStyle w:val="9"/>
              <w:spacing w:before="38" w:line="252" w:lineRule="exact"/>
              <w:ind w:left="159"/>
              <w:rPr>
                <w:sz w:val="21"/>
              </w:rPr>
            </w:pPr>
            <w:r>
              <w:rPr>
                <w:sz w:val="21"/>
              </w:rPr>
              <w:t>穿着整洁（1分</w:t>
            </w:r>
            <w:r>
              <w:rPr>
                <w:spacing w:val="-104"/>
                <w:sz w:val="21"/>
              </w:rPr>
              <w:t>）</w:t>
            </w:r>
            <w:r>
              <w:rPr>
                <w:sz w:val="21"/>
              </w:rPr>
              <w:t>。距离合适（1分</w:t>
            </w:r>
            <w:r>
              <w:rPr>
                <w:spacing w:val="-104"/>
                <w:sz w:val="21"/>
              </w:rPr>
              <w:t>）</w:t>
            </w:r>
            <w:r>
              <w:rPr>
                <w:sz w:val="21"/>
              </w:rPr>
              <w:t>。态度和蔼（1分）</w:t>
            </w:r>
          </w:p>
        </w:tc>
        <w:tc>
          <w:tcPr>
            <w:tcW w:w="960" w:type="dxa"/>
          </w:tcPr>
          <w:p>
            <w:pPr>
              <w:pStyle w:val="9"/>
              <w:spacing w:before="169"/>
              <w:ind w:left="7"/>
              <w:jc w:val="center"/>
              <w:rPr>
                <w:sz w:val="21"/>
              </w:rPr>
            </w:pPr>
            <w:r>
              <w:rPr>
                <w:w w:val="99"/>
                <w:sz w:val="21"/>
              </w:rPr>
              <w:t>4</w:t>
            </w:r>
          </w:p>
        </w:tc>
        <w:tc>
          <w:tcPr>
            <w:tcW w:w="707"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3" w:hRule="atLeast"/>
        </w:trPr>
        <w:tc>
          <w:tcPr>
            <w:tcW w:w="1329" w:type="dxa"/>
            <w:gridSpan w:val="2"/>
            <w:vMerge w:val="continue"/>
            <w:tcBorders>
              <w:top w:val="nil"/>
            </w:tcBorders>
          </w:tcPr>
          <w:p>
            <w:pPr>
              <w:rPr>
                <w:sz w:val="2"/>
                <w:szCs w:val="2"/>
              </w:rPr>
            </w:pPr>
          </w:p>
        </w:tc>
        <w:tc>
          <w:tcPr>
            <w:tcW w:w="6741" w:type="dxa"/>
            <w:gridSpan w:val="3"/>
          </w:tcPr>
          <w:p>
            <w:pPr>
              <w:pStyle w:val="9"/>
              <w:spacing w:before="35"/>
              <w:ind w:left="159"/>
              <w:rPr>
                <w:sz w:val="21"/>
              </w:rPr>
            </w:pPr>
            <w:r>
              <w:rPr>
                <w:spacing w:val="-4"/>
                <w:sz w:val="21"/>
              </w:rPr>
              <w:t>物品准备：量表、纸、笔等</w:t>
            </w:r>
            <w:r>
              <w:rPr>
                <w:sz w:val="21"/>
              </w:rPr>
              <w:t>（1分</w:t>
            </w:r>
            <w:r>
              <w:rPr>
                <w:spacing w:val="-104"/>
                <w:sz w:val="21"/>
              </w:rPr>
              <w:t>）</w:t>
            </w:r>
            <w:r>
              <w:rPr>
                <w:spacing w:val="-3"/>
                <w:sz w:val="21"/>
              </w:rPr>
              <w:t>。物品置于检查者的左侧或右侧，不</w:t>
            </w:r>
          </w:p>
          <w:p>
            <w:pPr>
              <w:pStyle w:val="9"/>
              <w:spacing w:before="38" w:line="252" w:lineRule="exact"/>
              <w:ind w:left="159"/>
              <w:rPr>
                <w:sz w:val="21"/>
              </w:rPr>
            </w:pPr>
            <w:r>
              <w:rPr>
                <w:sz w:val="21"/>
              </w:rPr>
              <w:t>能让患者拿到笔等尖锐物品，尤其可能有冲动行为的患者（1分）</w:t>
            </w:r>
          </w:p>
        </w:tc>
        <w:tc>
          <w:tcPr>
            <w:tcW w:w="960" w:type="dxa"/>
          </w:tcPr>
          <w:p>
            <w:pPr>
              <w:pStyle w:val="9"/>
              <w:spacing w:before="169"/>
              <w:ind w:left="7"/>
              <w:jc w:val="center"/>
              <w:rPr>
                <w:sz w:val="21"/>
              </w:rPr>
            </w:pPr>
            <w:r>
              <w:rPr>
                <w:w w:val="99"/>
                <w:sz w:val="21"/>
              </w:rPr>
              <w:t>2</w:t>
            </w:r>
          </w:p>
        </w:tc>
        <w:tc>
          <w:tcPr>
            <w:tcW w:w="707"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7" w:hRule="atLeast"/>
        </w:trPr>
        <w:tc>
          <w:tcPr>
            <w:tcW w:w="579" w:type="dxa"/>
            <w:vMerge w:val="restart"/>
          </w:tcPr>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spacing w:before="4"/>
              <w:rPr>
                <w:b/>
                <w:sz w:val="24"/>
              </w:rPr>
            </w:pPr>
          </w:p>
          <w:p>
            <w:pPr>
              <w:pStyle w:val="9"/>
              <w:spacing w:line="242" w:lineRule="auto"/>
              <w:ind w:left="108" w:right="249"/>
              <w:jc w:val="both"/>
              <w:rPr>
                <w:sz w:val="21"/>
              </w:rPr>
            </w:pPr>
            <w:r>
              <w:rPr>
                <w:sz w:val="21"/>
              </w:rPr>
              <w:t>操作过程</w:t>
            </w:r>
          </w:p>
        </w:tc>
        <w:tc>
          <w:tcPr>
            <w:tcW w:w="750" w:type="dxa"/>
            <w:vMerge w:val="restart"/>
          </w:tcPr>
          <w:p>
            <w:pPr>
              <w:pStyle w:val="9"/>
              <w:spacing w:before="1"/>
              <w:rPr>
                <w:b/>
                <w:sz w:val="15"/>
              </w:rPr>
            </w:pPr>
          </w:p>
          <w:p>
            <w:pPr>
              <w:pStyle w:val="9"/>
              <w:spacing w:line="242" w:lineRule="auto"/>
              <w:ind w:left="165" w:right="154"/>
              <w:rPr>
                <w:sz w:val="21"/>
              </w:rPr>
            </w:pPr>
            <w:r>
              <w:rPr>
                <w:sz w:val="21"/>
              </w:rPr>
              <w:t>施测时间</w:t>
            </w:r>
          </w:p>
        </w:tc>
        <w:tc>
          <w:tcPr>
            <w:tcW w:w="6741" w:type="dxa"/>
            <w:gridSpan w:val="3"/>
          </w:tcPr>
          <w:p>
            <w:pPr>
              <w:pStyle w:val="9"/>
              <w:spacing w:before="34" w:line="252" w:lineRule="exact"/>
              <w:ind w:left="159"/>
              <w:rPr>
                <w:sz w:val="21"/>
              </w:rPr>
            </w:pPr>
            <w:r>
              <w:rPr>
                <w:sz w:val="21"/>
              </w:rPr>
              <w:t>每次10～20分钟</w:t>
            </w:r>
          </w:p>
        </w:tc>
        <w:tc>
          <w:tcPr>
            <w:tcW w:w="960" w:type="dxa"/>
          </w:tcPr>
          <w:p>
            <w:pPr>
              <w:pStyle w:val="9"/>
              <w:spacing w:before="18"/>
              <w:ind w:left="7"/>
              <w:jc w:val="center"/>
              <w:rPr>
                <w:sz w:val="21"/>
              </w:rPr>
            </w:pPr>
            <w:r>
              <w:rPr>
                <w:w w:val="99"/>
                <w:sz w:val="21"/>
              </w:rPr>
              <w:t>5</w:t>
            </w:r>
          </w:p>
        </w:tc>
        <w:tc>
          <w:tcPr>
            <w:tcW w:w="707"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613" w:hRule="atLeast"/>
        </w:trPr>
        <w:tc>
          <w:tcPr>
            <w:tcW w:w="579" w:type="dxa"/>
            <w:vMerge w:val="continue"/>
            <w:tcBorders>
              <w:top w:val="nil"/>
            </w:tcBorders>
          </w:tcPr>
          <w:p>
            <w:pPr>
              <w:rPr>
                <w:sz w:val="2"/>
                <w:szCs w:val="2"/>
              </w:rPr>
            </w:pPr>
          </w:p>
        </w:tc>
        <w:tc>
          <w:tcPr>
            <w:tcW w:w="750" w:type="dxa"/>
            <w:vMerge w:val="continue"/>
            <w:tcBorders>
              <w:top w:val="nil"/>
            </w:tcBorders>
          </w:tcPr>
          <w:p>
            <w:pPr>
              <w:rPr>
                <w:sz w:val="2"/>
                <w:szCs w:val="2"/>
              </w:rPr>
            </w:pPr>
          </w:p>
        </w:tc>
        <w:tc>
          <w:tcPr>
            <w:tcW w:w="6741" w:type="dxa"/>
            <w:gridSpan w:val="3"/>
          </w:tcPr>
          <w:p>
            <w:pPr>
              <w:pStyle w:val="9"/>
              <w:spacing w:before="34"/>
              <w:ind w:left="159"/>
              <w:rPr>
                <w:sz w:val="21"/>
              </w:rPr>
            </w:pPr>
            <w:r>
              <w:rPr>
                <w:sz w:val="21"/>
              </w:rPr>
              <w:t>评定当时或干预前1周的情况，治疗后2～6周，以同样方式，再次评定</w:t>
            </w:r>
          </w:p>
          <w:p>
            <w:pPr>
              <w:pStyle w:val="9"/>
              <w:spacing w:before="38" w:line="252" w:lineRule="exact"/>
              <w:ind w:left="159"/>
              <w:rPr>
                <w:sz w:val="21"/>
              </w:rPr>
            </w:pPr>
            <w:r>
              <w:rPr>
                <w:sz w:val="21"/>
              </w:rPr>
              <w:t>，比较治疗前后的症状和病情的变化</w:t>
            </w:r>
          </w:p>
        </w:tc>
        <w:tc>
          <w:tcPr>
            <w:tcW w:w="960" w:type="dxa"/>
          </w:tcPr>
          <w:p>
            <w:pPr>
              <w:pStyle w:val="9"/>
              <w:spacing w:before="169"/>
              <w:ind w:left="7"/>
              <w:jc w:val="center"/>
              <w:rPr>
                <w:sz w:val="21"/>
              </w:rPr>
            </w:pPr>
            <w:r>
              <w:rPr>
                <w:w w:val="99"/>
                <w:sz w:val="21"/>
              </w:rPr>
              <w:t>5</w:t>
            </w:r>
          </w:p>
        </w:tc>
        <w:tc>
          <w:tcPr>
            <w:tcW w:w="707"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613" w:hRule="atLeast"/>
        </w:trPr>
        <w:tc>
          <w:tcPr>
            <w:tcW w:w="579" w:type="dxa"/>
            <w:vMerge w:val="continue"/>
            <w:tcBorders>
              <w:top w:val="nil"/>
            </w:tcBorders>
          </w:tcPr>
          <w:p>
            <w:pPr>
              <w:rPr>
                <w:sz w:val="2"/>
                <w:szCs w:val="2"/>
              </w:rPr>
            </w:pPr>
          </w:p>
        </w:tc>
        <w:tc>
          <w:tcPr>
            <w:tcW w:w="750" w:type="dxa"/>
            <w:vMerge w:val="restart"/>
          </w:tcPr>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spacing w:before="162" w:line="242" w:lineRule="auto"/>
              <w:ind w:left="165" w:right="154"/>
              <w:rPr>
                <w:sz w:val="21"/>
              </w:rPr>
            </w:pPr>
            <w:r>
              <w:rPr>
                <w:sz w:val="21"/>
              </w:rPr>
              <w:t>施测要求</w:t>
            </w:r>
          </w:p>
        </w:tc>
        <w:tc>
          <w:tcPr>
            <w:tcW w:w="6741" w:type="dxa"/>
            <w:gridSpan w:val="3"/>
          </w:tcPr>
          <w:p>
            <w:pPr>
              <w:pStyle w:val="9"/>
              <w:spacing w:before="34"/>
              <w:ind w:left="159"/>
              <w:rPr>
                <w:sz w:val="21"/>
              </w:rPr>
            </w:pPr>
            <w:r>
              <w:rPr>
                <w:sz w:val="21"/>
              </w:rPr>
              <w:t>一般采用交谈与观察的方式，该量表中除14项需要结合观察外，所有项</w:t>
            </w:r>
          </w:p>
          <w:p>
            <w:pPr>
              <w:pStyle w:val="9"/>
              <w:spacing w:before="38" w:line="252" w:lineRule="exact"/>
              <w:ind w:left="159"/>
              <w:rPr>
                <w:sz w:val="21"/>
              </w:rPr>
            </w:pPr>
            <w:r>
              <w:rPr>
                <w:sz w:val="21"/>
              </w:rPr>
              <w:t>目都根据患者的口头叙述进行评分</w:t>
            </w:r>
          </w:p>
        </w:tc>
        <w:tc>
          <w:tcPr>
            <w:tcW w:w="960" w:type="dxa"/>
          </w:tcPr>
          <w:p>
            <w:pPr>
              <w:pStyle w:val="9"/>
              <w:spacing w:before="169"/>
              <w:ind w:left="140" w:right="133"/>
              <w:jc w:val="center"/>
              <w:rPr>
                <w:sz w:val="21"/>
              </w:rPr>
            </w:pPr>
            <w:r>
              <w:rPr>
                <w:sz w:val="21"/>
              </w:rPr>
              <w:t>10</w:t>
            </w:r>
          </w:p>
        </w:tc>
        <w:tc>
          <w:tcPr>
            <w:tcW w:w="707"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07" w:hRule="atLeast"/>
        </w:trPr>
        <w:tc>
          <w:tcPr>
            <w:tcW w:w="579" w:type="dxa"/>
            <w:vMerge w:val="continue"/>
            <w:tcBorders>
              <w:top w:val="nil"/>
            </w:tcBorders>
          </w:tcPr>
          <w:p>
            <w:pPr>
              <w:rPr>
                <w:sz w:val="2"/>
                <w:szCs w:val="2"/>
              </w:rPr>
            </w:pPr>
          </w:p>
        </w:tc>
        <w:tc>
          <w:tcPr>
            <w:tcW w:w="750" w:type="dxa"/>
            <w:vMerge w:val="continue"/>
            <w:tcBorders>
              <w:top w:val="nil"/>
            </w:tcBorders>
          </w:tcPr>
          <w:p>
            <w:pPr>
              <w:rPr>
                <w:sz w:val="2"/>
                <w:szCs w:val="2"/>
              </w:rPr>
            </w:pPr>
          </w:p>
        </w:tc>
        <w:tc>
          <w:tcPr>
            <w:tcW w:w="6741" w:type="dxa"/>
            <w:gridSpan w:val="3"/>
          </w:tcPr>
          <w:p>
            <w:pPr>
              <w:pStyle w:val="9"/>
              <w:spacing w:before="34" w:line="252" w:lineRule="exact"/>
              <w:ind w:left="159"/>
              <w:rPr>
                <w:sz w:val="21"/>
              </w:rPr>
            </w:pPr>
            <w:r>
              <w:rPr>
                <w:sz w:val="21"/>
              </w:rPr>
              <w:t>同时特别强调患者的主观体验（5分）和情感流露（5分）</w:t>
            </w:r>
          </w:p>
        </w:tc>
        <w:tc>
          <w:tcPr>
            <w:tcW w:w="960" w:type="dxa"/>
          </w:tcPr>
          <w:p>
            <w:pPr>
              <w:pStyle w:val="9"/>
              <w:spacing w:before="17"/>
              <w:ind w:left="140" w:right="133"/>
              <w:jc w:val="center"/>
              <w:rPr>
                <w:sz w:val="21"/>
              </w:rPr>
            </w:pPr>
            <w:r>
              <w:rPr>
                <w:sz w:val="21"/>
              </w:rPr>
              <w:t>10</w:t>
            </w:r>
          </w:p>
        </w:tc>
        <w:tc>
          <w:tcPr>
            <w:tcW w:w="707"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07" w:hRule="atLeast"/>
        </w:trPr>
        <w:tc>
          <w:tcPr>
            <w:tcW w:w="579" w:type="dxa"/>
            <w:vMerge w:val="continue"/>
            <w:tcBorders>
              <w:top w:val="nil"/>
            </w:tcBorders>
          </w:tcPr>
          <w:p>
            <w:pPr>
              <w:rPr>
                <w:sz w:val="2"/>
                <w:szCs w:val="2"/>
              </w:rPr>
            </w:pPr>
          </w:p>
        </w:tc>
        <w:tc>
          <w:tcPr>
            <w:tcW w:w="750" w:type="dxa"/>
            <w:vMerge w:val="continue"/>
            <w:tcBorders>
              <w:top w:val="nil"/>
            </w:tcBorders>
          </w:tcPr>
          <w:p>
            <w:pPr>
              <w:rPr>
                <w:sz w:val="2"/>
                <w:szCs w:val="2"/>
              </w:rPr>
            </w:pPr>
          </w:p>
        </w:tc>
        <w:tc>
          <w:tcPr>
            <w:tcW w:w="6741" w:type="dxa"/>
            <w:gridSpan w:val="3"/>
          </w:tcPr>
          <w:p>
            <w:pPr>
              <w:pStyle w:val="9"/>
              <w:spacing w:before="34" w:line="253" w:lineRule="exact"/>
              <w:ind w:left="159"/>
              <w:rPr>
                <w:sz w:val="21"/>
              </w:rPr>
            </w:pPr>
            <w:r>
              <w:rPr>
                <w:sz w:val="21"/>
              </w:rPr>
              <w:t>一定要让患者对提出的问题准确理解</w:t>
            </w:r>
          </w:p>
        </w:tc>
        <w:tc>
          <w:tcPr>
            <w:tcW w:w="960" w:type="dxa"/>
          </w:tcPr>
          <w:p>
            <w:pPr>
              <w:pStyle w:val="9"/>
              <w:spacing w:before="17"/>
              <w:ind w:left="7"/>
              <w:jc w:val="center"/>
              <w:rPr>
                <w:sz w:val="21"/>
              </w:rPr>
            </w:pPr>
            <w:r>
              <w:rPr>
                <w:w w:val="99"/>
                <w:sz w:val="21"/>
              </w:rPr>
              <w:t>8</w:t>
            </w:r>
          </w:p>
        </w:tc>
        <w:tc>
          <w:tcPr>
            <w:tcW w:w="707"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173" w:hRule="atLeast"/>
        </w:trPr>
        <w:tc>
          <w:tcPr>
            <w:tcW w:w="579" w:type="dxa"/>
            <w:vMerge w:val="continue"/>
            <w:tcBorders>
              <w:top w:val="nil"/>
            </w:tcBorders>
          </w:tcPr>
          <w:p>
            <w:pPr>
              <w:rPr>
                <w:sz w:val="2"/>
                <w:szCs w:val="2"/>
              </w:rPr>
            </w:pPr>
          </w:p>
        </w:tc>
        <w:tc>
          <w:tcPr>
            <w:tcW w:w="750" w:type="dxa"/>
            <w:vMerge w:val="continue"/>
            <w:tcBorders>
              <w:top w:val="nil"/>
            </w:tcBorders>
          </w:tcPr>
          <w:p>
            <w:pPr>
              <w:rPr>
                <w:sz w:val="2"/>
                <w:szCs w:val="2"/>
              </w:rPr>
            </w:pPr>
          </w:p>
        </w:tc>
        <w:tc>
          <w:tcPr>
            <w:tcW w:w="6741" w:type="dxa"/>
            <w:gridSpan w:val="3"/>
          </w:tcPr>
          <w:p>
            <w:pPr>
              <w:pStyle w:val="9"/>
              <w:spacing w:before="34"/>
              <w:ind w:left="159"/>
              <w:rPr>
                <w:sz w:val="21"/>
              </w:rPr>
            </w:pPr>
            <w:r>
              <w:rPr>
                <w:sz w:val="21"/>
              </w:rPr>
              <w:t>本量表分躯体性和精神性2大类因子结构</w:t>
            </w:r>
          </w:p>
          <w:p>
            <w:pPr>
              <w:pStyle w:val="9"/>
              <w:numPr>
                <w:ilvl w:val="0"/>
                <w:numId w:val="5"/>
              </w:numPr>
              <w:tabs>
                <w:tab w:val="left" w:pos="622"/>
              </w:tabs>
              <w:spacing w:before="62" w:after="0" w:line="240" w:lineRule="auto"/>
              <w:ind w:left="621" w:right="0" w:hanging="525"/>
              <w:jc w:val="left"/>
              <w:rPr>
                <w:sz w:val="21"/>
              </w:rPr>
            </w:pPr>
            <w:r>
              <w:rPr>
                <w:sz w:val="21"/>
              </w:rPr>
              <w:t>躯体性焦虑：由肌肉系统症状、感觉系统症状、心血管系统症状</w:t>
            </w:r>
          </w:p>
          <w:p>
            <w:pPr>
              <w:pStyle w:val="9"/>
              <w:spacing w:before="38" w:line="273" w:lineRule="auto"/>
              <w:ind w:left="159" w:right="166"/>
              <w:rPr>
                <w:sz w:val="21"/>
              </w:rPr>
            </w:pPr>
            <w:r>
              <w:rPr>
                <w:sz w:val="21"/>
              </w:rPr>
              <w:t>、呼吸系统症状、胃肠道症状、生殖泌尿系统症状和自主神经系统症状7项组成</w:t>
            </w:r>
          </w:p>
          <w:p>
            <w:pPr>
              <w:pStyle w:val="9"/>
              <w:numPr>
                <w:ilvl w:val="0"/>
                <w:numId w:val="5"/>
              </w:numPr>
              <w:tabs>
                <w:tab w:val="left" w:pos="622"/>
              </w:tabs>
              <w:spacing w:before="1" w:after="0" w:line="240" w:lineRule="auto"/>
              <w:ind w:left="621" w:right="0" w:hanging="525"/>
              <w:jc w:val="left"/>
              <w:rPr>
                <w:sz w:val="21"/>
              </w:rPr>
            </w:pPr>
            <w:r>
              <w:rPr>
                <w:sz w:val="21"/>
              </w:rPr>
              <w:t>精神性焦虑：由焦虑心境、紧张、害怕、失眠、认知功能、抑郁</w:t>
            </w:r>
          </w:p>
          <w:p>
            <w:pPr>
              <w:pStyle w:val="9"/>
              <w:spacing w:before="7" w:line="300" w:lineRule="atLeast"/>
              <w:ind w:left="159" w:right="149"/>
              <w:rPr>
                <w:sz w:val="21"/>
              </w:rPr>
            </w:pPr>
            <w:r>
              <w:rPr>
                <w:spacing w:val="-3"/>
                <w:sz w:val="21"/>
              </w:rPr>
              <w:t>心境以及会谈时行为表现</w:t>
            </w:r>
            <w:r>
              <w:rPr>
                <w:sz w:val="21"/>
              </w:rPr>
              <w:t>7</w:t>
            </w:r>
            <w:r>
              <w:rPr>
                <w:spacing w:val="-11"/>
                <w:sz w:val="21"/>
              </w:rPr>
              <w:t>项组成。通过因子分析，不仅可以具体反映</w:t>
            </w:r>
            <w:r>
              <w:rPr>
                <w:spacing w:val="-9"/>
                <w:sz w:val="21"/>
              </w:rPr>
              <w:t>患者的精神病理学特点，也可以反映症状群的治疗结果</w:t>
            </w:r>
          </w:p>
        </w:tc>
        <w:tc>
          <w:tcPr>
            <w:tcW w:w="960" w:type="dxa"/>
          </w:tcPr>
          <w:p>
            <w:pPr>
              <w:pStyle w:val="9"/>
              <w:rPr>
                <w:b/>
                <w:sz w:val="20"/>
              </w:rPr>
            </w:pPr>
          </w:p>
          <w:p>
            <w:pPr>
              <w:pStyle w:val="9"/>
              <w:rPr>
                <w:b/>
                <w:sz w:val="20"/>
              </w:rPr>
            </w:pPr>
          </w:p>
          <w:p>
            <w:pPr>
              <w:pStyle w:val="9"/>
              <w:rPr>
                <w:b/>
                <w:sz w:val="20"/>
              </w:rPr>
            </w:pPr>
          </w:p>
          <w:p>
            <w:pPr>
              <w:pStyle w:val="9"/>
              <w:spacing w:before="2"/>
              <w:rPr>
                <w:b/>
                <w:sz w:val="14"/>
              </w:rPr>
            </w:pPr>
          </w:p>
          <w:p>
            <w:pPr>
              <w:pStyle w:val="9"/>
              <w:spacing w:before="1"/>
              <w:ind w:left="7"/>
              <w:jc w:val="center"/>
              <w:rPr>
                <w:sz w:val="21"/>
              </w:rPr>
            </w:pPr>
            <w:r>
              <w:rPr>
                <w:w w:val="99"/>
                <w:sz w:val="21"/>
              </w:rPr>
              <w:t>7</w:t>
            </w:r>
          </w:p>
        </w:tc>
        <w:tc>
          <w:tcPr>
            <w:tcW w:w="707"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0" w:hRule="atLeast"/>
        </w:trPr>
        <w:tc>
          <w:tcPr>
            <w:tcW w:w="579" w:type="dxa"/>
            <w:vMerge w:val="continue"/>
            <w:tcBorders>
              <w:top w:val="nil"/>
            </w:tcBorders>
          </w:tcPr>
          <w:p>
            <w:pPr>
              <w:rPr>
                <w:sz w:val="2"/>
                <w:szCs w:val="2"/>
              </w:rPr>
            </w:pPr>
          </w:p>
        </w:tc>
        <w:tc>
          <w:tcPr>
            <w:tcW w:w="750" w:type="dxa"/>
          </w:tcPr>
          <w:p>
            <w:pPr>
              <w:pStyle w:val="9"/>
              <w:spacing w:before="9"/>
              <w:rPr>
                <w:b/>
                <w:sz w:val="14"/>
              </w:rPr>
            </w:pPr>
          </w:p>
          <w:p>
            <w:pPr>
              <w:pStyle w:val="9"/>
              <w:spacing w:line="242" w:lineRule="auto"/>
              <w:ind w:left="165" w:right="154"/>
              <w:rPr>
                <w:sz w:val="21"/>
              </w:rPr>
            </w:pPr>
            <w:r>
              <w:rPr>
                <w:sz w:val="21"/>
              </w:rPr>
              <w:t>结果评定</w:t>
            </w:r>
          </w:p>
        </w:tc>
        <w:tc>
          <w:tcPr>
            <w:tcW w:w="6741" w:type="dxa"/>
            <w:gridSpan w:val="3"/>
          </w:tcPr>
          <w:p>
            <w:pPr>
              <w:pStyle w:val="9"/>
              <w:spacing w:before="35" w:line="271" w:lineRule="auto"/>
              <w:ind w:left="159" w:right="96"/>
              <w:rPr>
                <w:sz w:val="21"/>
              </w:rPr>
            </w:pPr>
            <w:r>
              <w:rPr>
                <w:spacing w:val="-1"/>
                <w:w w:val="95"/>
                <w:sz w:val="21"/>
              </w:rPr>
              <w:t>总分能较好地反映病情严重程度。总分超过</w:t>
            </w:r>
            <w:r>
              <w:rPr>
                <w:w w:val="95"/>
                <w:sz w:val="21"/>
              </w:rPr>
              <w:t>29</w:t>
            </w:r>
            <w:r>
              <w:rPr>
                <w:spacing w:val="-5"/>
                <w:w w:val="95"/>
                <w:sz w:val="21"/>
              </w:rPr>
              <w:t>分，可能为严重焦虑；超</w:t>
            </w:r>
            <w:r>
              <w:rPr>
                <w:spacing w:val="-5"/>
                <w:sz w:val="21"/>
              </w:rPr>
              <w:t>过21分，肯定有明显焦虑；超过14分，肯定有焦虑；7分以上可能有焦</w:t>
            </w:r>
          </w:p>
          <w:p>
            <w:pPr>
              <w:pStyle w:val="9"/>
              <w:spacing w:before="4" w:line="254" w:lineRule="exact"/>
              <w:ind w:left="159"/>
              <w:rPr>
                <w:sz w:val="21"/>
              </w:rPr>
            </w:pPr>
            <w:r>
              <w:rPr>
                <w:sz w:val="21"/>
              </w:rPr>
              <w:t>虑；小于7分，患者没有焦虑症状（分级每答出1项得4分）</w:t>
            </w:r>
          </w:p>
        </w:tc>
        <w:tc>
          <w:tcPr>
            <w:tcW w:w="960" w:type="dxa"/>
          </w:tcPr>
          <w:p>
            <w:pPr>
              <w:pStyle w:val="9"/>
              <w:spacing w:before="2"/>
              <w:rPr>
                <w:b/>
                <w:sz w:val="25"/>
              </w:rPr>
            </w:pPr>
          </w:p>
          <w:p>
            <w:pPr>
              <w:pStyle w:val="9"/>
              <w:spacing w:before="1"/>
              <w:ind w:left="140" w:right="133"/>
              <w:jc w:val="center"/>
              <w:rPr>
                <w:sz w:val="21"/>
              </w:rPr>
            </w:pPr>
            <w:r>
              <w:rPr>
                <w:sz w:val="21"/>
              </w:rPr>
              <w:t>20</w:t>
            </w:r>
          </w:p>
        </w:tc>
        <w:tc>
          <w:tcPr>
            <w:tcW w:w="707"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7" w:hRule="atLeast"/>
        </w:trPr>
        <w:tc>
          <w:tcPr>
            <w:tcW w:w="1329" w:type="dxa"/>
            <w:gridSpan w:val="2"/>
            <w:vMerge w:val="restart"/>
          </w:tcPr>
          <w:p>
            <w:pPr>
              <w:pStyle w:val="9"/>
              <w:spacing w:before="174"/>
              <w:ind w:left="108"/>
              <w:rPr>
                <w:sz w:val="21"/>
              </w:rPr>
            </w:pPr>
            <w:r>
              <w:rPr>
                <w:sz w:val="21"/>
              </w:rPr>
              <w:t>操作后处理</w:t>
            </w:r>
          </w:p>
        </w:tc>
        <w:tc>
          <w:tcPr>
            <w:tcW w:w="6741" w:type="dxa"/>
            <w:gridSpan w:val="3"/>
          </w:tcPr>
          <w:p>
            <w:pPr>
              <w:pStyle w:val="9"/>
              <w:spacing w:before="33" w:line="254" w:lineRule="exact"/>
              <w:ind w:left="159"/>
              <w:rPr>
                <w:sz w:val="21"/>
              </w:rPr>
            </w:pPr>
            <w:r>
              <w:rPr>
                <w:sz w:val="21"/>
              </w:rPr>
              <w:t>告诉患者检查结束，交代患者注意事项</w:t>
            </w:r>
          </w:p>
        </w:tc>
        <w:tc>
          <w:tcPr>
            <w:tcW w:w="960" w:type="dxa"/>
          </w:tcPr>
          <w:p>
            <w:pPr>
              <w:pStyle w:val="9"/>
              <w:spacing w:before="16"/>
              <w:ind w:left="7"/>
              <w:jc w:val="center"/>
              <w:rPr>
                <w:sz w:val="21"/>
              </w:rPr>
            </w:pPr>
            <w:r>
              <w:rPr>
                <w:w w:val="99"/>
                <w:sz w:val="21"/>
              </w:rPr>
              <w:t>5</w:t>
            </w:r>
          </w:p>
        </w:tc>
        <w:tc>
          <w:tcPr>
            <w:tcW w:w="707"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7" w:hRule="atLeast"/>
        </w:trPr>
        <w:tc>
          <w:tcPr>
            <w:tcW w:w="1329" w:type="dxa"/>
            <w:gridSpan w:val="2"/>
            <w:vMerge w:val="continue"/>
            <w:tcBorders>
              <w:top w:val="nil"/>
            </w:tcBorders>
          </w:tcPr>
          <w:p>
            <w:pPr>
              <w:rPr>
                <w:sz w:val="2"/>
                <w:szCs w:val="2"/>
              </w:rPr>
            </w:pPr>
          </w:p>
        </w:tc>
        <w:tc>
          <w:tcPr>
            <w:tcW w:w="6741" w:type="dxa"/>
            <w:gridSpan w:val="3"/>
          </w:tcPr>
          <w:p>
            <w:pPr>
              <w:pStyle w:val="9"/>
              <w:spacing w:before="35" w:line="252" w:lineRule="exact"/>
              <w:ind w:left="159"/>
              <w:rPr>
                <w:sz w:val="21"/>
              </w:rPr>
            </w:pPr>
            <w:r>
              <w:rPr>
                <w:sz w:val="21"/>
              </w:rPr>
              <w:t>带走检查中使用的纸、笔等物品</w:t>
            </w:r>
          </w:p>
        </w:tc>
        <w:tc>
          <w:tcPr>
            <w:tcW w:w="960" w:type="dxa"/>
          </w:tcPr>
          <w:p>
            <w:pPr>
              <w:pStyle w:val="9"/>
              <w:spacing w:before="16"/>
              <w:ind w:left="7"/>
              <w:jc w:val="center"/>
              <w:rPr>
                <w:sz w:val="21"/>
              </w:rPr>
            </w:pPr>
            <w:r>
              <w:rPr>
                <w:w w:val="99"/>
                <w:sz w:val="21"/>
              </w:rPr>
              <w:t>5</w:t>
            </w:r>
          </w:p>
        </w:tc>
        <w:tc>
          <w:tcPr>
            <w:tcW w:w="707"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6" w:hRule="atLeast"/>
        </w:trPr>
        <w:tc>
          <w:tcPr>
            <w:tcW w:w="1329" w:type="dxa"/>
            <w:gridSpan w:val="2"/>
            <w:vMerge w:val="restart"/>
          </w:tcPr>
          <w:p>
            <w:pPr>
              <w:pStyle w:val="9"/>
              <w:spacing w:before="174"/>
              <w:ind w:left="108"/>
              <w:rPr>
                <w:sz w:val="21"/>
              </w:rPr>
            </w:pPr>
            <w:r>
              <w:rPr>
                <w:sz w:val="21"/>
              </w:rPr>
              <w:t>总体评价</w:t>
            </w:r>
          </w:p>
        </w:tc>
        <w:tc>
          <w:tcPr>
            <w:tcW w:w="6741" w:type="dxa"/>
            <w:gridSpan w:val="3"/>
          </w:tcPr>
          <w:p>
            <w:pPr>
              <w:pStyle w:val="9"/>
              <w:spacing w:before="35" w:line="252" w:lineRule="exact"/>
              <w:ind w:left="159"/>
              <w:rPr>
                <w:sz w:val="21"/>
              </w:rPr>
            </w:pPr>
            <w:r>
              <w:rPr>
                <w:sz w:val="21"/>
              </w:rPr>
              <w:t>整个操作过程体现人文关怀，保护患者隐私</w:t>
            </w:r>
          </w:p>
        </w:tc>
        <w:tc>
          <w:tcPr>
            <w:tcW w:w="960" w:type="dxa"/>
          </w:tcPr>
          <w:p>
            <w:pPr>
              <w:pStyle w:val="9"/>
              <w:spacing w:before="18" w:line="269" w:lineRule="exact"/>
              <w:ind w:left="7"/>
              <w:jc w:val="center"/>
              <w:rPr>
                <w:sz w:val="21"/>
              </w:rPr>
            </w:pPr>
            <w:r>
              <w:rPr>
                <w:w w:val="99"/>
                <w:sz w:val="21"/>
              </w:rPr>
              <w:t>5</w:t>
            </w:r>
          </w:p>
        </w:tc>
        <w:tc>
          <w:tcPr>
            <w:tcW w:w="707"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7" w:hRule="atLeast"/>
        </w:trPr>
        <w:tc>
          <w:tcPr>
            <w:tcW w:w="1329" w:type="dxa"/>
            <w:gridSpan w:val="2"/>
            <w:vMerge w:val="continue"/>
            <w:tcBorders>
              <w:top w:val="nil"/>
            </w:tcBorders>
          </w:tcPr>
          <w:p>
            <w:pPr>
              <w:rPr>
                <w:sz w:val="2"/>
                <w:szCs w:val="2"/>
              </w:rPr>
            </w:pPr>
          </w:p>
        </w:tc>
        <w:tc>
          <w:tcPr>
            <w:tcW w:w="6741" w:type="dxa"/>
            <w:gridSpan w:val="3"/>
          </w:tcPr>
          <w:p>
            <w:pPr>
              <w:pStyle w:val="9"/>
              <w:spacing w:before="35" w:line="252" w:lineRule="exact"/>
              <w:ind w:left="159"/>
              <w:rPr>
                <w:sz w:val="21"/>
              </w:rPr>
            </w:pPr>
            <w:r>
              <w:rPr>
                <w:sz w:val="21"/>
              </w:rPr>
              <w:t>检查规范熟练，在规定时间内完成</w:t>
            </w:r>
          </w:p>
        </w:tc>
        <w:tc>
          <w:tcPr>
            <w:tcW w:w="960" w:type="dxa"/>
          </w:tcPr>
          <w:p>
            <w:pPr>
              <w:pStyle w:val="9"/>
              <w:spacing w:before="18"/>
              <w:ind w:left="7"/>
              <w:jc w:val="center"/>
              <w:rPr>
                <w:sz w:val="21"/>
              </w:rPr>
            </w:pPr>
            <w:r>
              <w:rPr>
                <w:w w:val="99"/>
                <w:sz w:val="21"/>
              </w:rPr>
              <w:t>5</w:t>
            </w:r>
          </w:p>
        </w:tc>
        <w:tc>
          <w:tcPr>
            <w:tcW w:w="707"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7" w:hRule="atLeast"/>
        </w:trPr>
        <w:tc>
          <w:tcPr>
            <w:tcW w:w="1329" w:type="dxa"/>
            <w:gridSpan w:val="2"/>
          </w:tcPr>
          <w:p>
            <w:pPr>
              <w:pStyle w:val="9"/>
              <w:spacing w:before="18"/>
              <w:ind w:left="108"/>
              <w:rPr>
                <w:sz w:val="21"/>
              </w:rPr>
            </w:pPr>
            <w:r>
              <w:rPr>
                <w:sz w:val="21"/>
              </w:rPr>
              <w:t>操作后提问</w:t>
            </w:r>
          </w:p>
        </w:tc>
        <w:tc>
          <w:tcPr>
            <w:tcW w:w="6741" w:type="dxa"/>
            <w:gridSpan w:val="3"/>
          </w:tcPr>
          <w:p>
            <w:pPr>
              <w:pStyle w:val="9"/>
              <w:spacing w:before="34" w:line="252" w:lineRule="exact"/>
              <w:ind w:left="159"/>
              <w:rPr>
                <w:sz w:val="21"/>
              </w:rPr>
            </w:pPr>
            <w:r>
              <w:rPr>
                <w:sz w:val="21"/>
              </w:rPr>
              <w:t>在上述项目中任选2项提问</w:t>
            </w:r>
          </w:p>
        </w:tc>
        <w:tc>
          <w:tcPr>
            <w:tcW w:w="960" w:type="dxa"/>
          </w:tcPr>
          <w:p>
            <w:pPr>
              <w:pStyle w:val="9"/>
              <w:spacing w:before="18"/>
              <w:ind w:left="7"/>
              <w:jc w:val="center"/>
              <w:rPr>
                <w:sz w:val="21"/>
              </w:rPr>
            </w:pPr>
            <w:r>
              <w:rPr>
                <w:w w:val="99"/>
                <w:sz w:val="21"/>
              </w:rPr>
              <w:t>5</w:t>
            </w:r>
          </w:p>
        </w:tc>
        <w:tc>
          <w:tcPr>
            <w:tcW w:w="707"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4" w:hRule="atLeast"/>
        </w:trPr>
        <w:tc>
          <w:tcPr>
            <w:tcW w:w="8070" w:type="dxa"/>
            <w:gridSpan w:val="5"/>
          </w:tcPr>
          <w:p>
            <w:pPr>
              <w:pStyle w:val="9"/>
              <w:tabs>
                <w:tab w:val="left" w:pos="430"/>
              </w:tabs>
              <w:spacing w:line="263" w:lineRule="exact"/>
              <w:ind w:left="10"/>
              <w:jc w:val="center"/>
              <w:rPr>
                <w:sz w:val="21"/>
              </w:rPr>
            </w:pPr>
            <w:r>
              <w:rPr>
                <w:sz w:val="21"/>
              </w:rPr>
              <w:t>合</w:t>
            </w:r>
            <w:r>
              <w:rPr>
                <w:sz w:val="21"/>
              </w:rPr>
              <w:tab/>
            </w:r>
            <w:r>
              <w:rPr>
                <w:sz w:val="21"/>
              </w:rPr>
              <w:t>计</w:t>
            </w:r>
          </w:p>
        </w:tc>
        <w:tc>
          <w:tcPr>
            <w:tcW w:w="960" w:type="dxa"/>
          </w:tcPr>
          <w:p>
            <w:pPr>
              <w:pStyle w:val="9"/>
              <w:spacing w:before="5" w:line="258" w:lineRule="exact"/>
              <w:ind w:left="140" w:right="133"/>
              <w:jc w:val="center"/>
              <w:rPr>
                <w:sz w:val="21"/>
              </w:rPr>
            </w:pPr>
            <w:r>
              <w:rPr>
                <w:sz w:val="21"/>
              </w:rPr>
              <w:t>110</w:t>
            </w:r>
          </w:p>
        </w:tc>
        <w:tc>
          <w:tcPr>
            <w:tcW w:w="707" w:type="dxa"/>
          </w:tcPr>
          <w:p>
            <w:pPr>
              <w:pStyle w:val="9"/>
              <w:rPr>
                <w:rFonts w:ascii="Times New Roman"/>
                <w:sz w:val="20"/>
              </w:rPr>
            </w:pPr>
          </w:p>
        </w:tc>
      </w:tr>
    </w:tbl>
    <w:p>
      <w:pPr>
        <w:spacing w:before="177"/>
        <w:ind w:left="818" w:right="0" w:firstLine="0"/>
        <w:jc w:val="left"/>
        <w:rPr>
          <w:b/>
          <w:sz w:val="21"/>
        </w:rPr>
      </w:pPr>
      <w:r>
        <w:rPr>
          <w:b/>
          <w:sz w:val="21"/>
        </w:rPr>
        <w:t>考官签字：</w:t>
      </w:r>
    </w:p>
    <w:p>
      <w:pPr>
        <w:spacing w:after="0"/>
        <w:jc w:val="left"/>
        <w:rPr>
          <w:sz w:val="21"/>
        </w:rPr>
        <w:sectPr>
          <w:pgSz w:w="11910" w:h="16840"/>
          <w:pgMar w:top="2280" w:right="600" w:bottom="280" w:left="600" w:header="1470" w:footer="0" w:gutter="0"/>
          <w:cols w:space="720" w:num="1"/>
        </w:sectPr>
      </w:pPr>
    </w:p>
    <w:p>
      <w:pPr>
        <w:pStyle w:val="2"/>
        <w:spacing w:before="57" w:after="5"/>
        <w:ind w:left="1010" w:right="1008"/>
        <w:jc w:val="center"/>
      </w:pPr>
      <w:r>
        <w:t>汉密尔顿抑郁量表-HAMD</w:t>
      </w:r>
    </w:p>
    <w:tbl>
      <w:tblPr>
        <w:tblStyle w:val="5"/>
        <w:tblW w:w="0" w:type="auto"/>
        <w:tblInd w:w="12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94"/>
        <w:gridCol w:w="750"/>
        <w:gridCol w:w="3686"/>
        <w:gridCol w:w="1242"/>
        <w:gridCol w:w="2348"/>
        <w:gridCol w:w="939"/>
        <w:gridCol w:w="7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4" w:hRule="atLeast"/>
        </w:trPr>
        <w:tc>
          <w:tcPr>
            <w:tcW w:w="1544" w:type="dxa"/>
            <w:gridSpan w:val="2"/>
          </w:tcPr>
          <w:p>
            <w:pPr>
              <w:pStyle w:val="9"/>
              <w:spacing w:before="5" w:line="259" w:lineRule="exact"/>
              <w:ind w:left="351"/>
              <w:rPr>
                <w:sz w:val="21"/>
              </w:rPr>
            </w:pPr>
            <w:r>
              <w:rPr>
                <w:sz w:val="21"/>
              </w:rPr>
              <w:t>考生姓名</w:t>
            </w:r>
          </w:p>
        </w:tc>
        <w:tc>
          <w:tcPr>
            <w:tcW w:w="3686" w:type="dxa"/>
          </w:tcPr>
          <w:p>
            <w:pPr>
              <w:pStyle w:val="9"/>
              <w:rPr>
                <w:rFonts w:ascii="Times New Roman"/>
                <w:sz w:val="20"/>
              </w:rPr>
            </w:pPr>
          </w:p>
        </w:tc>
        <w:tc>
          <w:tcPr>
            <w:tcW w:w="1242" w:type="dxa"/>
          </w:tcPr>
          <w:p>
            <w:pPr>
              <w:pStyle w:val="9"/>
              <w:spacing w:before="5" w:line="259" w:lineRule="exact"/>
              <w:ind w:left="178" w:right="174"/>
              <w:jc w:val="center"/>
              <w:rPr>
                <w:rFonts w:hint="eastAsia" w:eastAsia="宋体"/>
                <w:sz w:val="21"/>
                <w:lang w:eastAsia="zh-CN"/>
              </w:rPr>
            </w:pPr>
            <w:r>
              <w:rPr>
                <w:rFonts w:hint="eastAsia"/>
                <w:sz w:val="21"/>
                <w:lang w:eastAsia="zh-CN"/>
              </w:rPr>
              <w:t>终身码</w:t>
            </w:r>
          </w:p>
        </w:tc>
        <w:tc>
          <w:tcPr>
            <w:tcW w:w="3995" w:type="dxa"/>
            <w:gridSpan w:val="3"/>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4" w:hRule="atLeast"/>
        </w:trPr>
        <w:tc>
          <w:tcPr>
            <w:tcW w:w="1544" w:type="dxa"/>
            <w:gridSpan w:val="2"/>
          </w:tcPr>
          <w:p>
            <w:pPr>
              <w:pStyle w:val="9"/>
              <w:spacing w:before="4" w:line="260" w:lineRule="exact"/>
              <w:ind w:left="351"/>
              <w:rPr>
                <w:sz w:val="21"/>
              </w:rPr>
            </w:pPr>
            <w:r>
              <w:rPr>
                <w:sz w:val="21"/>
              </w:rPr>
              <w:t>培训学科</w:t>
            </w:r>
          </w:p>
        </w:tc>
        <w:tc>
          <w:tcPr>
            <w:tcW w:w="3686" w:type="dxa"/>
          </w:tcPr>
          <w:p>
            <w:pPr>
              <w:pStyle w:val="9"/>
              <w:rPr>
                <w:rFonts w:ascii="Times New Roman"/>
                <w:sz w:val="20"/>
              </w:rPr>
            </w:pPr>
          </w:p>
        </w:tc>
        <w:tc>
          <w:tcPr>
            <w:tcW w:w="1242" w:type="dxa"/>
          </w:tcPr>
          <w:p>
            <w:pPr>
              <w:pStyle w:val="9"/>
              <w:spacing w:before="4" w:line="260" w:lineRule="exact"/>
              <w:ind w:left="178" w:right="174"/>
              <w:jc w:val="center"/>
              <w:rPr>
                <w:sz w:val="21"/>
              </w:rPr>
            </w:pPr>
            <w:r>
              <w:rPr>
                <w:sz w:val="21"/>
              </w:rPr>
              <w:t>考核基地</w:t>
            </w:r>
          </w:p>
        </w:tc>
        <w:tc>
          <w:tcPr>
            <w:tcW w:w="3995" w:type="dxa"/>
            <w:gridSpan w:val="3"/>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3" w:hRule="atLeast"/>
        </w:trPr>
        <w:tc>
          <w:tcPr>
            <w:tcW w:w="1544" w:type="dxa"/>
            <w:gridSpan w:val="2"/>
          </w:tcPr>
          <w:p>
            <w:pPr>
              <w:pStyle w:val="9"/>
              <w:spacing w:before="5" w:line="259" w:lineRule="exact"/>
              <w:ind w:left="351"/>
              <w:rPr>
                <w:sz w:val="21"/>
              </w:rPr>
            </w:pPr>
            <w:r>
              <w:rPr>
                <w:sz w:val="21"/>
              </w:rPr>
              <w:t>考核时间</w:t>
            </w:r>
          </w:p>
        </w:tc>
        <w:tc>
          <w:tcPr>
            <w:tcW w:w="8923" w:type="dxa"/>
            <w:gridSpan w:val="5"/>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4" w:hRule="atLeast"/>
        </w:trPr>
        <w:tc>
          <w:tcPr>
            <w:tcW w:w="1544" w:type="dxa"/>
            <w:gridSpan w:val="2"/>
          </w:tcPr>
          <w:p>
            <w:pPr>
              <w:pStyle w:val="9"/>
              <w:spacing w:before="4" w:line="260" w:lineRule="exact"/>
              <w:ind w:left="351"/>
              <w:rPr>
                <w:b/>
                <w:sz w:val="21"/>
              </w:rPr>
            </w:pPr>
            <w:r>
              <w:rPr>
                <w:b/>
                <w:sz w:val="21"/>
              </w:rPr>
              <w:t>评分项目</w:t>
            </w:r>
          </w:p>
        </w:tc>
        <w:tc>
          <w:tcPr>
            <w:tcW w:w="7276" w:type="dxa"/>
            <w:gridSpan w:val="3"/>
          </w:tcPr>
          <w:p>
            <w:pPr>
              <w:pStyle w:val="9"/>
              <w:spacing w:before="4" w:line="260" w:lineRule="exact"/>
              <w:ind w:left="3197" w:right="3184"/>
              <w:jc w:val="center"/>
              <w:rPr>
                <w:b/>
                <w:sz w:val="21"/>
              </w:rPr>
            </w:pPr>
            <w:r>
              <w:rPr>
                <w:b/>
                <w:sz w:val="21"/>
              </w:rPr>
              <w:t>评分要素</w:t>
            </w:r>
          </w:p>
        </w:tc>
        <w:tc>
          <w:tcPr>
            <w:tcW w:w="939" w:type="dxa"/>
          </w:tcPr>
          <w:p>
            <w:pPr>
              <w:pStyle w:val="9"/>
              <w:spacing w:before="4" w:line="260" w:lineRule="exact"/>
              <w:ind w:left="133" w:right="122"/>
              <w:jc w:val="center"/>
              <w:rPr>
                <w:b/>
                <w:sz w:val="21"/>
              </w:rPr>
            </w:pPr>
            <w:r>
              <w:rPr>
                <w:b/>
                <w:sz w:val="21"/>
              </w:rPr>
              <w:t>标准分</w:t>
            </w:r>
          </w:p>
        </w:tc>
        <w:tc>
          <w:tcPr>
            <w:tcW w:w="708" w:type="dxa"/>
          </w:tcPr>
          <w:p>
            <w:pPr>
              <w:pStyle w:val="9"/>
              <w:spacing w:before="4" w:line="260" w:lineRule="exact"/>
              <w:ind w:left="144"/>
              <w:rPr>
                <w:b/>
                <w:sz w:val="21"/>
              </w:rPr>
            </w:pPr>
            <w:r>
              <w:rPr>
                <w:b/>
                <w:sz w:val="21"/>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227" w:hRule="atLeast"/>
        </w:trPr>
        <w:tc>
          <w:tcPr>
            <w:tcW w:w="1544" w:type="dxa"/>
            <w:gridSpan w:val="2"/>
          </w:tcPr>
          <w:p>
            <w:pPr>
              <w:pStyle w:val="9"/>
              <w:rPr>
                <w:b/>
                <w:sz w:val="20"/>
              </w:rPr>
            </w:pPr>
          </w:p>
          <w:p>
            <w:pPr>
              <w:pStyle w:val="9"/>
              <w:spacing w:before="4"/>
              <w:rPr>
                <w:b/>
                <w:sz w:val="17"/>
              </w:rPr>
            </w:pPr>
          </w:p>
          <w:p>
            <w:pPr>
              <w:pStyle w:val="9"/>
              <w:ind w:left="108"/>
              <w:rPr>
                <w:sz w:val="21"/>
              </w:rPr>
            </w:pPr>
            <w:r>
              <w:rPr>
                <w:sz w:val="21"/>
              </w:rPr>
              <w:t>操作判断</w:t>
            </w:r>
          </w:p>
        </w:tc>
        <w:tc>
          <w:tcPr>
            <w:tcW w:w="7276" w:type="dxa"/>
            <w:gridSpan w:val="3"/>
          </w:tcPr>
          <w:p>
            <w:pPr>
              <w:pStyle w:val="9"/>
              <w:spacing w:before="34" w:line="273" w:lineRule="auto"/>
              <w:ind w:left="160" w:right="97"/>
              <w:rPr>
                <w:sz w:val="21"/>
              </w:rPr>
            </w:pPr>
            <w:r>
              <w:rPr>
                <w:sz w:val="21"/>
              </w:rPr>
              <w:t>适用范围：适用于有抑郁症状的成年人。可用于抑郁症、双向情感障碍、神</w:t>
            </w:r>
            <w:r>
              <w:rPr>
                <w:spacing w:val="-3"/>
                <w:sz w:val="21"/>
              </w:rPr>
              <w:t>经症等多种疾病的抑郁症状之评定，尤其适用于抑郁障碍。根据题干判断该</w:t>
            </w:r>
            <w:r>
              <w:rPr>
                <w:spacing w:val="-8"/>
                <w:sz w:val="21"/>
              </w:rPr>
              <w:t>做何种技能操作，判断正确得</w:t>
            </w:r>
            <w:r>
              <w:rPr>
                <w:sz w:val="21"/>
              </w:rPr>
              <w:t>5</w:t>
            </w:r>
            <w:r>
              <w:rPr>
                <w:spacing w:val="-11"/>
                <w:sz w:val="21"/>
              </w:rPr>
              <w:t>分，判断错误不得分，由考官告知其正确操作</w:t>
            </w:r>
          </w:p>
          <w:p>
            <w:pPr>
              <w:pStyle w:val="9"/>
              <w:spacing w:before="1" w:line="252" w:lineRule="exact"/>
              <w:ind w:left="160"/>
              <w:rPr>
                <w:sz w:val="21"/>
              </w:rPr>
            </w:pPr>
            <w:r>
              <w:rPr>
                <w:sz w:val="21"/>
              </w:rPr>
              <w:t>项目，考生进行技能操作</w:t>
            </w:r>
          </w:p>
        </w:tc>
        <w:tc>
          <w:tcPr>
            <w:tcW w:w="939" w:type="dxa"/>
          </w:tcPr>
          <w:p>
            <w:pPr>
              <w:pStyle w:val="9"/>
              <w:rPr>
                <w:b/>
                <w:sz w:val="20"/>
              </w:rPr>
            </w:pPr>
          </w:p>
          <w:p>
            <w:pPr>
              <w:pStyle w:val="9"/>
              <w:spacing w:before="4"/>
              <w:rPr>
                <w:b/>
                <w:sz w:val="17"/>
              </w:rPr>
            </w:pPr>
          </w:p>
          <w:p>
            <w:pPr>
              <w:pStyle w:val="9"/>
              <w:ind w:left="7"/>
              <w:jc w:val="center"/>
              <w:rPr>
                <w:sz w:val="21"/>
              </w:rPr>
            </w:pPr>
            <w:r>
              <w:rPr>
                <w:w w:val="99"/>
                <w:sz w:val="21"/>
              </w:rPr>
              <w:t>5</w:t>
            </w:r>
          </w:p>
        </w:tc>
        <w:tc>
          <w:tcPr>
            <w:tcW w:w="708"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0" w:hRule="atLeast"/>
        </w:trPr>
        <w:tc>
          <w:tcPr>
            <w:tcW w:w="1544" w:type="dxa"/>
            <w:gridSpan w:val="2"/>
            <w:vMerge w:val="restart"/>
          </w:tcPr>
          <w:p>
            <w:pPr>
              <w:pStyle w:val="9"/>
              <w:rPr>
                <w:b/>
                <w:sz w:val="20"/>
              </w:rPr>
            </w:pPr>
          </w:p>
          <w:p>
            <w:pPr>
              <w:pStyle w:val="9"/>
              <w:rPr>
                <w:b/>
                <w:sz w:val="20"/>
              </w:rPr>
            </w:pPr>
          </w:p>
          <w:p>
            <w:pPr>
              <w:pStyle w:val="9"/>
              <w:rPr>
                <w:b/>
                <w:sz w:val="20"/>
              </w:rPr>
            </w:pPr>
          </w:p>
          <w:p>
            <w:pPr>
              <w:pStyle w:val="9"/>
              <w:rPr>
                <w:b/>
                <w:sz w:val="14"/>
              </w:rPr>
            </w:pPr>
          </w:p>
          <w:p>
            <w:pPr>
              <w:pStyle w:val="9"/>
              <w:spacing w:before="1"/>
              <w:ind w:left="108"/>
              <w:rPr>
                <w:sz w:val="21"/>
              </w:rPr>
            </w:pPr>
            <w:r>
              <w:rPr>
                <w:sz w:val="21"/>
              </w:rPr>
              <w:t>操作前准备</w:t>
            </w:r>
          </w:p>
        </w:tc>
        <w:tc>
          <w:tcPr>
            <w:tcW w:w="7276" w:type="dxa"/>
            <w:gridSpan w:val="3"/>
          </w:tcPr>
          <w:p>
            <w:pPr>
              <w:pStyle w:val="9"/>
              <w:spacing w:before="34" w:line="273" w:lineRule="auto"/>
              <w:ind w:left="160" w:right="174"/>
              <w:rPr>
                <w:sz w:val="21"/>
              </w:rPr>
            </w:pPr>
            <w:r>
              <w:rPr>
                <w:w w:val="95"/>
                <w:sz w:val="21"/>
              </w:rPr>
              <w:t>患者准备：核对患者信息（1分</w:t>
            </w:r>
            <w:r>
              <w:rPr>
                <w:spacing w:val="-104"/>
                <w:w w:val="95"/>
                <w:sz w:val="21"/>
              </w:rPr>
              <w:t>）</w:t>
            </w:r>
            <w:r>
              <w:rPr>
                <w:w w:val="95"/>
                <w:sz w:val="21"/>
              </w:rPr>
              <w:t>。评估患者状态，明确患者是否适合进行检查（3分</w:t>
            </w:r>
            <w:r>
              <w:rPr>
                <w:spacing w:val="-104"/>
                <w:w w:val="95"/>
                <w:sz w:val="21"/>
              </w:rPr>
              <w:t>）</w:t>
            </w:r>
            <w:r>
              <w:rPr>
                <w:w w:val="95"/>
                <w:sz w:val="21"/>
              </w:rPr>
              <w:t>。告知检查中的患者配合及注意事项（3分</w:t>
            </w:r>
            <w:r>
              <w:rPr>
                <w:spacing w:val="-106"/>
                <w:w w:val="95"/>
                <w:sz w:val="21"/>
              </w:rPr>
              <w:t>）</w:t>
            </w:r>
            <w:r>
              <w:rPr>
                <w:w w:val="95"/>
                <w:sz w:val="21"/>
              </w:rPr>
              <w:t>。让患者保持舒适体位</w:t>
            </w:r>
          </w:p>
          <w:p>
            <w:pPr>
              <w:pStyle w:val="9"/>
              <w:spacing w:before="1" w:line="252" w:lineRule="exact"/>
              <w:ind w:left="160"/>
              <w:rPr>
                <w:sz w:val="21"/>
              </w:rPr>
            </w:pPr>
            <w:r>
              <w:rPr>
                <w:sz w:val="21"/>
              </w:rPr>
              <w:t>：取坐位或卧位（2分）</w:t>
            </w:r>
          </w:p>
        </w:tc>
        <w:tc>
          <w:tcPr>
            <w:tcW w:w="939" w:type="dxa"/>
          </w:tcPr>
          <w:p>
            <w:pPr>
              <w:pStyle w:val="9"/>
              <w:spacing w:before="4"/>
              <w:rPr>
                <w:b/>
                <w:sz w:val="25"/>
              </w:rPr>
            </w:pPr>
          </w:p>
          <w:p>
            <w:pPr>
              <w:pStyle w:val="9"/>
              <w:ind w:left="7"/>
              <w:jc w:val="center"/>
              <w:rPr>
                <w:sz w:val="21"/>
              </w:rPr>
            </w:pPr>
            <w:r>
              <w:rPr>
                <w:w w:val="99"/>
                <w:sz w:val="21"/>
              </w:rPr>
              <w:t>9</w:t>
            </w:r>
          </w:p>
        </w:tc>
        <w:tc>
          <w:tcPr>
            <w:tcW w:w="708"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4" w:hRule="atLeast"/>
        </w:trPr>
        <w:tc>
          <w:tcPr>
            <w:tcW w:w="1544" w:type="dxa"/>
            <w:gridSpan w:val="2"/>
            <w:vMerge w:val="continue"/>
            <w:tcBorders>
              <w:top w:val="nil"/>
            </w:tcBorders>
          </w:tcPr>
          <w:p>
            <w:pPr>
              <w:rPr>
                <w:sz w:val="2"/>
                <w:szCs w:val="2"/>
              </w:rPr>
            </w:pPr>
          </w:p>
        </w:tc>
        <w:tc>
          <w:tcPr>
            <w:tcW w:w="7276" w:type="dxa"/>
            <w:gridSpan w:val="3"/>
          </w:tcPr>
          <w:p>
            <w:pPr>
              <w:pStyle w:val="9"/>
              <w:spacing w:before="35"/>
              <w:ind w:left="160"/>
              <w:rPr>
                <w:sz w:val="21"/>
              </w:rPr>
            </w:pPr>
            <w:r>
              <w:rPr>
                <w:spacing w:val="-2"/>
                <w:sz w:val="21"/>
              </w:rPr>
              <w:t>检查者准备：评定员应为经过训练的医师，最好是</w:t>
            </w:r>
            <w:r>
              <w:rPr>
                <w:sz w:val="21"/>
              </w:rPr>
              <w:t>2</w:t>
            </w:r>
            <w:r>
              <w:rPr>
                <w:spacing w:val="-8"/>
                <w:sz w:val="21"/>
              </w:rPr>
              <w:t>名</w:t>
            </w:r>
            <w:r>
              <w:rPr>
                <w:sz w:val="21"/>
              </w:rPr>
              <w:t>（1分</w:t>
            </w:r>
            <w:r>
              <w:rPr>
                <w:spacing w:val="-104"/>
                <w:sz w:val="21"/>
              </w:rPr>
              <w:t>）</w:t>
            </w:r>
            <w:r>
              <w:rPr>
                <w:spacing w:val="-2"/>
                <w:sz w:val="21"/>
              </w:rPr>
              <w:t>。工作服穿着整</w:t>
            </w:r>
          </w:p>
          <w:p>
            <w:pPr>
              <w:pStyle w:val="9"/>
              <w:spacing w:before="38" w:line="252" w:lineRule="exact"/>
              <w:ind w:left="160"/>
              <w:rPr>
                <w:sz w:val="21"/>
              </w:rPr>
            </w:pPr>
            <w:r>
              <w:rPr>
                <w:sz w:val="21"/>
              </w:rPr>
              <w:t>洁（1分</w:t>
            </w:r>
            <w:r>
              <w:rPr>
                <w:spacing w:val="-104"/>
                <w:sz w:val="21"/>
              </w:rPr>
              <w:t>）</w:t>
            </w:r>
            <w:r>
              <w:rPr>
                <w:sz w:val="21"/>
              </w:rPr>
              <w:t>。距离合适（1分</w:t>
            </w:r>
            <w:r>
              <w:rPr>
                <w:spacing w:val="-104"/>
                <w:sz w:val="21"/>
              </w:rPr>
              <w:t>）</w:t>
            </w:r>
            <w:r>
              <w:rPr>
                <w:sz w:val="21"/>
              </w:rPr>
              <w:t>。态度和蔼（1分）</w:t>
            </w:r>
          </w:p>
        </w:tc>
        <w:tc>
          <w:tcPr>
            <w:tcW w:w="939" w:type="dxa"/>
          </w:tcPr>
          <w:p>
            <w:pPr>
              <w:pStyle w:val="9"/>
              <w:spacing w:before="169"/>
              <w:ind w:left="7"/>
              <w:jc w:val="center"/>
              <w:rPr>
                <w:sz w:val="21"/>
              </w:rPr>
            </w:pPr>
            <w:r>
              <w:rPr>
                <w:w w:val="99"/>
                <w:sz w:val="21"/>
              </w:rPr>
              <w:t>4</w:t>
            </w:r>
          </w:p>
        </w:tc>
        <w:tc>
          <w:tcPr>
            <w:tcW w:w="708"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3" w:hRule="atLeast"/>
        </w:trPr>
        <w:tc>
          <w:tcPr>
            <w:tcW w:w="1544" w:type="dxa"/>
            <w:gridSpan w:val="2"/>
            <w:vMerge w:val="continue"/>
            <w:tcBorders>
              <w:top w:val="nil"/>
            </w:tcBorders>
          </w:tcPr>
          <w:p>
            <w:pPr>
              <w:rPr>
                <w:sz w:val="2"/>
                <w:szCs w:val="2"/>
              </w:rPr>
            </w:pPr>
          </w:p>
        </w:tc>
        <w:tc>
          <w:tcPr>
            <w:tcW w:w="7276" w:type="dxa"/>
            <w:gridSpan w:val="3"/>
          </w:tcPr>
          <w:p>
            <w:pPr>
              <w:pStyle w:val="9"/>
              <w:spacing w:before="35"/>
              <w:ind w:left="160"/>
              <w:rPr>
                <w:sz w:val="21"/>
              </w:rPr>
            </w:pPr>
            <w:r>
              <w:rPr>
                <w:sz w:val="21"/>
              </w:rPr>
              <w:t>物品准备：量表、纸、笔等（1分</w:t>
            </w:r>
            <w:r>
              <w:rPr>
                <w:spacing w:val="-106"/>
                <w:sz w:val="21"/>
              </w:rPr>
              <w:t>）</w:t>
            </w:r>
            <w:r>
              <w:rPr>
                <w:sz w:val="21"/>
              </w:rPr>
              <w:t>。物品置于检查者的左侧或右侧，不能让</w:t>
            </w:r>
          </w:p>
          <w:p>
            <w:pPr>
              <w:pStyle w:val="9"/>
              <w:spacing w:before="38" w:line="252" w:lineRule="exact"/>
              <w:ind w:left="160"/>
              <w:rPr>
                <w:sz w:val="21"/>
              </w:rPr>
            </w:pPr>
            <w:r>
              <w:rPr>
                <w:sz w:val="21"/>
              </w:rPr>
              <w:t>患者拿到笔等尖锐物品，尤其可能有冲动行为的患者（1分）</w:t>
            </w:r>
          </w:p>
        </w:tc>
        <w:tc>
          <w:tcPr>
            <w:tcW w:w="939" w:type="dxa"/>
          </w:tcPr>
          <w:p>
            <w:pPr>
              <w:pStyle w:val="9"/>
              <w:spacing w:before="169"/>
              <w:ind w:left="7"/>
              <w:jc w:val="center"/>
              <w:rPr>
                <w:sz w:val="21"/>
              </w:rPr>
            </w:pPr>
            <w:r>
              <w:rPr>
                <w:w w:val="99"/>
                <w:sz w:val="21"/>
              </w:rPr>
              <w:t>2</w:t>
            </w:r>
          </w:p>
        </w:tc>
        <w:tc>
          <w:tcPr>
            <w:tcW w:w="708"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4" w:hRule="atLeast"/>
        </w:trPr>
        <w:tc>
          <w:tcPr>
            <w:tcW w:w="794" w:type="dxa"/>
            <w:vMerge w:val="restart"/>
          </w:tcPr>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spacing w:before="145" w:line="242" w:lineRule="auto"/>
              <w:ind w:left="185" w:right="178"/>
              <w:rPr>
                <w:sz w:val="21"/>
              </w:rPr>
            </w:pPr>
            <w:r>
              <w:rPr>
                <w:sz w:val="21"/>
              </w:rPr>
              <w:t>操作过程</w:t>
            </w:r>
          </w:p>
        </w:tc>
        <w:tc>
          <w:tcPr>
            <w:tcW w:w="750" w:type="dxa"/>
            <w:vMerge w:val="restart"/>
          </w:tcPr>
          <w:p>
            <w:pPr>
              <w:pStyle w:val="9"/>
              <w:rPr>
                <w:b/>
                <w:sz w:val="27"/>
              </w:rPr>
            </w:pPr>
          </w:p>
          <w:p>
            <w:pPr>
              <w:pStyle w:val="9"/>
              <w:spacing w:before="1" w:line="242" w:lineRule="auto"/>
              <w:ind w:left="164" w:right="155"/>
              <w:rPr>
                <w:sz w:val="21"/>
              </w:rPr>
            </w:pPr>
            <w:r>
              <w:rPr>
                <w:sz w:val="21"/>
              </w:rPr>
              <w:t>施测时间</w:t>
            </w:r>
          </w:p>
        </w:tc>
        <w:tc>
          <w:tcPr>
            <w:tcW w:w="7276" w:type="dxa"/>
            <w:gridSpan w:val="3"/>
          </w:tcPr>
          <w:p>
            <w:pPr>
              <w:pStyle w:val="9"/>
              <w:spacing w:before="34"/>
              <w:ind w:left="160"/>
              <w:rPr>
                <w:sz w:val="21"/>
              </w:rPr>
            </w:pPr>
            <w:r>
              <w:rPr>
                <w:sz w:val="21"/>
              </w:rPr>
              <w:t>每次10～20分钟。这主要取决于患者病情的严重程度及合作程度，如患者严</w:t>
            </w:r>
          </w:p>
          <w:p>
            <w:pPr>
              <w:pStyle w:val="9"/>
              <w:spacing w:before="39" w:line="252" w:lineRule="exact"/>
              <w:ind w:left="160"/>
              <w:rPr>
                <w:sz w:val="21"/>
              </w:rPr>
            </w:pPr>
            <w:r>
              <w:rPr>
                <w:sz w:val="21"/>
              </w:rPr>
              <w:t>重阻滞时，所需评定时间将会更长些</w:t>
            </w:r>
          </w:p>
        </w:tc>
        <w:tc>
          <w:tcPr>
            <w:tcW w:w="939" w:type="dxa"/>
          </w:tcPr>
          <w:p>
            <w:pPr>
              <w:pStyle w:val="9"/>
              <w:spacing w:before="169"/>
              <w:ind w:left="7"/>
              <w:jc w:val="center"/>
              <w:rPr>
                <w:sz w:val="21"/>
              </w:rPr>
            </w:pPr>
            <w:r>
              <w:rPr>
                <w:w w:val="99"/>
                <w:sz w:val="21"/>
              </w:rPr>
              <w:t>5</w:t>
            </w:r>
          </w:p>
        </w:tc>
        <w:tc>
          <w:tcPr>
            <w:tcW w:w="708"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613" w:hRule="atLeast"/>
        </w:trPr>
        <w:tc>
          <w:tcPr>
            <w:tcW w:w="794" w:type="dxa"/>
            <w:vMerge w:val="continue"/>
            <w:tcBorders>
              <w:top w:val="nil"/>
            </w:tcBorders>
          </w:tcPr>
          <w:p>
            <w:pPr>
              <w:rPr>
                <w:sz w:val="2"/>
                <w:szCs w:val="2"/>
              </w:rPr>
            </w:pPr>
          </w:p>
        </w:tc>
        <w:tc>
          <w:tcPr>
            <w:tcW w:w="750" w:type="dxa"/>
            <w:vMerge w:val="continue"/>
            <w:tcBorders>
              <w:top w:val="nil"/>
            </w:tcBorders>
          </w:tcPr>
          <w:p>
            <w:pPr>
              <w:rPr>
                <w:sz w:val="2"/>
                <w:szCs w:val="2"/>
              </w:rPr>
            </w:pPr>
          </w:p>
        </w:tc>
        <w:tc>
          <w:tcPr>
            <w:tcW w:w="7276" w:type="dxa"/>
            <w:gridSpan w:val="3"/>
          </w:tcPr>
          <w:p>
            <w:pPr>
              <w:pStyle w:val="9"/>
              <w:spacing w:before="35"/>
              <w:ind w:left="160"/>
              <w:rPr>
                <w:sz w:val="21"/>
              </w:rPr>
            </w:pPr>
            <w:r>
              <w:rPr>
                <w:sz w:val="21"/>
              </w:rPr>
              <w:t>评定当时或干预前1周的情况，治疗后2～6周，以同样方式，再次评定，比</w:t>
            </w:r>
          </w:p>
          <w:p>
            <w:pPr>
              <w:pStyle w:val="9"/>
              <w:spacing w:before="38" w:line="252" w:lineRule="exact"/>
              <w:ind w:left="160"/>
              <w:rPr>
                <w:sz w:val="21"/>
              </w:rPr>
            </w:pPr>
            <w:r>
              <w:rPr>
                <w:sz w:val="21"/>
              </w:rPr>
              <w:t>较治疗前后的症状和病情的变化</w:t>
            </w:r>
          </w:p>
        </w:tc>
        <w:tc>
          <w:tcPr>
            <w:tcW w:w="939" w:type="dxa"/>
          </w:tcPr>
          <w:p>
            <w:pPr>
              <w:pStyle w:val="9"/>
              <w:spacing w:before="169"/>
              <w:ind w:left="7"/>
              <w:jc w:val="center"/>
              <w:rPr>
                <w:sz w:val="21"/>
              </w:rPr>
            </w:pPr>
            <w:r>
              <w:rPr>
                <w:w w:val="99"/>
                <w:sz w:val="21"/>
              </w:rPr>
              <w:t>5</w:t>
            </w:r>
          </w:p>
        </w:tc>
        <w:tc>
          <w:tcPr>
            <w:tcW w:w="708"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227" w:hRule="atLeast"/>
        </w:trPr>
        <w:tc>
          <w:tcPr>
            <w:tcW w:w="794" w:type="dxa"/>
            <w:vMerge w:val="continue"/>
            <w:tcBorders>
              <w:top w:val="nil"/>
            </w:tcBorders>
          </w:tcPr>
          <w:p>
            <w:pPr>
              <w:rPr>
                <w:sz w:val="2"/>
                <w:szCs w:val="2"/>
              </w:rPr>
            </w:pPr>
          </w:p>
        </w:tc>
        <w:tc>
          <w:tcPr>
            <w:tcW w:w="750" w:type="dxa"/>
            <w:vMerge w:val="restart"/>
          </w:tcPr>
          <w:p>
            <w:pPr>
              <w:pStyle w:val="9"/>
              <w:rPr>
                <w:b/>
                <w:sz w:val="20"/>
              </w:rPr>
            </w:pPr>
          </w:p>
          <w:p>
            <w:pPr>
              <w:pStyle w:val="9"/>
              <w:rPr>
                <w:b/>
                <w:sz w:val="20"/>
              </w:rPr>
            </w:pPr>
          </w:p>
          <w:p>
            <w:pPr>
              <w:pStyle w:val="9"/>
              <w:rPr>
                <w:b/>
                <w:sz w:val="20"/>
              </w:rPr>
            </w:pPr>
          </w:p>
          <w:p>
            <w:pPr>
              <w:pStyle w:val="9"/>
              <w:rPr>
                <w:b/>
                <w:sz w:val="20"/>
              </w:rPr>
            </w:pPr>
          </w:p>
          <w:p>
            <w:pPr>
              <w:pStyle w:val="9"/>
              <w:spacing w:before="5"/>
              <w:rPr>
                <w:b/>
                <w:sz w:val="21"/>
              </w:rPr>
            </w:pPr>
          </w:p>
          <w:p>
            <w:pPr>
              <w:pStyle w:val="9"/>
              <w:spacing w:line="244" w:lineRule="auto"/>
              <w:ind w:left="164" w:right="155"/>
              <w:rPr>
                <w:sz w:val="21"/>
              </w:rPr>
            </w:pPr>
            <w:r>
              <w:rPr>
                <w:sz w:val="21"/>
              </w:rPr>
              <w:t>施测要求</w:t>
            </w:r>
          </w:p>
        </w:tc>
        <w:tc>
          <w:tcPr>
            <w:tcW w:w="7276" w:type="dxa"/>
            <w:gridSpan w:val="3"/>
          </w:tcPr>
          <w:p>
            <w:pPr>
              <w:pStyle w:val="9"/>
              <w:spacing w:before="34"/>
              <w:ind w:left="160"/>
              <w:rPr>
                <w:sz w:val="21"/>
              </w:rPr>
            </w:pPr>
            <w:r>
              <w:rPr>
                <w:w w:val="95"/>
                <w:sz w:val="21"/>
              </w:rPr>
              <w:t>汉密尔顿抑郁量表24项版本中的第8、9、11项，依据对患者的观察进行评定</w:t>
            </w:r>
          </w:p>
          <w:p>
            <w:pPr>
              <w:pStyle w:val="9"/>
              <w:spacing w:before="39"/>
              <w:ind w:left="160"/>
              <w:rPr>
                <w:sz w:val="21"/>
              </w:rPr>
            </w:pPr>
            <w:r>
              <w:rPr>
                <w:w w:val="95"/>
                <w:sz w:val="21"/>
              </w:rPr>
              <w:t>，其余各项则根据患者的口头叙述评分，其中第1项需要两者兼顾，第7、22</w:t>
            </w:r>
          </w:p>
          <w:p>
            <w:pPr>
              <w:pStyle w:val="9"/>
              <w:spacing w:before="7" w:line="300" w:lineRule="atLeast"/>
              <w:ind w:left="160" w:right="68"/>
              <w:rPr>
                <w:sz w:val="21"/>
              </w:rPr>
            </w:pPr>
            <w:r>
              <w:rPr>
                <w:sz w:val="21"/>
              </w:rPr>
              <w:t>项尚需向患者家属或病房工作人员收集资料，第16项最好是根据体重记录，也可依据患者主诉及其家属或病房的工作人员所提供的资料进行评定</w:t>
            </w:r>
          </w:p>
        </w:tc>
        <w:tc>
          <w:tcPr>
            <w:tcW w:w="939" w:type="dxa"/>
          </w:tcPr>
          <w:p>
            <w:pPr>
              <w:pStyle w:val="9"/>
              <w:rPr>
                <w:b/>
                <w:sz w:val="20"/>
              </w:rPr>
            </w:pPr>
          </w:p>
          <w:p>
            <w:pPr>
              <w:pStyle w:val="9"/>
              <w:spacing w:before="2"/>
              <w:rPr>
                <w:b/>
                <w:sz w:val="17"/>
              </w:rPr>
            </w:pPr>
          </w:p>
          <w:p>
            <w:pPr>
              <w:pStyle w:val="9"/>
              <w:ind w:left="129" w:right="122"/>
              <w:jc w:val="center"/>
              <w:rPr>
                <w:sz w:val="21"/>
              </w:rPr>
            </w:pPr>
            <w:r>
              <w:rPr>
                <w:sz w:val="21"/>
              </w:rPr>
              <w:t>10</w:t>
            </w:r>
          </w:p>
        </w:tc>
        <w:tc>
          <w:tcPr>
            <w:tcW w:w="708"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21" w:hRule="atLeast"/>
        </w:trPr>
        <w:tc>
          <w:tcPr>
            <w:tcW w:w="794" w:type="dxa"/>
            <w:vMerge w:val="continue"/>
            <w:tcBorders>
              <w:top w:val="nil"/>
            </w:tcBorders>
          </w:tcPr>
          <w:p>
            <w:pPr>
              <w:rPr>
                <w:sz w:val="2"/>
                <w:szCs w:val="2"/>
              </w:rPr>
            </w:pPr>
          </w:p>
        </w:tc>
        <w:tc>
          <w:tcPr>
            <w:tcW w:w="750" w:type="dxa"/>
            <w:vMerge w:val="continue"/>
            <w:tcBorders>
              <w:top w:val="nil"/>
            </w:tcBorders>
          </w:tcPr>
          <w:p>
            <w:pPr>
              <w:rPr>
                <w:sz w:val="2"/>
                <w:szCs w:val="2"/>
              </w:rPr>
            </w:pPr>
          </w:p>
        </w:tc>
        <w:tc>
          <w:tcPr>
            <w:tcW w:w="7276" w:type="dxa"/>
            <w:gridSpan w:val="3"/>
          </w:tcPr>
          <w:p>
            <w:pPr>
              <w:pStyle w:val="9"/>
              <w:spacing w:before="35" w:line="266" w:lineRule="exact"/>
              <w:ind w:left="160"/>
              <w:rPr>
                <w:sz w:val="21"/>
              </w:rPr>
            </w:pPr>
            <w:r>
              <w:rPr>
                <w:sz w:val="21"/>
              </w:rPr>
              <w:t>同时特别强调患者的主观体验（5分）和情感流露（5分）</w:t>
            </w:r>
          </w:p>
        </w:tc>
        <w:tc>
          <w:tcPr>
            <w:tcW w:w="939" w:type="dxa"/>
          </w:tcPr>
          <w:p>
            <w:pPr>
              <w:pStyle w:val="9"/>
              <w:spacing w:before="23"/>
              <w:ind w:left="129" w:right="122"/>
              <w:jc w:val="center"/>
              <w:rPr>
                <w:sz w:val="21"/>
              </w:rPr>
            </w:pPr>
            <w:r>
              <w:rPr>
                <w:sz w:val="21"/>
              </w:rPr>
              <w:t>10</w:t>
            </w:r>
          </w:p>
        </w:tc>
        <w:tc>
          <w:tcPr>
            <w:tcW w:w="708"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21" w:hRule="atLeast"/>
        </w:trPr>
        <w:tc>
          <w:tcPr>
            <w:tcW w:w="794" w:type="dxa"/>
            <w:vMerge w:val="continue"/>
            <w:tcBorders>
              <w:top w:val="nil"/>
            </w:tcBorders>
          </w:tcPr>
          <w:p>
            <w:pPr>
              <w:rPr>
                <w:sz w:val="2"/>
                <w:szCs w:val="2"/>
              </w:rPr>
            </w:pPr>
          </w:p>
        </w:tc>
        <w:tc>
          <w:tcPr>
            <w:tcW w:w="750" w:type="dxa"/>
            <w:vMerge w:val="continue"/>
            <w:tcBorders>
              <w:top w:val="nil"/>
            </w:tcBorders>
          </w:tcPr>
          <w:p>
            <w:pPr>
              <w:rPr>
                <w:sz w:val="2"/>
                <w:szCs w:val="2"/>
              </w:rPr>
            </w:pPr>
          </w:p>
        </w:tc>
        <w:tc>
          <w:tcPr>
            <w:tcW w:w="7276" w:type="dxa"/>
            <w:gridSpan w:val="3"/>
          </w:tcPr>
          <w:p>
            <w:pPr>
              <w:pStyle w:val="9"/>
              <w:spacing w:before="33" w:line="268" w:lineRule="exact"/>
              <w:ind w:left="160"/>
              <w:rPr>
                <w:sz w:val="21"/>
              </w:rPr>
            </w:pPr>
            <w:r>
              <w:rPr>
                <w:sz w:val="21"/>
              </w:rPr>
              <w:t>患者一定要对提出的问题准确理解</w:t>
            </w:r>
          </w:p>
        </w:tc>
        <w:tc>
          <w:tcPr>
            <w:tcW w:w="939" w:type="dxa"/>
          </w:tcPr>
          <w:p>
            <w:pPr>
              <w:pStyle w:val="9"/>
              <w:spacing w:before="23"/>
              <w:ind w:left="7"/>
              <w:jc w:val="center"/>
              <w:rPr>
                <w:sz w:val="21"/>
              </w:rPr>
            </w:pPr>
            <w:r>
              <w:rPr>
                <w:w w:val="99"/>
                <w:sz w:val="21"/>
              </w:rPr>
              <w:t>8</w:t>
            </w:r>
          </w:p>
        </w:tc>
        <w:tc>
          <w:tcPr>
            <w:tcW w:w="708"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245" w:hRule="atLeast"/>
        </w:trPr>
        <w:tc>
          <w:tcPr>
            <w:tcW w:w="794" w:type="dxa"/>
            <w:vMerge w:val="continue"/>
            <w:tcBorders>
              <w:top w:val="nil"/>
            </w:tcBorders>
          </w:tcPr>
          <w:p>
            <w:pPr>
              <w:rPr>
                <w:sz w:val="2"/>
                <w:szCs w:val="2"/>
              </w:rPr>
            </w:pPr>
          </w:p>
        </w:tc>
        <w:tc>
          <w:tcPr>
            <w:tcW w:w="750" w:type="dxa"/>
            <w:vMerge w:val="continue"/>
            <w:tcBorders>
              <w:top w:val="nil"/>
            </w:tcBorders>
          </w:tcPr>
          <w:p>
            <w:pPr>
              <w:rPr>
                <w:sz w:val="2"/>
                <w:szCs w:val="2"/>
              </w:rPr>
            </w:pPr>
          </w:p>
        </w:tc>
        <w:tc>
          <w:tcPr>
            <w:tcW w:w="7276" w:type="dxa"/>
            <w:gridSpan w:val="3"/>
          </w:tcPr>
          <w:p>
            <w:pPr>
              <w:pStyle w:val="9"/>
              <w:spacing w:before="33" w:line="273" w:lineRule="auto"/>
              <w:ind w:left="160" w:right="97"/>
              <w:jc w:val="both"/>
              <w:rPr>
                <w:sz w:val="21"/>
              </w:rPr>
            </w:pPr>
            <w:r>
              <w:rPr>
                <w:sz w:val="21"/>
              </w:rPr>
              <w:t>总分能较好地反映病情的严重程度，即症状越轻，总分越低；症状越重，总分越高。通过总分在心理咨询或药物治疗前后的变化来衡量各种心理、药物</w:t>
            </w:r>
            <w:r>
              <w:rPr>
                <w:w w:val="95"/>
                <w:sz w:val="21"/>
              </w:rPr>
              <w:t>干预的效果。本量表可归纳为7类因子结构，因子分可以反映患者抑郁症状的</w:t>
            </w:r>
          </w:p>
          <w:p>
            <w:pPr>
              <w:pStyle w:val="9"/>
              <w:spacing w:before="1"/>
              <w:ind w:left="160"/>
              <w:rPr>
                <w:sz w:val="21"/>
              </w:rPr>
            </w:pPr>
            <w:r>
              <w:rPr>
                <w:sz w:val="21"/>
              </w:rPr>
              <w:t>特点，同时也可反映心理或药物干预前后靶症状的变化特点</w:t>
            </w:r>
          </w:p>
        </w:tc>
        <w:tc>
          <w:tcPr>
            <w:tcW w:w="939" w:type="dxa"/>
          </w:tcPr>
          <w:p>
            <w:pPr>
              <w:pStyle w:val="9"/>
              <w:rPr>
                <w:b/>
                <w:sz w:val="20"/>
              </w:rPr>
            </w:pPr>
          </w:p>
          <w:p>
            <w:pPr>
              <w:pStyle w:val="9"/>
              <w:spacing w:before="12"/>
              <w:rPr>
                <w:b/>
                <w:sz w:val="17"/>
              </w:rPr>
            </w:pPr>
          </w:p>
          <w:p>
            <w:pPr>
              <w:pStyle w:val="9"/>
              <w:ind w:left="7"/>
              <w:jc w:val="center"/>
              <w:rPr>
                <w:sz w:val="21"/>
              </w:rPr>
            </w:pPr>
            <w:r>
              <w:rPr>
                <w:w w:val="99"/>
                <w:sz w:val="21"/>
              </w:rPr>
              <w:t>7</w:t>
            </w:r>
          </w:p>
        </w:tc>
        <w:tc>
          <w:tcPr>
            <w:tcW w:w="708"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970" w:hRule="atLeast"/>
        </w:trPr>
        <w:tc>
          <w:tcPr>
            <w:tcW w:w="794" w:type="dxa"/>
            <w:vMerge w:val="continue"/>
            <w:tcBorders>
              <w:top w:val="nil"/>
            </w:tcBorders>
          </w:tcPr>
          <w:p>
            <w:pPr>
              <w:rPr>
                <w:sz w:val="2"/>
                <w:szCs w:val="2"/>
              </w:rPr>
            </w:pPr>
          </w:p>
        </w:tc>
        <w:tc>
          <w:tcPr>
            <w:tcW w:w="750" w:type="dxa"/>
          </w:tcPr>
          <w:p>
            <w:pPr>
              <w:pStyle w:val="9"/>
              <w:spacing w:before="8"/>
              <w:rPr>
                <w:b/>
                <w:sz w:val="16"/>
              </w:rPr>
            </w:pPr>
          </w:p>
          <w:p>
            <w:pPr>
              <w:pStyle w:val="9"/>
              <w:spacing w:line="242" w:lineRule="auto"/>
              <w:ind w:left="164" w:right="155"/>
              <w:rPr>
                <w:sz w:val="21"/>
              </w:rPr>
            </w:pPr>
            <w:r>
              <w:rPr>
                <w:sz w:val="21"/>
              </w:rPr>
              <w:t>结果评定</w:t>
            </w:r>
          </w:p>
        </w:tc>
        <w:tc>
          <w:tcPr>
            <w:tcW w:w="7276" w:type="dxa"/>
            <w:gridSpan w:val="3"/>
          </w:tcPr>
          <w:p>
            <w:pPr>
              <w:pStyle w:val="9"/>
              <w:spacing w:before="33" w:line="273" w:lineRule="auto"/>
              <w:ind w:left="160" w:right="96"/>
              <w:rPr>
                <w:sz w:val="21"/>
              </w:rPr>
            </w:pPr>
            <w:r>
              <w:rPr>
                <w:w w:val="95"/>
                <w:sz w:val="21"/>
              </w:rPr>
              <w:t>总分超过35</w:t>
            </w:r>
            <w:r>
              <w:rPr>
                <w:spacing w:val="-3"/>
                <w:w w:val="95"/>
                <w:sz w:val="21"/>
              </w:rPr>
              <w:t>分，可能为严重抑郁；超过</w:t>
            </w:r>
            <w:r>
              <w:rPr>
                <w:w w:val="95"/>
                <w:sz w:val="21"/>
              </w:rPr>
              <w:t>20</w:t>
            </w:r>
            <w:r>
              <w:rPr>
                <w:spacing w:val="-3"/>
                <w:w w:val="95"/>
                <w:sz w:val="21"/>
              </w:rPr>
              <w:t>分，可能是轻或中等程度的抑郁；9</w:t>
            </w:r>
            <w:r>
              <w:rPr>
                <w:sz w:val="21"/>
              </w:rPr>
              <w:t>分以上可能存在抑郁症状；如小于8分，患者就没有抑郁症状（分级每答出1</w:t>
            </w:r>
          </w:p>
          <w:p>
            <w:pPr>
              <w:pStyle w:val="9"/>
              <w:spacing w:before="1"/>
              <w:ind w:left="160"/>
              <w:rPr>
                <w:sz w:val="21"/>
              </w:rPr>
            </w:pPr>
            <w:r>
              <w:rPr>
                <w:sz w:val="21"/>
              </w:rPr>
              <w:t>项得5分）</w:t>
            </w:r>
          </w:p>
        </w:tc>
        <w:tc>
          <w:tcPr>
            <w:tcW w:w="939" w:type="dxa"/>
          </w:tcPr>
          <w:p>
            <w:pPr>
              <w:pStyle w:val="9"/>
              <w:spacing w:before="4"/>
              <w:rPr>
                <w:b/>
                <w:sz w:val="27"/>
              </w:rPr>
            </w:pPr>
          </w:p>
          <w:p>
            <w:pPr>
              <w:pStyle w:val="9"/>
              <w:ind w:left="129" w:right="122"/>
              <w:jc w:val="center"/>
              <w:rPr>
                <w:sz w:val="21"/>
              </w:rPr>
            </w:pPr>
            <w:r>
              <w:rPr>
                <w:sz w:val="21"/>
              </w:rPr>
              <w:t>20</w:t>
            </w:r>
          </w:p>
        </w:tc>
        <w:tc>
          <w:tcPr>
            <w:tcW w:w="708"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6" w:hRule="atLeast"/>
        </w:trPr>
        <w:tc>
          <w:tcPr>
            <w:tcW w:w="1544" w:type="dxa"/>
            <w:gridSpan w:val="2"/>
            <w:vMerge w:val="restart"/>
          </w:tcPr>
          <w:p>
            <w:pPr>
              <w:pStyle w:val="9"/>
              <w:spacing w:before="4"/>
              <w:rPr>
                <w:b/>
                <w:sz w:val="16"/>
              </w:rPr>
            </w:pPr>
          </w:p>
          <w:p>
            <w:pPr>
              <w:pStyle w:val="9"/>
              <w:ind w:left="108"/>
              <w:rPr>
                <w:sz w:val="21"/>
              </w:rPr>
            </w:pPr>
            <w:r>
              <w:rPr>
                <w:sz w:val="21"/>
              </w:rPr>
              <w:t>操作后处理</w:t>
            </w:r>
          </w:p>
        </w:tc>
        <w:tc>
          <w:tcPr>
            <w:tcW w:w="7276" w:type="dxa"/>
            <w:gridSpan w:val="3"/>
          </w:tcPr>
          <w:p>
            <w:pPr>
              <w:pStyle w:val="9"/>
              <w:spacing w:before="34"/>
              <w:ind w:left="160"/>
              <w:rPr>
                <w:sz w:val="21"/>
              </w:rPr>
            </w:pPr>
            <w:r>
              <w:rPr>
                <w:sz w:val="21"/>
              </w:rPr>
              <w:t>告诉患者检查结束，交代患者注意事项</w:t>
            </w:r>
          </w:p>
        </w:tc>
        <w:tc>
          <w:tcPr>
            <w:tcW w:w="939" w:type="dxa"/>
          </w:tcPr>
          <w:p>
            <w:pPr>
              <w:pStyle w:val="9"/>
              <w:spacing w:before="50"/>
              <w:ind w:left="7"/>
              <w:jc w:val="center"/>
              <w:rPr>
                <w:sz w:val="21"/>
              </w:rPr>
            </w:pPr>
            <w:r>
              <w:rPr>
                <w:w w:val="99"/>
                <w:sz w:val="21"/>
              </w:rPr>
              <w:t>5</w:t>
            </w:r>
          </w:p>
        </w:tc>
        <w:tc>
          <w:tcPr>
            <w:tcW w:w="708"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7" w:hRule="atLeast"/>
        </w:trPr>
        <w:tc>
          <w:tcPr>
            <w:tcW w:w="1544" w:type="dxa"/>
            <w:gridSpan w:val="2"/>
            <w:vMerge w:val="continue"/>
            <w:tcBorders>
              <w:top w:val="nil"/>
            </w:tcBorders>
          </w:tcPr>
          <w:p>
            <w:pPr>
              <w:rPr>
                <w:sz w:val="2"/>
                <w:szCs w:val="2"/>
              </w:rPr>
            </w:pPr>
          </w:p>
        </w:tc>
        <w:tc>
          <w:tcPr>
            <w:tcW w:w="7276" w:type="dxa"/>
            <w:gridSpan w:val="3"/>
          </w:tcPr>
          <w:p>
            <w:pPr>
              <w:pStyle w:val="9"/>
              <w:spacing w:before="34" w:line="253" w:lineRule="exact"/>
              <w:ind w:left="160"/>
              <w:rPr>
                <w:sz w:val="21"/>
              </w:rPr>
            </w:pPr>
            <w:r>
              <w:rPr>
                <w:sz w:val="21"/>
              </w:rPr>
              <w:t>带走检查中使用的纸、笔等物品</w:t>
            </w:r>
          </w:p>
        </w:tc>
        <w:tc>
          <w:tcPr>
            <w:tcW w:w="939" w:type="dxa"/>
          </w:tcPr>
          <w:p>
            <w:pPr>
              <w:pStyle w:val="9"/>
              <w:spacing w:before="17"/>
              <w:ind w:left="7"/>
              <w:jc w:val="center"/>
              <w:rPr>
                <w:sz w:val="21"/>
              </w:rPr>
            </w:pPr>
            <w:r>
              <w:rPr>
                <w:w w:val="99"/>
                <w:sz w:val="21"/>
              </w:rPr>
              <w:t>5</w:t>
            </w:r>
          </w:p>
        </w:tc>
        <w:tc>
          <w:tcPr>
            <w:tcW w:w="708"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 w:hRule="atLeast"/>
        </w:trPr>
        <w:tc>
          <w:tcPr>
            <w:tcW w:w="1544" w:type="dxa"/>
            <w:gridSpan w:val="2"/>
            <w:vMerge w:val="restart"/>
          </w:tcPr>
          <w:p>
            <w:pPr>
              <w:pStyle w:val="9"/>
              <w:spacing w:before="7"/>
              <w:rPr>
                <w:b/>
                <w:sz w:val="18"/>
              </w:rPr>
            </w:pPr>
          </w:p>
          <w:p>
            <w:pPr>
              <w:pStyle w:val="9"/>
              <w:ind w:left="108"/>
              <w:rPr>
                <w:sz w:val="21"/>
              </w:rPr>
            </w:pPr>
            <w:r>
              <w:rPr>
                <w:sz w:val="21"/>
              </w:rPr>
              <w:t>总体评价</w:t>
            </w:r>
          </w:p>
        </w:tc>
        <w:tc>
          <w:tcPr>
            <w:tcW w:w="7276" w:type="dxa"/>
            <w:gridSpan w:val="3"/>
          </w:tcPr>
          <w:p>
            <w:pPr>
              <w:pStyle w:val="9"/>
              <w:spacing w:before="34"/>
              <w:ind w:left="160"/>
              <w:rPr>
                <w:sz w:val="21"/>
              </w:rPr>
            </w:pPr>
            <w:r>
              <w:rPr>
                <w:sz w:val="21"/>
              </w:rPr>
              <w:t>整个操作过程体现人文关怀，保护患者隐私</w:t>
            </w:r>
          </w:p>
        </w:tc>
        <w:tc>
          <w:tcPr>
            <w:tcW w:w="939" w:type="dxa"/>
          </w:tcPr>
          <w:p>
            <w:pPr>
              <w:pStyle w:val="9"/>
              <w:spacing w:before="43"/>
              <w:ind w:left="7"/>
              <w:jc w:val="center"/>
              <w:rPr>
                <w:sz w:val="21"/>
              </w:rPr>
            </w:pPr>
            <w:r>
              <w:rPr>
                <w:w w:val="99"/>
                <w:sz w:val="21"/>
              </w:rPr>
              <w:t>5</w:t>
            </w:r>
          </w:p>
        </w:tc>
        <w:tc>
          <w:tcPr>
            <w:tcW w:w="708"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75" w:hRule="atLeast"/>
        </w:trPr>
        <w:tc>
          <w:tcPr>
            <w:tcW w:w="1544" w:type="dxa"/>
            <w:gridSpan w:val="2"/>
            <w:vMerge w:val="continue"/>
            <w:tcBorders>
              <w:top w:val="nil"/>
            </w:tcBorders>
          </w:tcPr>
          <w:p>
            <w:pPr>
              <w:rPr>
                <w:sz w:val="2"/>
                <w:szCs w:val="2"/>
              </w:rPr>
            </w:pPr>
          </w:p>
        </w:tc>
        <w:tc>
          <w:tcPr>
            <w:tcW w:w="7276" w:type="dxa"/>
            <w:gridSpan w:val="3"/>
          </w:tcPr>
          <w:p>
            <w:pPr>
              <w:pStyle w:val="9"/>
              <w:spacing w:before="35"/>
              <w:ind w:left="160"/>
              <w:rPr>
                <w:sz w:val="21"/>
              </w:rPr>
            </w:pPr>
            <w:r>
              <w:rPr>
                <w:sz w:val="21"/>
              </w:rPr>
              <w:t>检查规范熟练，在规定时间内完成</w:t>
            </w:r>
          </w:p>
        </w:tc>
        <w:tc>
          <w:tcPr>
            <w:tcW w:w="939" w:type="dxa"/>
          </w:tcPr>
          <w:p>
            <w:pPr>
              <w:pStyle w:val="9"/>
              <w:spacing w:before="52"/>
              <w:ind w:left="7"/>
              <w:jc w:val="center"/>
              <w:rPr>
                <w:sz w:val="21"/>
              </w:rPr>
            </w:pPr>
            <w:r>
              <w:rPr>
                <w:w w:val="99"/>
                <w:sz w:val="21"/>
              </w:rPr>
              <w:t>5</w:t>
            </w:r>
          </w:p>
        </w:tc>
        <w:tc>
          <w:tcPr>
            <w:tcW w:w="708"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76" w:hRule="atLeast"/>
        </w:trPr>
        <w:tc>
          <w:tcPr>
            <w:tcW w:w="1544" w:type="dxa"/>
            <w:gridSpan w:val="2"/>
          </w:tcPr>
          <w:p>
            <w:pPr>
              <w:pStyle w:val="9"/>
              <w:spacing w:before="50"/>
              <w:ind w:left="108"/>
              <w:rPr>
                <w:sz w:val="21"/>
              </w:rPr>
            </w:pPr>
            <w:r>
              <w:rPr>
                <w:sz w:val="21"/>
              </w:rPr>
              <w:t>操作后提问</w:t>
            </w:r>
          </w:p>
        </w:tc>
        <w:tc>
          <w:tcPr>
            <w:tcW w:w="7276" w:type="dxa"/>
            <w:gridSpan w:val="3"/>
          </w:tcPr>
          <w:p>
            <w:pPr>
              <w:pStyle w:val="9"/>
              <w:spacing w:before="33"/>
              <w:ind w:left="160"/>
              <w:rPr>
                <w:sz w:val="21"/>
              </w:rPr>
            </w:pPr>
            <w:r>
              <w:rPr>
                <w:sz w:val="21"/>
              </w:rPr>
              <w:t>在上述项目中任选2项提问</w:t>
            </w:r>
          </w:p>
        </w:tc>
        <w:tc>
          <w:tcPr>
            <w:tcW w:w="939" w:type="dxa"/>
          </w:tcPr>
          <w:p>
            <w:pPr>
              <w:pStyle w:val="9"/>
              <w:spacing w:before="50"/>
              <w:ind w:left="7"/>
              <w:jc w:val="center"/>
              <w:rPr>
                <w:sz w:val="21"/>
              </w:rPr>
            </w:pPr>
            <w:r>
              <w:rPr>
                <w:w w:val="99"/>
                <w:sz w:val="21"/>
              </w:rPr>
              <w:t>5</w:t>
            </w:r>
          </w:p>
        </w:tc>
        <w:tc>
          <w:tcPr>
            <w:tcW w:w="708"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2" w:hRule="atLeast"/>
        </w:trPr>
        <w:tc>
          <w:tcPr>
            <w:tcW w:w="8820" w:type="dxa"/>
            <w:gridSpan w:val="5"/>
          </w:tcPr>
          <w:p>
            <w:pPr>
              <w:pStyle w:val="9"/>
              <w:tabs>
                <w:tab w:val="left" w:pos="429"/>
              </w:tabs>
              <w:spacing w:line="252" w:lineRule="exact"/>
              <w:ind w:left="9"/>
              <w:jc w:val="center"/>
              <w:rPr>
                <w:sz w:val="21"/>
              </w:rPr>
            </w:pPr>
            <w:r>
              <w:rPr>
                <w:sz w:val="21"/>
              </w:rPr>
              <w:t>合</w:t>
            </w:r>
            <w:r>
              <w:rPr>
                <w:sz w:val="21"/>
              </w:rPr>
              <w:tab/>
            </w:r>
            <w:r>
              <w:rPr>
                <w:sz w:val="21"/>
              </w:rPr>
              <w:t>计</w:t>
            </w:r>
          </w:p>
        </w:tc>
        <w:tc>
          <w:tcPr>
            <w:tcW w:w="939" w:type="dxa"/>
          </w:tcPr>
          <w:p>
            <w:pPr>
              <w:pStyle w:val="9"/>
              <w:spacing w:line="252" w:lineRule="exact"/>
              <w:ind w:left="133" w:right="121"/>
              <w:jc w:val="center"/>
              <w:rPr>
                <w:sz w:val="21"/>
              </w:rPr>
            </w:pPr>
            <w:r>
              <w:rPr>
                <w:sz w:val="21"/>
              </w:rPr>
              <w:t>110</w:t>
            </w:r>
          </w:p>
        </w:tc>
        <w:tc>
          <w:tcPr>
            <w:tcW w:w="708" w:type="dxa"/>
          </w:tcPr>
          <w:p>
            <w:pPr>
              <w:pStyle w:val="9"/>
              <w:rPr>
                <w:rFonts w:ascii="Times New Roman"/>
                <w:sz w:val="20"/>
              </w:rPr>
            </w:pPr>
          </w:p>
        </w:tc>
      </w:tr>
    </w:tbl>
    <w:p>
      <w:pPr>
        <w:spacing w:before="176"/>
        <w:ind w:left="818" w:right="0" w:firstLine="0"/>
        <w:jc w:val="left"/>
        <w:rPr>
          <w:b/>
          <w:sz w:val="21"/>
        </w:rPr>
      </w:pPr>
      <w:r>
        <w:rPr>
          <w:b/>
          <w:sz w:val="21"/>
        </w:rPr>
        <w:t>考官签字：</w:t>
      </w:r>
    </w:p>
    <w:p>
      <w:pPr>
        <w:spacing w:after="0"/>
        <w:jc w:val="left"/>
        <w:rPr>
          <w:sz w:val="21"/>
        </w:rPr>
        <w:sectPr>
          <w:pgSz w:w="11910" w:h="16840"/>
          <w:pgMar w:top="2280" w:right="600" w:bottom="280" w:left="600" w:header="1470" w:footer="0" w:gutter="0"/>
          <w:cols w:space="720" w:num="1"/>
        </w:sectPr>
      </w:pPr>
    </w:p>
    <w:p>
      <w:pPr>
        <w:pStyle w:val="2"/>
        <w:spacing w:before="57" w:after="5"/>
        <w:ind w:left="1013" w:right="1008"/>
        <w:jc w:val="center"/>
      </w:pPr>
      <w:r>
        <w:t>Young躁狂评定量表-YMRS</w:t>
      </w:r>
    </w:p>
    <w:tbl>
      <w:tblPr>
        <w:tblStyle w:val="5"/>
        <w:tblW w:w="0" w:type="auto"/>
        <w:tblInd w:w="18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80"/>
        <w:gridCol w:w="720"/>
        <w:gridCol w:w="3903"/>
        <w:gridCol w:w="1431"/>
        <w:gridCol w:w="1986"/>
        <w:gridCol w:w="941"/>
        <w:gridCol w:w="77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4" w:hRule="atLeast"/>
        </w:trPr>
        <w:tc>
          <w:tcPr>
            <w:tcW w:w="1300" w:type="dxa"/>
            <w:gridSpan w:val="2"/>
          </w:tcPr>
          <w:p>
            <w:pPr>
              <w:pStyle w:val="9"/>
              <w:spacing w:before="5" w:line="259" w:lineRule="exact"/>
              <w:ind w:left="229"/>
              <w:rPr>
                <w:sz w:val="21"/>
              </w:rPr>
            </w:pPr>
            <w:r>
              <w:rPr>
                <w:sz w:val="21"/>
              </w:rPr>
              <w:t>考生姓名</w:t>
            </w:r>
          </w:p>
        </w:tc>
        <w:tc>
          <w:tcPr>
            <w:tcW w:w="3903" w:type="dxa"/>
          </w:tcPr>
          <w:p>
            <w:pPr>
              <w:pStyle w:val="9"/>
              <w:rPr>
                <w:rFonts w:ascii="Times New Roman"/>
                <w:sz w:val="20"/>
              </w:rPr>
            </w:pPr>
          </w:p>
        </w:tc>
        <w:tc>
          <w:tcPr>
            <w:tcW w:w="1431" w:type="dxa"/>
          </w:tcPr>
          <w:p>
            <w:pPr>
              <w:pStyle w:val="9"/>
              <w:spacing w:before="5" w:line="259" w:lineRule="exact"/>
              <w:ind w:left="273" w:right="268"/>
              <w:jc w:val="center"/>
              <w:rPr>
                <w:rFonts w:hint="eastAsia" w:eastAsia="宋体"/>
                <w:sz w:val="21"/>
                <w:lang w:eastAsia="zh-CN"/>
              </w:rPr>
            </w:pPr>
            <w:r>
              <w:rPr>
                <w:rFonts w:hint="eastAsia"/>
                <w:sz w:val="21"/>
                <w:lang w:eastAsia="zh-CN"/>
              </w:rPr>
              <w:t>终身码</w:t>
            </w:r>
          </w:p>
        </w:tc>
        <w:tc>
          <w:tcPr>
            <w:tcW w:w="3706" w:type="dxa"/>
            <w:gridSpan w:val="3"/>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4" w:hRule="atLeast"/>
        </w:trPr>
        <w:tc>
          <w:tcPr>
            <w:tcW w:w="1300" w:type="dxa"/>
            <w:gridSpan w:val="2"/>
          </w:tcPr>
          <w:p>
            <w:pPr>
              <w:pStyle w:val="9"/>
              <w:spacing w:before="4" w:line="260" w:lineRule="exact"/>
              <w:ind w:left="229"/>
              <w:rPr>
                <w:sz w:val="21"/>
              </w:rPr>
            </w:pPr>
            <w:r>
              <w:rPr>
                <w:sz w:val="21"/>
              </w:rPr>
              <w:t>培训学科</w:t>
            </w:r>
          </w:p>
        </w:tc>
        <w:tc>
          <w:tcPr>
            <w:tcW w:w="3903" w:type="dxa"/>
          </w:tcPr>
          <w:p>
            <w:pPr>
              <w:pStyle w:val="9"/>
              <w:rPr>
                <w:rFonts w:ascii="Times New Roman"/>
                <w:sz w:val="20"/>
              </w:rPr>
            </w:pPr>
          </w:p>
        </w:tc>
        <w:tc>
          <w:tcPr>
            <w:tcW w:w="1431" w:type="dxa"/>
          </w:tcPr>
          <w:p>
            <w:pPr>
              <w:pStyle w:val="9"/>
              <w:spacing w:before="4" w:line="260" w:lineRule="exact"/>
              <w:ind w:left="273" w:right="268"/>
              <w:jc w:val="center"/>
              <w:rPr>
                <w:sz w:val="21"/>
              </w:rPr>
            </w:pPr>
            <w:r>
              <w:rPr>
                <w:sz w:val="21"/>
              </w:rPr>
              <w:t>考核基地</w:t>
            </w:r>
          </w:p>
        </w:tc>
        <w:tc>
          <w:tcPr>
            <w:tcW w:w="3706" w:type="dxa"/>
            <w:gridSpan w:val="3"/>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3" w:hRule="atLeast"/>
        </w:trPr>
        <w:tc>
          <w:tcPr>
            <w:tcW w:w="1300" w:type="dxa"/>
            <w:gridSpan w:val="2"/>
          </w:tcPr>
          <w:p>
            <w:pPr>
              <w:pStyle w:val="9"/>
              <w:spacing w:before="5" w:line="259" w:lineRule="exact"/>
              <w:ind w:left="229"/>
              <w:rPr>
                <w:sz w:val="21"/>
              </w:rPr>
            </w:pPr>
            <w:r>
              <w:rPr>
                <w:sz w:val="21"/>
              </w:rPr>
              <w:t>考核时间</w:t>
            </w:r>
          </w:p>
        </w:tc>
        <w:tc>
          <w:tcPr>
            <w:tcW w:w="9040" w:type="dxa"/>
            <w:gridSpan w:val="5"/>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4" w:hRule="atLeast"/>
        </w:trPr>
        <w:tc>
          <w:tcPr>
            <w:tcW w:w="1300" w:type="dxa"/>
            <w:gridSpan w:val="2"/>
          </w:tcPr>
          <w:p>
            <w:pPr>
              <w:pStyle w:val="9"/>
              <w:spacing w:before="4" w:line="260" w:lineRule="exact"/>
              <w:ind w:left="229"/>
              <w:rPr>
                <w:b/>
                <w:sz w:val="21"/>
              </w:rPr>
            </w:pPr>
            <w:r>
              <w:rPr>
                <w:b/>
                <w:sz w:val="21"/>
              </w:rPr>
              <w:t>评分项目</w:t>
            </w:r>
          </w:p>
        </w:tc>
        <w:tc>
          <w:tcPr>
            <w:tcW w:w="7320" w:type="dxa"/>
            <w:gridSpan w:val="3"/>
          </w:tcPr>
          <w:p>
            <w:pPr>
              <w:pStyle w:val="9"/>
              <w:spacing w:before="4" w:line="260" w:lineRule="exact"/>
              <w:ind w:left="3219" w:right="3207"/>
              <w:jc w:val="center"/>
              <w:rPr>
                <w:b/>
                <w:sz w:val="21"/>
              </w:rPr>
            </w:pPr>
            <w:r>
              <w:rPr>
                <w:b/>
                <w:sz w:val="21"/>
              </w:rPr>
              <w:t>评分要素</w:t>
            </w:r>
          </w:p>
        </w:tc>
        <w:tc>
          <w:tcPr>
            <w:tcW w:w="941" w:type="dxa"/>
          </w:tcPr>
          <w:p>
            <w:pPr>
              <w:pStyle w:val="9"/>
              <w:spacing w:before="4" w:line="260" w:lineRule="exact"/>
              <w:ind w:left="132" w:right="125"/>
              <w:jc w:val="center"/>
              <w:rPr>
                <w:b/>
                <w:sz w:val="21"/>
              </w:rPr>
            </w:pPr>
            <w:r>
              <w:rPr>
                <w:b/>
                <w:sz w:val="21"/>
              </w:rPr>
              <w:t>标准分</w:t>
            </w:r>
          </w:p>
        </w:tc>
        <w:tc>
          <w:tcPr>
            <w:tcW w:w="779" w:type="dxa"/>
          </w:tcPr>
          <w:p>
            <w:pPr>
              <w:pStyle w:val="9"/>
              <w:spacing w:before="4" w:line="260" w:lineRule="exact"/>
              <w:ind w:left="179"/>
              <w:rPr>
                <w:b/>
                <w:sz w:val="21"/>
              </w:rPr>
            </w:pPr>
            <w:r>
              <w:rPr>
                <w:b/>
                <w:sz w:val="21"/>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952" w:hRule="atLeast"/>
        </w:trPr>
        <w:tc>
          <w:tcPr>
            <w:tcW w:w="1300" w:type="dxa"/>
            <w:gridSpan w:val="2"/>
          </w:tcPr>
          <w:p>
            <w:pPr>
              <w:pStyle w:val="9"/>
              <w:spacing w:before="5"/>
              <w:rPr>
                <w:b/>
                <w:sz w:val="26"/>
              </w:rPr>
            </w:pPr>
          </w:p>
          <w:p>
            <w:pPr>
              <w:pStyle w:val="9"/>
              <w:spacing w:before="1"/>
              <w:ind w:left="107"/>
              <w:rPr>
                <w:sz w:val="21"/>
              </w:rPr>
            </w:pPr>
            <w:r>
              <w:rPr>
                <w:sz w:val="21"/>
              </w:rPr>
              <w:t>操作判断</w:t>
            </w:r>
          </w:p>
        </w:tc>
        <w:tc>
          <w:tcPr>
            <w:tcW w:w="7320" w:type="dxa"/>
            <w:gridSpan w:val="3"/>
          </w:tcPr>
          <w:p>
            <w:pPr>
              <w:pStyle w:val="9"/>
              <w:spacing w:before="51"/>
              <w:ind w:left="160"/>
              <w:rPr>
                <w:sz w:val="21"/>
              </w:rPr>
            </w:pPr>
            <w:r>
              <w:rPr>
                <w:sz w:val="21"/>
              </w:rPr>
              <w:t>适用范围：主要用于评定躁狂发作患者，是常用的研究和临床观察指标及疗效</w:t>
            </w:r>
          </w:p>
          <w:p>
            <w:pPr>
              <w:pStyle w:val="9"/>
              <w:spacing w:before="7" w:line="300" w:lineRule="atLeast"/>
              <w:ind w:left="160" w:right="100"/>
              <w:rPr>
                <w:sz w:val="21"/>
              </w:rPr>
            </w:pPr>
            <w:r>
              <w:rPr>
                <w:spacing w:val="-8"/>
                <w:w w:val="95"/>
                <w:sz w:val="21"/>
              </w:rPr>
              <w:t>判断指标，可用于成人和青少年。根据题干判断该做何种技能操作，判断正确</w:t>
            </w:r>
            <w:r>
              <w:rPr>
                <w:spacing w:val="-8"/>
                <w:sz w:val="21"/>
              </w:rPr>
              <w:t>得5</w:t>
            </w:r>
            <w:r>
              <w:rPr>
                <w:spacing w:val="-9"/>
                <w:sz w:val="21"/>
              </w:rPr>
              <w:t>分，判断错误不得分，由考官告知其正确操作项目，考生进行技能操作</w:t>
            </w:r>
          </w:p>
        </w:tc>
        <w:tc>
          <w:tcPr>
            <w:tcW w:w="941" w:type="dxa"/>
          </w:tcPr>
          <w:p>
            <w:pPr>
              <w:pStyle w:val="9"/>
              <w:spacing w:before="5"/>
              <w:rPr>
                <w:b/>
                <w:sz w:val="26"/>
              </w:rPr>
            </w:pPr>
          </w:p>
          <w:p>
            <w:pPr>
              <w:pStyle w:val="9"/>
              <w:spacing w:before="1"/>
              <w:ind w:left="8"/>
              <w:jc w:val="center"/>
              <w:rPr>
                <w:sz w:val="21"/>
              </w:rPr>
            </w:pPr>
            <w:r>
              <w:rPr>
                <w:w w:val="99"/>
                <w:sz w:val="21"/>
              </w:rPr>
              <w:t>5</w:t>
            </w:r>
          </w:p>
        </w:tc>
        <w:tc>
          <w:tcPr>
            <w:tcW w:w="779"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55" w:hRule="atLeast"/>
        </w:trPr>
        <w:tc>
          <w:tcPr>
            <w:tcW w:w="1300" w:type="dxa"/>
            <w:gridSpan w:val="2"/>
            <w:vMerge w:val="restart"/>
          </w:tcPr>
          <w:p>
            <w:pPr>
              <w:pStyle w:val="9"/>
              <w:rPr>
                <w:b/>
                <w:sz w:val="20"/>
              </w:rPr>
            </w:pPr>
          </w:p>
          <w:p>
            <w:pPr>
              <w:pStyle w:val="9"/>
              <w:rPr>
                <w:b/>
                <w:sz w:val="20"/>
              </w:rPr>
            </w:pPr>
          </w:p>
          <w:p>
            <w:pPr>
              <w:pStyle w:val="9"/>
              <w:rPr>
                <w:b/>
                <w:sz w:val="20"/>
              </w:rPr>
            </w:pPr>
          </w:p>
          <w:p>
            <w:pPr>
              <w:pStyle w:val="9"/>
              <w:spacing w:before="3"/>
              <w:rPr>
                <w:b/>
                <w:sz w:val="18"/>
              </w:rPr>
            </w:pPr>
          </w:p>
          <w:p>
            <w:pPr>
              <w:pStyle w:val="9"/>
              <w:spacing w:before="1"/>
              <w:ind w:left="123"/>
              <w:rPr>
                <w:sz w:val="21"/>
              </w:rPr>
            </w:pPr>
            <w:r>
              <w:rPr>
                <w:sz w:val="21"/>
              </w:rPr>
              <w:t>操作前准备</w:t>
            </w:r>
          </w:p>
        </w:tc>
        <w:tc>
          <w:tcPr>
            <w:tcW w:w="7320" w:type="dxa"/>
            <w:gridSpan w:val="3"/>
          </w:tcPr>
          <w:p>
            <w:pPr>
              <w:pStyle w:val="9"/>
              <w:spacing w:before="50"/>
              <w:ind w:left="160"/>
              <w:rPr>
                <w:sz w:val="21"/>
              </w:rPr>
            </w:pPr>
            <w:r>
              <w:rPr>
                <w:spacing w:val="-7"/>
                <w:sz w:val="21"/>
              </w:rPr>
              <w:t>患者准备：核对患者信息</w:t>
            </w:r>
            <w:r>
              <w:rPr>
                <w:sz w:val="21"/>
              </w:rPr>
              <w:t>（1分</w:t>
            </w:r>
            <w:r>
              <w:rPr>
                <w:spacing w:val="-104"/>
                <w:sz w:val="21"/>
              </w:rPr>
              <w:t>）</w:t>
            </w:r>
            <w:r>
              <w:rPr>
                <w:spacing w:val="-8"/>
                <w:sz w:val="21"/>
              </w:rPr>
              <w:t>。评估患者状态，明确患者是否适合进行检查</w:t>
            </w:r>
          </w:p>
          <w:p>
            <w:pPr>
              <w:pStyle w:val="9"/>
              <w:spacing w:before="7" w:line="300" w:lineRule="atLeast"/>
              <w:ind w:left="160" w:right="98"/>
              <w:rPr>
                <w:sz w:val="21"/>
              </w:rPr>
            </w:pPr>
            <w:r>
              <w:rPr>
                <w:w w:val="95"/>
                <w:sz w:val="21"/>
              </w:rPr>
              <w:t>（3分</w:t>
            </w:r>
            <w:r>
              <w:rPr>
                <w:spacing w:val="-106"/>
                <w:w w:val="95"/>
                <w:sz w:val="21"/>
              </w:rPr>
              <w:t>）</w:t>
            </w:r>
            <w:r>
              <w:rPr>
                <w:spacing w:val="-6"/>
                <w:w w:val="95"/>
                <w:sz w:val="21"/>
              </w:rPr>
              <w:t>。告知检查中的患者配合及注意事项</w:t>
            </w:r>
            <w:r>
              <w:rPr>
                <w:w w:val="95"/>
                <w:sz w:val="21"/>
              </w:rPr>
              <w:t>（3分</w:t>
            </w:r>
            <w:r>
              <w:rPr>
                <w:spacing w:val="-104"/>
                <w:w w:val="95"/>
                <w:sz w:val="21"/>
              </w:rPr>
              <w:t>）</w:t>
            </w:r>
            <w:r>
              <w:rPr>
                <w:spacing w:val="-7"/>
                <w:w w:val="95"/>
                <w:sz w:val="21"/>
              </w:rPr>
              <w:t>。让患者保持舒适体位：取</w:t>
            </w:r>
            <w:r>
              <w:rPr>
                <w:spacing w:val="-7"/>
                <w:sz w:val="21"/>
              </w:rPr>
              <w:t>坐位或卧位（2分）</w:t>
            </w:r>
          </w:p>
        </w:tc>
        <w:tc>
          <w:tcPr>
            <w:tcW w:w="941" w:type="dxa"/>
          </w:tcPr>
          <w:p>
            <w:pPr>
              <w:pStyle w:val="9"/>
              <w:spacing w:before="7"/>
              <w:rPr>
                <w:b/>
                <w:sz w:val="26"/>
              </w:rPr>
            </w:pPr>
          </w:p>
          <w:p>
            <w:pPr>
              <w:pStyle w:val="9"/>
              <w:ind w:left="8"/>
              <w:jc w:val="center"/>
              <w:rPr>
                <w:sz w:val="21"/>
              </w:rPr>
            </w:pPr>
            <w:r>
              <w:rPr>
                <w:w w:val="99"/>
                <w:sz w:val="21"/>
              </w:rPr>
              <w:t>9</w:t>
            </w:r>
          </w:p>
        </w:tc>
        <w:tc>
          <w:tcPr>
            <w:tcW w:w="779"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4" w:hRule="atLeast"/>
        </w:trPr>
        <w:tc>
          <w:tcPr>
            <w:tcW w:w="1300" w:type="dxa"/>
            <w:gridSpan w:val="2"/>
            <w:vMerge w:val="continue"/>
            <w:tcBorders>
              <w:top w:val="nil"/>
            </w:tcBorders>
          </w:tcPr>
          <w:p>
            <w:pPr>
              <w:rPr>
                <w:sz w:val="2"/>
                <w:szCs w:val="2"/>
              </w:rPr>
            </w:pPr>
          </w:p>
        </w:tc>
        <w:tc>
          <w:tcPr>
            <w:tcW w:w="7320" w:type="dxa"/>
            <w:gridSpan w:val="3"/>
          </w:tcPr>
          <w:p>
            <w:pPr>
              <w:pStyle w:val="9"/>
              <w:spacing w:before="23" w:line="300" w:lineRule="atLeast"/>
              <w:ind w:left="160" w:right="113"/>
              <w:rPr>
                <w:sz w:val="21"/>
              </w:rPr>
            </w:pPr>
            <w:r>
              <w:rPr>
                <w:w w:val="95"/>
                <w:sz w:val="21"/>
              </w:rPr>
              <w:t>检查者准备：评定员应为经过训练的精神科医师（1分</w:t>
            </w:r>
            <w:r>
              <w:rPr>
                <w:spacing w:val="-104"/>
                <w:w w:val="95"/>
                <w:sz w:val="21"/>
              </w:rPr>
              <w:t>）</w:t>
            </w:r>
            <w:r>
              <w:rPr>
                <w:w w:val="95"/>
                <w:sz w:val="21"/>
              </w:rPr>
              <w:t>。工作服穿着整洁（1</w:t>
            </w:r>
            <w:r>
              <w:rPr>
                <w:sz w:val="21"/>
              </w:rPr>
              <w:t>分</w:t>
            </w:r>
            <w:r>
              <w:rPr>
                <w:spacing w:val="-104"/>
                <w:sz w:val="21"/>
              </w:rPr>
              <w:t>）</w:t>
            </w:r>
            <w:r>
              <w:rPr>
                <w:sz w:val="21"/>
              </w:rPr>
              <w:t>。距离合适（1分</w:t>
            </w:r>
            <w:r>
              <w:rPr>
                <w:spacing w:val="-104"/>
                <w:sz w:val="21"/>
              </w:rPr>
              <w:t>）</w:t>
            </w:r>
            <w:r>
              <w:rPr>
                <w:sz w:val="21"/>
              </w:rPr>
              <w:t>。态度和蔼（1分）</w:t>
            </w:r>
          </w:p>
        </w:tc>
        <w:tc>
          <w:tcPr>
            <w:tcW w:w="941" w:type="dxa"/>
          </w:tcPr>
          <w:p>
            <w:pPr>
              <w:pStyle w:val="9"/>
              <w:spacing w:before="11"/>
              <w:rPr>
                <w:b/>
                <w:sz w:val="14"/>
              </w:rPr>
            </w:pPr>
          </w:p>
          <w:p>
            <w:pPr>
              <w:pStyle w:val="9"/>
              <w:ind w:left="8"/>
              <w:jc w:val="center"/>
              <w:rPr>
                <w:sz w:val="21"/>
              </w:rPr>
            </w:pPr>
            <w:r>
              <w:rPr>
                <w:w w:val="99"/>
                <w:sz w:val="21"/>
              </w:rPr>
              <w:t>4</w:t>
            </w:r>
          </w:p>
        </w:tc>
        <w:tc>
          <w:tcPr>
            <w:tcW w:w="779"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1" w:hRule="atLeast"/>
        </w:trPr>
        <w:tc>
          <w:tcPr>
            <w:tcW w:w="1300" w:type="dxa"/>
            <w:gridSpan w:val="2"/>
            <w:vMerge w:val="continue"/>
            <w:tcBorders>
              <w:top w:val="nil"/>
            </w:tcBorders>
          </w:tcPr>
          <w:p>
            <w:pPr>
              <w:rPr>
                <w:sz w:val="2"/>
                <w:szCs w:val="2"/>
              </w:rPr>
            </w:pPr>
          </w:p>
        </w:tc>
        <w:tc>
          <w:tcPr>
            <w:tcW w:w="7320" w:type="dxa"/>
            <w:gridSpan w:val="3"/>
          </w:tcPr>
          <w:p>
            <w:pPr>
              <w:pStyle w:val="9"/>
              <w:spacing w:before="21" w:line="300" w:lineRule="atLeast"/>
              <w:ind w:left="160" w:right="98"/>
              <w:rPr>
                <w:sz w:val="21"/>
              </w:rPr>
            </w:pPr>
            <w:r>
              <w:rPr>
                <w:spacing w:val="-7"/>
                <w:w w:val="95"/>
                <w:sz w:val="21"/>
              </w:rPr>
              <w:t>物品准备：量表、纸、笔等</w:t>
            </w:r>
            <w:r>
              <w:rPr>
                <w:w w:val="95"/>
                <w:sz w:val="21"/>
              </w:rPr>
              <w:t>（1分</w:t>
            </w:r>
            <w:r>
              <w:rPr>
                <w:spacing w:val="-106"/>
                <w:w w:val="95"/>
                <w:sz w:val="21"/>
              </w:rPr>
              <w:t>）</w:t>
            </w:r>
            <w:r>
              <w:rPr>
                <w:spacing w:val="-5"/>
                <w:w w:val="95"/>
                <w:sz w:val="21"/>
              </w:rPr>
              <w:t>。物品置于检查者的左侧或右侧，不能让患</w:t>
            </w:r>
            <w:r>
              <w:rPr>
                <w:spacing w:val="-5"/>
                <w:sz w:val="21"/>
              </w:rPr>
              <w:t>者拿到笔等尖锐物品，尤其可能有冲动行为的患者（1分）</w:t>
            </w:r>
          </w:p>
        </w:tc>
        <w:tc>
          <w:tcPr>
            <w:tcW w:w="941" w:type="dxa"/>
          </w:tcPr>
          <w:p>
            <w:pPr>
              <w:pStyle w:val="9"/>
              <w:spacing w:before="9"/>
              <w:rPr>
                <w:b/>
                <w:sz w:val="14"/>
              </w:rPr>
            </w:pPr>
          </w:p>
          <w:p>
            <w:pPr>
              <w:pStyle w:val="9"/>
              <w:spacing w:before="1"/>
              <w:ind w:left="8"/>
              <w:jc w:val="center"/>
              <w:rPr>
                <w:sz w:val="21"/>
              </w:rPr>
            </w:pPr>
            <w:r>
              <w:rPr>
                <w:w w:val="99"/>
                <w:sz w:val="21"/>
              </w:rPr>
              <w:t>2</w:t>
            </w:r>
          </w:p>
        </w:tc>
        <w:tc>
          <w:tcPr>
            <w:tcW w:w="779"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1" w:hRule="atLeast"/>
        </w:trPr>
        <w:tc>
          <w:tcPr>
            <w:tcW w:w="580" w:type="dxa"/>
            <w:vMerge w:val="restart"/>
          </w:tcPr>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spacing w:before="3"/>
              <w:rPr>
                <w:b/>
                <w:sz w:val="25"/>
              </w:rPr>
            </w:pPr>
          </w:p>
          <w:p>
            <w:pPr>
              <w:pStyle w:val="9"/>
              <w:spacing w:line="242" w:lineRule="auto"/>
              <w:ind w:left="183" w:right="175"/>
              <w:jc w:val="both"/>
              <w:rPr>
                <w:sz w:val="21"/>
              </w:rPr>
            </w:pPr>
            <w:r>
              <w:rPr>
                <w:sz w:val="21"/>
              </w:rPr>
              <w:t>操作过程</w:t>
            </w:r>
          </w:p>
        </w:tc>
        <w:tc>
          <w:tcPr>
            <w:tcW w:w="720" w:type="dxa"/>
            <w:vMerge w:val="restart"/>
          </w:tcPr>
          <w:p>
            <w:pPr>
              <w:pStyle w:val="9"/>
              <w:spacing w:before="11"/>
              <w:rPr>
                <w:b/>
                <w:sz w:val="20"/>
              </w:rPr>
            </w:pPr>
          </w:p>
          <w:p>
            <w:pPr>
              <w:pStyle w:val="9"/>
              <w:spacing w:line="242" w:lineRule="auto"/>
              <w:ind w:left="148" w:right="141"/>
              <w:rPr>
                <w:sz w:val="21"/>
              </w:rPr>
            </w:pPr>
            <w:r>
              <w:rPr>
                <w:sz w:val="21"/>
              </w:rPr>
              <w:t>施测时间</w:t>
            </w:r>
          </w:p>
        </w:tc>
        <w:tc>
          <w:tcPr>
            <w:tcW w:w="7320" w:type="dxa"/>
            <w:gridSpan w:val="3"/>
          </w:tcPr>
          <w:p>
            <w:pPr>
              <w:pStyle w:val="9"/>
              <w:spacing w:before="75"/>
              <w:ind w:left="160"/>
              <w:rPr>
                <w:sz w:val="21"/>
              </w:rPr>
            </w:pPr>
            <w:r>
              <w:rPr>
                <w:sz w:val="21"/>
              </w:rPr>
              <w:t>每次检查需要15～30分钟</w:t>
            </w:r>
          </w:p>
        </w:tc>
        <w:tc>
          <w:tcPr>
            <w:tcW w:w="941" w:type="dxa"/>
          </w:tcPr>
          <w:p>
            <w:pPr>
              <w:pStyle w:val="9"/>
              <w:spacing w:before="58"/>
              <w:ind w:left="8"/>
              <w:jc w:val="center"/>
              <w:rPr>
                <w:sz w:val="21"/>
              </w:rPr>
            </w:pPr>
            <w:r>
              <w:rPr>
                <w:w w:val="99"/>
                <w:sz w:val="21"/>
              </w:rPr>
              <w:t>5</w:t>
            </w:r>
          </w:p>
        </w:tc>
        <w:tc>
          <w:tcPr>
            <w:tcW w:w="779"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678" w:hRule="atLeast"/>
        </w:trPr>
        <w:tc>
          <w:tcPr>
            <w:tcW w:w="580" w:type="dxa"/>
            <w:vMerge w:val="continue"/>
            <w:tcBorders>
              <w:top w:val="nil"/>
            </w:tcBorders>
          </w:tcPr>
          <w:p>
            <w:pPr>
              <w:rPr>
                <w:sz w:val="2"/>
                <w:szCs w:val="2"/>
              </w:rPr>
            </w:pPr>
          </w:p>
        </w:tc>
        <w:tc>
          <w:tcPr>
            <w:tcW w:w="720" w:type="dxa"/>
            <w:vMerge w:val="continue"/>
            <w:tcBorders>
              <w:top w:val="nil"/>
            </w:tcBorders>
          </w:tcPr>
          <w:p>
            <w:pPr>
              <w:rPr>
                <w:sz w:val="2"/>
                <w:szCs w:val="2"/>
              </w:rPr>
            </w:pPr>
          </w:p>
        </w:tc>
        <w:tc>
          <w:tcPr>
            <w:tcW w:w="7320" w:type="dxa"/>
            <w:gridSpan w:val="3"/>
          </w:tcPr>
          <w:p>
            <w:pPr>
              <w:pStyle w:val="9"/>
              <w:spacing w:before="34" w:line="300" w:lineRule="atLeast"/>
              <w:ind w:left="160" w:right="98"/>
              <w:rPr>
                <w:sz w:val="21"/>
              </w:rPr>
            </w:pPr>
            <w:r>
              <w:rPr>
                <w:w w:val="95"/>
                <w:sz w:val="21"/>
              </w:rPr>
              <w:t>评定时间范围一般定为最近48</w:t>
            </w:r>
            <w:r>
              <w:rPr>
                <w:spacing w:val="-10"/>
                <w:w w:val="95"/>
                <w:sz w:val="21"/>
              </w:rPr>
              <w:t>小时，也可根据需要扩展评定时间范围，但需注</w:t>
            </w:r>
            <w:r>
              <w:rPr>
                <w:spacing w:val="-10"/>
                <w:sz w:val="21"/>
              </w:rPr>
              <w:t>明，一般也仅扩展到1周</w:t>
            </w:r>
          </w:p>
        </w:tc>
        <w:tc>
          <w:tcPr>
            <w:tcW w:w="941" w:type="dxa"/>
          </w:tcPr>
          <w:p>
            <w:pPr>
              <w:pStyle w:val="9"/>
              <w:spacing w:before="10"/>
              <w:rPr>
                <w:b/>
                <w:sz w:val="15"/>
              </w:rPr>
            </w:pPr>
          </w:p>
          <w:p>
            <w:pPr>
              <w:pStyle w:val="9"/>
              <w:ind w:left="8"/>
              <w:jc w:val="center"/>
              <w:rPr>
                <w:sz w:val="21"/>
              </w:rPr>
            </w:pPr>
            <w:r>
              <w:rPr>
                <w:w w:val="99"/>
                <w:sz w:val="21"/>
              </w:rPr>
              <w:t>5</w:t>
            </w:r>
          </w:p>
        </w:tc>
        <w:tc>
          <w:tcPr>
            <w:tcW w:w="779"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648" w:hRule="atLeast"/>
        </w:trPr>
        <w:tc>
          <w:tcPr>
            <w:tcW w:w="580" w:type="dxa"/>
            <w:vMerge w:val="continue"/>
            <w:tcBorders>
              <w:top w:val="nil"/>
            </w:tcBorders>
          </w:tcPr>
          <w:p>
            <w:pPr>
              <w:rPr>
                <w:sz w:val="2"/>
                <w:szCs w:val="2"/>
              </w:rPr>
            </w:pPr>
          </w:p>
        </w:tc>
        <w:tc>
          <w:tcPr>
            <w:tcW w:w="720" w:type="dxa"/>
            <w:vMerge w:val="restart"/>
          </w:tcPr>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spacing w:before="4"/>
              <w:rPr>
                <w:b/>
                <w:sz w:val="16"/>
              </w:rPr>
            </w:pPr>
          </w:p>
          <w:p>
            <w:pPr>
              <w:pStyle w:val="9"/>
              <w:spacing w:line="244" w:lineRule="auto"/>
              <w:ind w:left="148" w:right="141"/>
              <w:rPr>
                <w:sz w:val="21"/>
              </w:rPr>
            </w:pPr>
            <w:r>
              <w:rPr>
                <w:sz w:val="21"/>
              </w:rPr>
              <w:t>施测要求</w:t>
            </w:r>
          </w:p>
        </w:tc>
        <w:tc>
          <w:tcPr>
            <w:tcW w:w="7320" w:type="dxa"/>
            <w:gridSpan w:val="3"/>
          </w:tcPr>
          <w:p>
            <w:pPr>
              <w:pStyle w:val="9"/>
              <w:spacing w:before="20" w:line="300" w:lineRule="atLeast"/>
              <w:ind w:left="160" w:right="112"/>
              <w:rPr>
                <w:sz w:val="21"/>
              </w:rPr>
            </w:pPr>
            <w:r>
              <w:rPr>
                <w:w w:val="95"/>
                <w:sz w:val="21"/>
              </w:rPr>
              <w:t>一般采用交谈与观察的方式，评定应结合2天内所观察到的情况和检查当时的</w:t>
            </w:r>
            <w:r>
              <w:rPr>
                <w:sz w:val="21"/>
              </w:rPr>
              <w:t>情况，更权重后者</w:t>
            </w:r>
          </w:p>
        </w:tc>
        <w:tc>
          <w:tcPr>
            <w:tcW w:w="941" w:type="dxa"/>
          </w:tcPr>
          <w:p>
            <w:pPr>
              <w:pStyle w:val="9"/>
              <w:spacing w:before="8"/>
              <w:rPr>
                <w:b/>
                <w:sz w:val="14"/>
              </w:rPr>
            </w:pPr>
          </w:p>
          <w:p>
            <w:pPr>
              <w:pStyle w:val="9"/>
              <w:ind w:left="132" w:right="124"/>
              <w:jc w:val="center"/>
              <w:rPr>
                <w:sz w:val="21"/>
              </w:rPr>
            </w:pPr>
            <w:r>
              <w:rPr>
                <w:sz w:val="21"/>
              </w:rPr>
              <w:t>10</w:t>
            </w:r>
          </w:p>
        </w:tc>
        <w:tc>
          <w:tcPr>
            <w:tcW w:w="779"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1" w:hRule="atLeast"/>
        </w:trPr>
        <w:tc>
          <w:tcPr>
            <w:tcW w:w="580" w:type="dxa"/>
            <w:vMerge w:val="continue"/>
            <w:tcBorders>
              <w:top w:val="nil"/>
            </w:tcBorders>
          </w:tcPr>
          <w:p>
            <w:pPr>
              <w:rPr>
                <w:sz w:val="2"/>
                <w:szCs w:val="2"/>
              </w:rPr>
            </w:pPr>
          </w:p>
        </w:tc>
        <w:tc>
          <w:tcPr>
            <w:tcW w:w="720" w:type="dxa"/>
            <w:vMerge w:val="continue"/>
            <w:tcBorders>
              <w:top w:val="nil"/>
            </w:tcBorders>
          </w:tcPr>
          <w:p>
            <w:pPr>
              <w:rPr>
                <w:sz w:val="2"/>
                <w:szCs w:val="2"/>
              </w:rPr>
            </w:pPr>
          </w:p>
        </w:tc>
        <w:tc>
          <w:tcPr>
            <w:tcW w:w="7320" w:type="dxa"/>
            <w:gridSpan w:val="3"/>
          </w:tcPr>
          <w:p>
            <w:pPr>
              <w:pStyle w:val="9"/>
              <w:spacing w:before="56"/>
              <w:ind w:left="160"/>
              <w:rPr>
                <w:sz w:val="21"/>
              </w:rPr>
            </w:pPr>
            <w:r>
              <w:rPr>
                <w:sz w:val="21"/>
              </w:rPr>
              <w:t>同时特别强调患者的主观体验（5分）和情感流露（5分）</w:t>
            </w:r>
          </w:p>
        </w:tc>
        <w:tc>
          <w:tcPr>
            <w:tcW w:w="941" w:type="dxa"/>
          </w:tcPr>
          <w:p>
            <w:pPr>
              <w:pStyle w:val="9"/>
              <w:spacing w:before="40"/>
              <w:ind w:left="132" w:right="124"/>
              <w:jc w:val="center"/>
              <w:rPr>
                <w:sz w:val="21"/>
              </w:rPr>
            </w:pPr>
            <w:r>
              <w:rPr>
                <w:sz w:val="21"/>
              </w:rPr>
              <w:t>10</w:t>
            </w:r>
          </w:p>
        </w:tc>
        <w:tc>
          <w:tcPr>
            <w:tcW w:w="779"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1" w:hRule="atLeast"/>
        </w:trPr>
        <w:tc>
          <w:tcPr>
            <w:tcW w:w="580" w:type="dxa"/>
            <w:vMerge w:val="continue"/>
            <w:tcBorders>
              <w:top w:val="nil"/>
            </w:tcBorders>
          </w:tcPr>
          <w:p>
            <w:pPr>
              <w:rPr>
                <w:sz w:val="2"/>
                <w:szCs w:val="2"/>
              </w:rPr>
            </w:pPr>
          </w:p>
        </w:tc>
        <w:tc>
          <w:tcPr>
            <w:tcW w:w="720" w:type="dxa"/>
            <w:vMerge w:val="continue"/>
            <w:tcBorders>
              <w:top w:val="nil"/>
            </w:tcBorders>
          </w:tcPr>
          <w:p>
            <w:pPr>
              <w:rPr>
                <w:sz w:val="2"/>
                <w:szCs w:val="2"/>
              </w:rPr>
            </w:pPr>
          </w:p>
        </w:tc>
        <w:tc>
          <w:tcPr>
            <w:tcW w:w="7320" w:type="dxa"/>
            <w:gridSpan w:val="3"/>
          </w:tcPr>
          <w:p>
            <w:pPr>
              <w:pStyle w:val="9"/>
              <w:spacing w:before="55"/>
              <w:ind w:left="160"/>
              <w:rPr>
                <w:sz w:val="21"/>
              </w:rPr>
            </w:pPr>
            <w:r>
              <w:rPr>
                <w:sz w:val="21"/>
              </w:rPr>
              <w:t>一定要让患者对提出的问题准确理解</w:t>
            </w:r>
          </w:p>
        </w:tc>
        <w:tc>
          <w:tcPr>
            <w:tcW w:w="941" w:type="dxa"/>
          </w:tcPr>
          <w:p>
            <w:pPr>
              <w:pStyle w:val="9"/>
              <w:spacing w:before="39"/>
              <w:ind w:left="8"/>
              <w:jc w:val="center"/>
              <w:rPr>
                <w:sz w:val="21"/>
              </w:rPr>
            </w:pPr>
            <w:r>
              <w:rPr>
                <w:w w:val="99"/>
                <w:sz w:val="21"/>
              </w:rPr>
              <w:t>7</w:t>
            </w:r>
          </w:p>
        </w:tc>
        <w:tc>
          <w:tcPr>
            <w:tcW w:w="779"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149" w:hRule="atLeast"/>
        </w:trPr>
        <w:tc>
          <w:tcPr>
            <w:tcW w:w="580" w:type="dxa"/>
            <w:vMerge w:val="continue"/>
            <w:tcBorders>
              <w:top w:val="nil"/>
            </w:tcBorders>
          </w:tcPr>
          <w:p>
            <w:pPr>
              <w:rPr>
                <w:sz w:val="2"/>
                <w:szCs w:val="2"/>
              </w:rPr>
            </w:pPr>
          </w:p>
        </w:tc>
        <w:tc>
          <w:tcPr>
            <w:tcW w:w="720" w:type="dxa"/>
            <w:vMerge w:val="continue"/>
            <w:tcBorders>
              <w:top w:val="nil"/>
            </w:tcBorders>
          </w:tcPr>
          <w:p>
            <w:pPr>
              <w:rPr>
                <w:sz w:val="2"/>
                <w:szCs w:val="2"/>
              </w:rPr>
            </w:pPr>
          </w:p>
        </w:tc>
        <w:tc>
          <w:tcPr>
            <w:tcW w:w="7320" w:type="dxa"/>
            <w:gridSpan w:val="3"/>
          </w:tcPr>
          <w:p>
            <w:pPr>
              <w:pStyle w:val="9"/>
              <w:spacing w:before="33" w:line="273" w:lineRule="auto"/>
              <w:ind w:left="160" w:right="9"/>
              <w:rPr>
                <w:sz w:val="21"/>
              </w:rPr>
            </w:pPr>
            <w:r>
              <w:rPr>
                <w:w w:val="95"/>
                <w:sz w:val="21"/>
              </w:rPr>
              <w:t>各条项目的评分范围不完全一样，有的0～8分，但是只给出了偶数分的选择；</w:t>
            </w:r>
            <w:r>
              <w:rPr>
                <w:sz w:val="21"/>
              </w:rPr>
              <w:t>而有些评分范围则是直接从0～4。这样分级的原因主要有2个：一是考虑到必</w:t>
            </w:r>
            <w:r>
              <w:rPr>
                <w:spacing w:val="-2"/>
                <w:sz w:val="21"/>
              </w:rPr>
              <w:t>须给那些不一定合作的患者评定分数，第</w:t>
            </w:r>
            <w:r>
              <w:rPr>
                <w:sz w:val="21"/>
              </w:rPr>
              <w:t>5</w:t>
            </w:r>
            <w:r>
              <w:rPr>
                <w:spacing w:val="-22"/>
                <w:sz w:val="21"/>
              </w:rPr>
              <w:t>、</w:t>
            </w:r>
            <w:r>
              <w:rPr>
                <w:sz w:val="21"/>
              </w:rPr>
              <w:t>6</w:t>
            </w:r>
            <w:r>
              <w:rPr>
                <w:spacing w:val="-20"/>
                <w:sz w:val="21"/>
              </w:rPr>
              <w:t>、</w:t>
            </w:r>
            <w:r>
              <w:rPr>
                <w:sz w:val="21"/>
              </w:rPr>
              <w:t>8</w:t>
            </w:r>
            <w:r>
              <w:rPr>
                <w:spacing w:val="-20"/>
                <w:sz w:val="21"/>
              </w:rPr>
              <w:t>、</w:t>
            </w:r>
            <w:r>
              <w:rPr>
                <w:sz w:val="21"/>
              </w:rPr>
              <w:t>9条目比其他条目多一倍的</w:t>
            </w:r>
            <w:r>
              <w:rPr>
                <w:spacing w:val="-1"/>
                <w:sz w:val="21"/>
              </w:rPr>
              <w:t>分数等级，就是要保证这些患者能够有足够的分数来显示其症状严重程度；</w:t>
            </w:r>
            <w:r>
              <w:rPr>
                <w:spacing w:val="-2"/>
                <w:sz w:val="21"/>
              </w:rPr>
              <w:t>二是从研究的角度特别重要的是，这些条目都可以给中间评分，如某些条目分数介于2和4之间，可以给3分，按照就高不就低的评分惯例，分数在2～3分</w:t>
            </w:r>
          </w:p>
          <w:p>
            <w:pPr>
              <w:pStyle w:val="9"/>
              <w:spacing w:before="3" w:line="253" w:lineRule="exact"/>
              <w:ind w:left="160"/>
              <w:rPr>
                <w:sz w:val="21"/>
              </w:rPr>
            </w:pPr>
            <w:r>
              <w:rPr>
                <w:sz w:val="21"/>
              </w:rPr>
              <w:t>之间，就应该给3分</w:t>
            </w:r>
          </w:p>
        </w:tc>
        <w:tc>
          <w:tcPr>
            <w:tcW w:w="941" w:type="dxa"/>
          </w:tcPr>
          <w:p>
            <w:pPr>
              <w:pStyle w:val="9"/>
              <w:rPr>
                <w:b/>
                <w:sz w:val="20"/>
              </w:rPr>
            </w:pPr>
          </w:p>
          <w:p>
            <w:pPr>
              <w:pStyle w:val="9"/>
              <w:rPr>
                <w:b/>
                <w:sz w:val="20"/>
              </w:rPr>
            </w:pPr>
          </w:p>
          <w:p>
            <w:pPr>
              <w:pStyle w:val="9"/>
              <w:rPr>
                <w:b/>
                <w:sz w:val="20"/>
              </w:rPr>
            </w:pPr>
          </w:p>
          <w:p>
            <w:pPr>
              <w:pStyle w:val="9"/>
              <w:spacing w:before="169"/>
              <w:ind w:left="8"/>
              <w:jc w:val="center"/>
              <w:rPr>
                <w:sz w:val="21"/>
              </w:rPr>
            </w:pPr>
            <w:r>
              <w:rPr>
                <w:w w:val="99"/>
                <w:sz w:val="21"/>
              </w:rPr>
              <w:t>7</w:t>
            </w:r>
          </w:p>
        </w:tc>
        <w:tc>
          <w:tcPr>
            <w:tcW w:w="779"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695" w:hRule="atLeast"/>
        </w:trPr>
        <w:tc>
          <w:tcPr>
            <w:tcW w:w="580" w:type="dxa"/>
            <w:vMerge w:val="continue"/>
            <w:tcBorders>
              <w:top w:val="nil"/>
            </w:tcBorders>
          </w:tcPr>
          <w:p>
            <w:pPr>
              <w:rPr>
                <w:sz w:val="2"/>
                <w:szCs w:val="2"/>
              </w:rPr>
            </w:pPr>
          </w:p>
        </w:tc>
        <w:tc>
          <w:tcPr>
            <w:tcW w:w="720" w:type="dxa"/>
          </w:tcPr>
          <w:p>
            <w:pPr>
              <w:pStyle w:val="9"/>
              <w:spacing w:before="75" w:line="242" w:lineRule="auto"/>
              <w:ind w:left="148" w:right="141"/>
              <w:rPr>
                <w:sz w:val="21"/>
              </w:rPr>
            </w:pPr>
            <w:r>
              <w:rPr>
                <w:sz w:val="21"/>
              </w:rPr>
              <w:t>结果评定</w:t>
            </w:r>
          </w:p>
        </w:tc>
        <w:tc>
          <w:tcPr>
            <w:tcW w:w="7320" w:type="dxa"/>
            <w:gridSpan w:val="3"/>
          </w:tcPr>
          <w:p>
            <w:pPr>
              <w:pStyle w:val="9"/>
              <w:spacing w:before="44" w:line="300" w:lineRule="atLeast"/>
              <w:ind w:left="160" w:right="217"/>
              <w:rPr>
                <w:sz w:val="21"/>
              </w:rPr>
            </w:pPr>
            <w:r>
              <w:rPr>
                <w:w w:val="95"/>
                <w:sz w:val="21"/>
              </w:rPr>
              <w:t>主要统计指标为总分，得分范围0～44分。0～5分为无明显躁狂症状；6～10</w:t>
            </w:r>
            <w:r>
              <w:rPr>
                <w:sz w:val="21"/>
              </w:rPr>
              <w:t>分为肯定有躁狂症状；22分以上有严重躁狂症状（分级每答出1项得5分）</w:t>
            </w:r>
          </w:p>
        </w:tc>
        <w:tc>
          <w:tcPr>
            <w:tcW w:w="941" w:type="dxa"/>
          </w:tcPr>
          <w:p>
            <w:pPr>
              <w:pStyle w:val="9"/>
              <w:spacing w:before="6"/>
              <w:rPr>
                <w:b/>
                <w:sz w:val="16"/>
              </w:rPr>
            </w:pPr>
          </w:p>
          <w:p>
            <w:pPr>
              <w:pStyle w:val="9"/>
              <w:spacing w:before="1"/>
              <w:ind w:left="132" w:right="124"/>
              <w:jc w:val="center"/>
              <w:rPr>
                <w:sz w:val="21"/>
              </w:rPr>
            </w:pPr>
            <w:r>
              <w:rPr>
                <w:sz w:val="21"/>
              </w:rPr>
              <w:t>21</w:t>
            </w:r>
          </w:p>
        </w:tc>
        <w:tc>
          <w:tcPr>
            <w:tcW w:w="779"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60" w:hRule="atLeast"/>
        </w:trPr>
        <w:tc>
          <w:tcPr>
            <w:tcW w:w="1300" w:type="dxa"/>
            <w:gridSpan w:val="2"/>
            <w:vMerge w:val="restart"/>
          </w:tcPr>
          <w:p>
            <w:pPr>
              <w:pStyle w:val="9"/>
              <w:spacing w:before="10"/>
              <w:rPr>
                <w:b/>
                <w:sz w:val="20"/>
              </w:rPr>
            </w:pPr>
          </w:p>
          <w:p>
            <w:pPr>
              <w:pStyle w:val="9"/>
              <w:ind w:left="107"/>
              <w:rPr>
                <w:sz w:val="21"/>
              </w:rPr>
            </w:pPr>
            <w:r>
              <w:rPr>
                <w:sz w:val="21"/>
              </w:rPr>
              <w:t>操作后处理</w:t>
            </w:r>
          </w:p>
        </w:tc>
        <w:tc>
          <w:tcPr>
            <w:tcW w:w="7320" w:type="dxa"/>
            <w:gridSpan w:val="3"/>
          </w:tcPr>
          <w:p>
            <w:pPr>
              <w:pStyle w:val="9"/>
              <w:spacing w:before="60"/>
              <w:ind w:left="160"/>
              <w:rPr>
                <w:sz w:val="21"/>
              </w:rPr>
            </w:pPr>
            <w:r>
              <w:rPr>
                <w:sz w:val="21"/>
              </w:rPr>
              <w:t>告诉患者检查结束，交代患者注意事项</w:t>
            </w:r>
          </w:p>
        </w:tc>
        <w:tc>
          <w:tcPr>
            <w:tcW w:w="941" w:type="dxa"/>
          </w:tcPr>
          <w:p>
            <w:pPr>
              <w:pStyle w:val="9"/>
              <w:spacing w:before="43"/>
              <w:ind w:left="8"/>
              <w:jc w:val="center"/>
              <w:rPr>
                <w:sz w:val="21"/>
              </w:rPr>
            </w:pPr>
            <w:r>
              <w:rPr>
                <w:w w:val="99"/>
                <w:sz w:val="21"/>
              </w:rPr>
              <w:t>5</w:t>
            </w:r>
          </w:p>
        </w:tc>
        <w:tc>
          <w:tcPr>
            <w:tcW w:w="779"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6" w:hRule="atLeast"/>
        </w:trPr>
        <w:tc>
          <w:tcPr>
            <w:tcW w:w="1300" w:type="dxa"/>
            <w:gridSpan w:val="2"/>
            <w:vMerge w:val="continue"/>
            <w:tcBorders>
              <w:top w:val="nil"/>
            </w:tcBorders>
          </w:tcPr>
          <w:p>
            <w:pPr>
              <w:rPr>
                <w:sz w:val="2"/>
                <w:szCs w:val="2"/>
              </w:rPr>
            </w:pPr>
          </w:p>
        </w:tc>
        <w:tc>
          <w:tcPr>
            <w:tcW w:w="7320" w:type="dxa"/>
            <w:gridSpan w:val="3"/>
          </w:tcPr>
          <w:p>
            <w:pPr>
              <w:pStyle w:val="9"/>
              <w:spacing w:before="97"/>
              <w:ind w:left="160"/>
              <w:rPr>
                <w:sz w:val="21"/>
              </w:rPr>
            </w:pPr>
            <w:r>
              <w:rPr>
                <w:sz w:val="21"/>
              </w:rPr>
              <w:t>带走检查中使用的纸、笔等物品</w:t>
            </w:r>
          </w:p>
        </w:tc>
        <w:tc>
          <w:tcPr>
            <w:tcW w:w="941" w:type="dxa"/>
          </w:tcPr>
          <w:p>
            <w:pPr>
              <w:pStyle w:val="9"/>
              <w:spacing w:before="80"/>
              <w:ind w:left="8"/>
              <w:jc w:val="center"/>
              <w:rPr>
                <w:sz w:val="21"/>
              </w:rPr>
            </w:pPr>
            <w:r>
              <w:rPr>
                <w:w w:val="99"/>
                <w:sz w:val="21"/>
              </w:rPr>
              <w:t>5</w:t>
            </w:r>
          </w:p>
        </w:tc>
        <w:tc>
          <w:tcPr>
            <w:tcW w:w="779"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5" w:hRule="atLeast"/>
        </w:trPr>
        <w:tc>
          <w:tcPr>
            <w:tcW w:w="1300" w:type="dxa"/>
            <w:gridSpan w:val="2"/>
            <w:vMerge w:val="restart"/>
          </w:tcPr>
          <w:p>
            <w:pPr>
              <w:pStyle w:val="9"/>
              <w:spacing w:before="6"/>
              <w:rPr>
                <w:b/>
                <w:sz w:val="18"/>
              </w:rPr>
            </w:pPr>
          </w:p>
          <w:p>
            <w:pPr>
              <w:pStyle w:val="9"/>
              <w:ind w:left="107"/>
              <w:rPr>
                <w:sz w:val="21"/>
              </w:rPr>
            </w:pPr>
            <w:r>
              <w:rPr>
                <w:sz w:val="21"/>
              </w:rPr>
              <w:t>总体评价</w:t>
            </w:r>
          </w:p>
        </w:tc>
        <w:tc>
          <w:tcPr>
            <w:tcW w:w="7320" w:type="dxa"/>
            <w:gridSpan w:val="3"/>
          </w:tcPr>
          <w:p>
            <w:pPr>
              <w:pStyle w:val="9"/>
              <w:spacing w:before="83"/>
              <w:ind w:left="160"/>
              <w:rPr>
                <w:sz w:val="21"/>
              </w:rPr>
            </w:pPr>
            <w:r>
              <w:rPr>
                <w:sz w:val="21"/>
              </w:rPr>
              <w:t>整个操作过程体现人文关怀，保护患者隐私</w:t>
            </w:r>
          </w:p>
        </w:tc>
        <w:tc>
          <w:tcPr>
            <w:tcW w:w="941" w:type="dxa"/>
          </w:tcPr>
          <w:p>
            <w:pPr>
              <w:pStyle w:val="9"/>
              <w:spacing w:before="66"/>
              <w:ind w:left="8"/>
              <w:jc w:val="center"/>
              <w:rPr>
                <w:sz w:val="21"/>
              </w:rPr>
            </w:pPr>
            <w:r>
              <w:rPr>
                <w:w w:val="99"/>
                <w:sz w:val="21"/>
              </w:rPr>
              <w:t>5</w:t>
            </w:r>
          </w:p>
        </w:tc>
        <w:tc>
          <w:tcPr>
            <w:tcW w:w="779"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31" w:hRule="atLeast"/>
        </w:trPr>
        <w:tc>
          <w:tcPr>
            <w:tcW w:w="1300" w:type="dxa"/>
            <w:gridSpan w:val="2"/>
            <w:vMerge w:val="continue"/>
            <w:tcBorders>
              <w:top w:val="nil"/>
            </w:tcBorders>
          </w:tcPr>
          <w:p>
            <w:pPr>
              <w:rPr>
                <w:sz w:val="2"/>
                <w:szCs w:val="2"/>
              </w:rPr>
            </w:pPr>
          </w:p>
        </w:tc>
        <w:tc>
          <w:tcPr>
            <w:tcW w:w="7320" w:type="dxa"/>
            <w:gridSpan w:val="3"/>
          </w:tcPr>
          <w:p>
            <w:pPr>
              <w:pStyle w:val="9"/>
              <w:spacing w:before="46" w:line="265" w:lineRule="exact"/>
              <w:ind w:left="160"/>
              <w:rPr>
                <w:sz w:val="21"/>
              </w:rPr>
            </w:pPr>
            <w:r>
              <w:rPr>
                <w:sz w:val="21"/>
              </w:rPr>
              <w:t>检查规范熟练，在规定时间内完成</w:t>
            </w:r>
          </w:p>
        </w:tc>
        <w:tc>
          <w:tcPr>
            <w:tcW w:w="941" w:type="dxa"/>
          </w:tcPr>
          <w:p>
            <w:pPr>
              <w:pStyle w:val="9"/>
              <w:spacing w:before="29"/>
              <w:ind w:left="8"/>
              <w:jc w:val="center"/>
              <w:rPr>
                <w:sz w:val="21"/>
              </w:rPr>
            </w:pPr>
            <w:r>
              <w:rPr>
                <w:w w:val="99"/>
                <w:sz w:val="21"/>
              </w:rPr>
              <w:t>5</w:t>
            </w:r>
          </w:p>
        </w:tc>
        <w:tc>
          <w:tcPr>
            <w:tcW w:w="779"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45" w:hRule="atLeast"/>
        </w:trPr>
        <w:tc>
          <w:tcPr>
            <w:tcW w:w="1300" w:type="dxa"/>
            <w:gridSpan w:val="2"/>
          </w:tcPr>
          <w:p>
            <w:pPr>
              <w:pStyle w:val="9"/>
              <w:spacing w:before="36"/>
              <w:ind w:left="123"/>
              <w:rPr>
                <w:sz w:val="21"/>
              </w:rPr>
            </w:pPr>
            <w:r>
              <w:rPr>
                <w:sz w:val="21"/>
              </w:rPr>
              <w:t>操作后提问</w:t>
            </w:r>
          </w:p>
        </w:tc>
        <w:tc>
          <w:tcPr>
            <w:tcW w:w="7320" w:type="dxa"/>
            <w:gridSpan w:val="3"/>
          </w:tcPr>
          <w:p>
            <w:pPr>
              <w:pStyle w:val="9"/>
              <w:spacing w:before="53"/>
              <w:ind w:left="160"/>
              <w:rPr>
                <w:sz w:val="21"/>
              </w:rPr>
            </w:pPr>
            <w:r>
              <w:rPr>
                <w:sz w:val="21"/>
              </w:rPr>
              <w:t>在上述项目中任选2项提问</w:t>
            </w:r>
          </w:p>
        </w:tc>
        <w:tc>
          <w:tcPr>
            <w:tcW w:w="941" w:type="dxa"/>
          </w:tcPr>
          <w:p>
            <w:pPr>
              <w:pStyle w:val="9"/>
              <w:spacing w:before="36"/>
              <w:ind w:left="8"/>
              <w:jc w:val="center"/>
              <w:rPr>
                <w:sz w:val="21"/>
              </w:rPr>
            </w:pPr>
            <w:r>
              <w:rPr>
                <w:w w:val="99"/>
                <w:sz w:val="21"/>
              </w:rPr>
              <w:t>5</w:t>
            </w:r>
          </w:p>
        </w:tc>
        <w:tc>
          <w:tcPr>
            <w:tcW w:w="779"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0" w:hRule="atLeast"/>
        </w:trPr>
        <w:tc>
          <w:tcPr>
            <w:tcW w:w="8620" w:type="dxa"/>
            <w:gridSpan w:val="5"/>
          </w:tcPr>
          <w:p>
            <w:pPr>
              <w:pStyle w:val="9"/>
              <w:tabs>
                <w:tab w:val="left" w:pos="429"/>
              </w:tabs>
              <w:spacing w:line="261" w:lineRule="exact"/>
              <w:ind w:left="9"/>
              <w:jc w:val="center"/>
              <w:rPr>
                <w:sz w:val="21"/>
              </w:rPr>
            </w:pPr>
            <w:r>
              <w:rPr>
                <w:sz w:val="21"/>
              </w:rPr>
              <w:t>合</w:t>
            </w:r>
            <w:r>
              <w:rPr>
                <w:sz w:val="21"/>
              </w:rPr>
              <w:tab/>
            </w:r>
            <w:r>
              <w:rPr>
                <w:sz w:val="21"/>
              </w:rPr>
              <w:t>计</w:t>
            </w:r>
          </w:p>
        </w:tc>
        <w:tc>
          <w:tcPr>
            <w:tcW w:w="941" w:type="dxa"/>
          </w:tcPr>
          <w:p>
            <w:pPr>
              <w:pStyle w:val="9"/>
              <w:spacing w:before="4" w:line="256" w:lineRule="exact"/>
              <w:ind w:left="132" w:right="124"/>
              <w:jc w:val="center"/>
              <w:rPr>
                <w:sz w:val="21"/>
              </w:rPr>
            </w:pPr>
            <w:r>
              <w:rPr>
                <w:sz w:val="21"/>
              </w:rPr>
              <w:t>110</w:t>
            </w:r>
          </w:p>
        </w:tc>
        <w:tc>
          <w:tcPr>
            <w:tcW w:w="779" w:type="dxa"/>
          </w:tcPr>
          <w:p>
            <w:pPr>
              <w:pStyle w:val="9"/>
              <w:rPr>
                <w:rFonts w:ascii="Times New Roman"/>
                <w:sz w:val="20"/>
              </w:rPr>
            </w:pPr>
          </w:p>
        </w:tc>
      </w:tr>
    </w:tbl>
    <w:p>
      <w:pPr>
        <w:spacing w:before="177"/>
        <w:ind w:left="818" w:right="0" w:firstLine="0"/>
        <w:jc w:val="left"/>
        <w:rPr>
          <w:b/>
          <w:sz w:val="21"/>
        </w:rPr>
      </w:pPr>
      <w:r>
        <w:rPr>
          <w:b/>
          <w:sz w:val="21"/>
        </w:rPr>
        <w:t>考官签字：</w:t>
      </w:r>
    </w:p>
    <w:p>
      <w:pPr>
        <w:spacing w:after="0"/>
        <w:jc w:val="left"/>
        <w:rPr>
          <w:sz w:val="21"/>
        </w:rPr>
        <w:sectPr>
          <w:pgSz w:w="11910" w:h="16840"/>
          <w:pgMar w:top="2280" w:right="600" w:bottom="280" w:left="600" w:header="1470" w:footer="0" w:gutter="0"/>
          <w:cols w:space="720" w:num="1"/>
        </w:sectPr>
      </w:pPr>
    </w:p>
    <w:p>
      <w:pPr>
        <w:pStyle w:val="2"/>
        <w:spacing w:before="57" w:after="5"/>
        <w:ind w:left="1013" w:right="1008"/>
        <w:jc w:val="center"/>
      </w:pPr>
      <w:r>
        <w:t>阳性与阴性症状量表-PANSS</w:t>
      </w:r>
    </w:p>
    <w:tbl>
      <w:tblPr>
        <w:tblStyle w:val="5"/>
        <w:tblW w:w="0" w:type="auto"/>
        <w:tblInd w:w="11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05"/>
        <w:gridCol w:w="765"/>
        <w:gridCol w:w="3608"/>
        <w:gridCol w:w="1545"/>
        <w:gridCol w:w="2182"/>
        <w:gridCol w:w="1035"/>
        <w:gridCol w:w="73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2" w:hRule="atLeast"/>
        </w:trPr>
        <w:tc>
          <w:tcPr>
            <w:tcW w:w="1370" w:type="dxa"/>
            <w:gridSpan w:val="2"/>
          </w:tcPr>
          <w:p>
            <w:pPr>
              <w:pStyle w:val="9"/>
              <w:spacing w:line="251" w:lineRule="exact"/>
              <w:ind w:left="263"/>
              <w:rPr>
                <w:sz w:val="21"/>
              </w:rPr>
            </w:pPr>
            <w:r>
              <w:rPr>
                <w:sz w:val="21"/>
              </w:rPr>
              <w:t>考生姓名</w:t>
            </w:r>
          </w:p>
        </w:tc>
        <w:tc>
          <w:tcPr>
            <w:tcW w:w="3608" w:type="dxa"/>
          </w:tcPr>
          <w:p>
            <w:pPr>
              <w:pStyle w:val="9"/>
              <w:rPr>
                <w:rFonts w:ascii="Times New Roman"/>
                <w:sz w:val="20"/>
              </w:rPr>
            </w:pPr>
          </w:p>
        </w:tc>
        <w:tc>
          <w:tcPr>
            <w:tcW w:w="1545" w:type="dxa"/>
          </w:tcPr>
          <w:p>
            <w:pPr>
              <w:pStyle w:val="9"/>
              <w:spacing w:line="251" w:lineRule="exact"/>
              <w:ind w:right="343"/>
              <w:jc w:val="right"/>
              <w:rPr>
                <w:rFonts w:hint="eastAsia" w:eastAsia="宋体"/>
                <w:sz w:val="21"/>
                <w:lang w:eastAsia="zh-CN"/>
              </w:rPr>
            </w:pPr>
            <w:r>
              <w:rPr>
                <w:rFonts w:hint="eastAsia"/>
                <w:w w:val="95"/>
                <w:sz w:val="21"/>
                <w:lang w:eastAsia="zh-CN"/>
              </w:rPr>
              <w:t>终身码</w:t>
            </w:r>
          </w:p>
        </w:tc>
        <w:tc>
          <w:tcPr>
            <w:tcW w:w="3956" w:type="dxa"/>
            <w:gridSpan w:val="3"/>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2" w:hRule="atLeast"/>
        </w:trPr>
        <w:tc>
          <w:tcPr>
            <w:tcW w:w="1370" w:type="dxa"/>
            <w:gridSpan w:val="2"/>
          </w:tcPr>
          <w:p>
            <w:pPr>
              <w:pStyle w:val="9"/>
              <w:spacing w:line="252" w:lineRule="exact"/>
              <w:ind w:left="263"/>
              <w:rPr>
                <w:sz w:val="21"/>
              </w:rPr>
            </w:pPr>
            <w:r>
              <w:rPr>
                <w:sz w:val="21"/>
              </w:rPr>
              <w:t>培训学科</w:t>
            </w:r>
          </w:p>
        </w:tc>
        <w:tc>
          <w:tcPr>
            <w:tcW w:w="3608" w:type="dxa"/>
          </w:tcPr>
          <w:p>
            <w:pPr>
              <w:pStyle w:val="9"/>
              <w:rPr>
                <w:rFonts w:ascii="Times New Roman"/>
                <w:sz w:val="20"/>
              </w:rPr>
            </w:pPr>
          </w:p>
        </w:tc>
        <w:tc>
          <w:tcPr>
            <w:tcW w:w="1545" w:type="dxa"/>
          </w:tcPr>
          <w:p>
            <w:pPr>
              <w:pStyle w:val="9"/>
              <w:spacing w:line="252" w:lineRule="exact"/>
              <w:ind w:right="343"/>
              <w:jc w:val="right"/>
              <w:rPr>
                <w:sz w:val="21"/>
              </w:rPr>
            </w:pPr>
            <w:r>
              <w:rPr>
                <w:w w:val="95"/>
                <w:sz w:val="21"/>
              </w:rPr>
              <w:t>考核基地</w:t>
            </w:r>
          </w:p>
        </w:tc>
        <w:tc>
          <w:tcPr>
            <w:tcW w:w="3956" w:type="dxa"/>
            <w:gridSpan w:val="3"/>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2" w:hRule="atLeast"/>
        </w:trPr>
        <w:tc>
          <w:tcPr>
            <w:tcW w:w="1370" w:type="dxa"/>
            <w:gridSpan w:val="2"/>
          </w:tcPr>
          <w:p>
            <w:pPr>
              <w:pStyle w:val="9"/>
              <w:spacing w:line="252" w:lineRule="exact"/>
              <w:ind w:left="263"/>
              <w:rPr>
                <w:sz w:val="21"/>
              </w:rPr>
            </w:pPr>
            <w:r>
              <w:rPr>
                <w:sz w:val="21"/>
              </w:rPr>
              <w:t>考核时间</w:t>
            </w:r>
          </w:p>
        </w:tc>
        <w:tc>
          <w:tcPr>
            <w:tcW w:w="9109" w:type="dxa"/>
            <w:gridSpan w:val="5"/>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2" w:hRule="atLeast"/>
        </w:trPr>
        <w:tc>
          <w:tcPr>
            <w:tcW w:w="1370" w:type="dxa"/>
            <w:gridSpan w:val="2"/>
          </w:tcPr>
          <w:p>
            <w:pPr>
              <w:pStyle w:val="9"/>
              <w:spacing w:line="251" w:lineRule="exact"/>
              <w:ind w:left="263"/>
              <w:rPr>
                <w:b/>
                <w:sz w:val="21"/>
              </w:rPr>
            </w:pPr>
            <w:r>
              <w:rPr>
                <w:b/>
                <w:sz w:val="21"/>
              </w:rPr>
              <w:t>评分项目</w:t>
            </w:r>
          </w:p>
        </w:tc>
        <w:tc>
          <w:tcPr>
            <w:tcW w:w="7335" w:type="dxa"/>
            <w:gridSpan w:val="3"/>
          </w:tcPr>
          <w:p>
            <w:pPr>
              <w:pStyle w:val="9"/>
              <w:spacing w:line="251" w:lineRule="exact"/>
              <w:ind w:left="3226" w:right="3215"/>
              <w:jc w:val="center"/>
              <w:rPr>
                <w:b/>
                <w:sz w:val="21"/>
              </w:rPr>
            </w:pPr>
            <w:r>
              <w:rPr>
                <w:b/>
                <w:sz w:val="21"/>
              </w:rPr>
              <w:t>评分要素</w:t>
            </w:r>
          </w:p>
        </w:tc>
        <w:tc>
          <w:tcPr>
            <w:tcW w:w="1035" w:type="dxa"/>
          </w:tcPr>
          <w:p>
            <w:pPr>
              <w:pStyle w:val="9"/>
              <w:spacing w:line="251" w:lineRule="exact"/>
              <w:ind w:left="180" w:right="172"/>
              <w:jc w:val="center"/>
              <w:rPr>
                <w:b/>
                <w:sz w:val="21"/>
              </w:rPr>
            </w:pPr>
            <w:r>
              <w:rPr>
                <w:b/>
                <w:sz w:val="21"/>
              </w:rPr>
              <w:t>标准分</w:t>
            </w:r>
          </w:p>
        </w:tc>
        <w:tc>
          <w:tcPr>
            <w:tcW w:w="739" w:type="dxa"/>
          </w:tcPr>
          <w:p>
            <w:pPr>
              <w:pStyle w:val="9"/>
              <w:spacing w:line="251" w:lineRule="exact"/>
              <w:ind w:left="159"/>
              <w:rPr>
                <w:b/>
                <w:sz w:val="21"/>
              </w:rPr>
            </w:pPr>
            <w:r>
              <w:rPr>
                <w:b/>
                <w:sz w:val="21"/>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228" w:hRule="atLeast"/>
        </w:trPr>
        <w:tc>
          <w:tcPr>
            <w:tcW w:w="1370" w:type="dxa"/>
            <w:gridSpan w:val="2"/>
          </w:tcPr>
          <w:p>
            <w:pPr>
              <w:pStyle w:val="9"/>
              <w:rPr>
                <w:b/>
                <w:sz w:val="20"/>
              </w:rPr>
            </w:pPr>
          </w:p>
          <w:p>
            <w:pPr>
              <w:pStyle w:val="9"/>
              <w:spacing w:before="3"/>
              <w:rPr>
                <w:b/>
                <w:sz w:val="17"/>
              </w:rPr>
            </w:pPr>
          </w:p>
          <w:p>
            <w:pPr>
              <w:pStyle w:val="9"/>
              <w:ind w:left="107"/>
              <w:rPr>
                <w:sz w:val="21"/>
              </w:rPr>
            </w:pPr>
            <w:r>
              <w:rPr>
                <w:sz w:val="21"/>
              </w:rPr>
              <w:t>操作判断</w:t>
            </w:r>
          </w:p>
        </w:tc>
        <w:tc>
          <w:tcPr>
            <w:tcW w:w="7335" w:type="dxa"/>
            <w:gridSpan w:val="3"/>
          </w:tcPr>
          <w:p>
            <w:pPr>
              <w:pStyle w:val="9"/>
              <w:spacing w:line="308" w:lineRule="exact"/>
              <w:ind w:left="160" w:right="96"/>
              <w:jc w:val="both"/>
              <w:rPr>
                <w:sz w:val="21"/>
              </w:rPr>
            </w:pPr>
            <w:r>
              <w:rPr>
                <w:sz w:val="21"/>
              </w:rPr>
              <w:t>适用范围:主要用于评定精神症状的有无及各项症状的严重程度，区分以阳性</w:t>
            </w:r>
            <w:r>
              <w:rPr>
                <w:spacing w:val="-10"/>
                <w:sz w:val="21"/>
              </w:rPr>
              <w:t>症状为主和以阴性症状为主的精神分裂症，主要用于成人。根据题干判断该做何种技能操作，判断正确得</w:t>
            </w:r>
            <w:r>
              <w:rPr>
                <w:sz w:val="21"/>
              </w:rPr>
              <w:t>5</w:t>
            </w:r>
            <w:r>
              <w:rPr>
                <w:spacing w:val="-8"/>
                <w:sz w:val="21"/>
              </w:rPr>
              <w:t>分，判断错误不得分，由考官告知其正确操作项目，考生进行技能操作</w:t>
            </w:r>
          </w:p>
        </w:tc>
        <w:tc>
          <w:tcPr>
            <w:tcW w:w="1035" w:type="dxa"/>
          </w:tcPr>
          <w:p>
            <w:pPr>
              <w:pStyle w:val="9"/>
              <w:rPr>
                <w:b/>
                <w:sz w:val="20"/>
              </w:rPr>
            </w:pPr>
          </w:p>
          <w:p>
            <w:pPr>
              <w:pStyle w:val="9"/>
              <w:spacing w:before="3"/>
              <w:rPr>
                <w:b/>
                <w:sz w:val="17"/>
              </w:rPr>
            </w:pPr>
          </w:p>
          <w:p>
            <w:pPr>
              <w:pStyle w:val="9"/>
              <w:ind w:left="9"/>
              <w:jc w:val="center"/>
              <w:rPr>
                <w:sz w:val="21"/>
              </w:rPr>
            </w:pPr>
            <w:r>
              <w:rPr>
                <w:w w:val="99"/>
                <w:sz w:val="21"/>
              </w:rPr>
              <w:t>5</w:t>
            </w:r>
          </w:p>
        </w:tc>
        <w:tc>
          <w:tcPr>
            <w:tcW w:w="739"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16" w:hRule="atLeast"/>
        </w:trPr>
        <w:tc>
          <w:tcPr>
            <w:tcW w:w="1370" w:type="dxa"/>
            <w:gridSpan w:val="2"/>
            <w:vMerge w:val="restart"/>
          </w:tcPr>
          <w:p>
            <w:pPr>
              <w:pStyle w:val="9"/>
              <w:rPr>
                <w:b/>
                <w:sz w:val="20"/>
              </w:rPr>
            </w:pPr>
          </w:p>
          <w:p>
            <w:pPr>
              <w:pStyle w:val="9"/>
              <w:rPr>
                <w:b/>
                <w:sz w:val="20"/>
              </w:rPr>
            </w:pPr>
          </w:p>
          <w:p>
            <w:pPr>
              <w:pStyle w:val="9"/>
              <w:rPr>
                <w:b/>
                <w:sz w:val="20"/>
              </w:rPr>
            </w:pPr>
          </w:p>
          <w:p>
            <w:pPr>
              <w:pStyle w:val="9"/>
              <w:spacing w:before="175"/>
              <w:ind w:left="160"/>
              <w:rPr>
                <w:sz w:val="21"/>
              </w:rPr>
            </w:pPr>
            <w:r>
              <w:rPr>
                <w:sz w:val="21"/>
              </w:rPr>
              <w:t>操作前准备</w:t>
            </w:r>
          </w:p>
        </w:tc>
        <w:tc>
          <w:tcPr>
            <w:tcW w:w="7335" w:type="dxa"/>
            <w:gridSpan w:val="3"/>
          </w:tcPr>
          <w:p>
            <w:pPr>
              <w:pStyle w:val="9"/>
              <w:spacing w:before="32"/>
              <w:ind w:left="160"/>
              <w:rPr>
                <w:sz w:val="21"/>
              </w:rPr>
            </w:pPr>
            <w:r>
              <w:rPr>
                <w:spacing w:val="-6"/>
                <w:sz w:val="21"/>
              </w:rPr>
              <w:t>患者准备：核对患者信息</w:t>
            </w:r>
            <w:r>
              <w:rPr>
                <w:sz w:val="21"/>
              </w:rPr>
              <w:t>（1分</w:t>
            </w:r>
            <w:r>
              <w:rPr>
                <w:spacing w:val="-104"/>
                <w:sz w:val="21"/>
              </w:rPr>
              <w:t>）</w:t>
            </w:r>
            <w:r>
              <w:rPr>
                <w:spacing w:val="-7"/>
                <w:sz w:val="21"/>
              </w:rPr>
              <w:t>。评估患者状态，明确患者是否适合进行检查</w:t>
            </w:r>
          </w:p>
          <w:p>
            <w:pPr>
              <w:pStyle w:val="9"/>
              <w:spacing w:before="7" w:line="300" w:lineRule="atLeast"/>
              <w:ind w:left="160" w:right="96"/>
              <w:rPr>
                <w:sz w:val="21"/>
              </w:rPr>
            </w:pPr>
            <w:r>
              <w:rPr>
                <w:w w:val="95"/>
                <w:sz w:val="21"/>
              </w:rPr>
              <w:t>（3分</w:t>
            </w:r>
            <w:r>
              <w:rPr>
                <w:spacing w:val="-106"/>
                <w:w w:val="95"/>
                <w:sz w:val="21"/>
              </w:rPr>
              <w:t>）</w:t>
            </w:r>
            <w:r>
              <w:rPr>
                <w:spacing w:val="-5"/>
                <w:w w:val="95"/>
                <w:sz w:val="21"/>
              </w:rPr>
              <w:t>。告知检查中的患者配合及注意事项</w:t>
            </w:r>
            <w:r>
              <w:rPr>
                <w:w w:val="95"/>
                <w:sz w:val="21"/>
              </w:rPr>
              <w:t>（3分</w:t>
            </w:r>
            <w:r>
              <w:rPr>
                <w:spacing w:val="-104"/>
                <w:w w:val="95"/>
                <w:sz w:val="21"/>
              </w:rPr>
              <w:t>）</w:t>
            </w:r>
            <w:r>
              <w:rPr>
                <w:spacing w:val="-7"/>
                <w:w w:val="95"/>
                <w:sz w:val="21"/>
              </w:rPr>
              <w:t>。让患者保持舒适体位：取</w:t>
            </w:r>
            <w:r>
              <w:rPr>
                <w:spacing w:val="-7"/>
                <w:sz w:val="21"/>
              </w:rPr>
              <w:t>坐位或卧位（2分）</w:t>
            </w:r>
          </w:p>
        </w:tc>
        <w:tc>
          <w:tcPr>
            <w:tcW w:w="1035" w:type="dxa"/>
          </w:tcPr>
          <w:p>
            <w:pPr>
              <w:pStyle w:val="9"/>
              <w:spacing w:before="12"/>
              <w:rPr>
                <w:b/>
                <w:sz w:val="24"/>
              </w:rPr>
            </w:pPr>
          </w:p>
          <w:p>
            <w:pPr>
              <w:pStyle w:val="9"/>
              <w:ind w:left="9"/>
              <w:jc w:val="center"/>
              <w:rPr>
                <w:sz w:val="21"/>
              </w:rPr>
            </w:pPr>
            <w:r>
              <w:rPr>
                <w:w w:val="99"/>
                <w:sz w:val="21"/>
              </w:rPr>
              <w:t>9</w:t>
            </w:r>
          </w:p>
        </w:tc>
        <w:tc>
          <w:tcPr>
            <w:tcW w:w="739"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3" w:hRule="atLeast"/>
        </w:trPr>
        <w:tc>
          <w:tcPr>
            <w:tcW w:w="1370" w:type="dxa"/>
            <w:gridSpan w:val="2"/>
            <w:vMerge w:val="continue"/>
            <w:tcBorders>
              <w:top w:val="nil"/>
            </w:tcBorders>
          </w:tcPr>
          <w:p>
            <w:pPr>
              <w:rPr>
                <w:sz w:val="2"/>
                <w:szCs w:val="2"/>
              </w:rPr>
            </w:pPr>
          </w:p>
        </w:tc>
        <w:tc>
          <w:tcPr>
            <w:tcW w:w="7335" w:type="dxa"/>
            <w:gridSpan w:val="3"/>
          </w:tcPr>
          <w:p>
            <w:pPr>
              <w:pStyle w:val="9"/>
              <w:spacing w:before="5" w:line="300" w:lineRule="atLeast"/>
              <w:ind w:left="160" w:right="128"/>
              <w:rPr>
                <w:sz w:val="21"/>
              </w:rPr>
            </w:pPr>
            <w:r>
              <w:rPr>
                <w:w w:val="95"/>
                <w:sz w:val="21"/>
              </w:rPr>
              <w:t>检查者准备：评定员应为经过训练的精神科医师（1分</w:t>
            </w:r>
            <w:r>
              <w:rPr>
                <w:spacing w:val="-104"/>
                <w:w w:val="95"/>
                <w:sz w:val="21"/>
              </w:rPr>
              <w:t>）</w:t>
            </w:r>
            <w:r>
              <w:rPr>
                <w:w w:val="95"/>
                <w:sz w:val="21"/>
              </w:rPr>
              <w:t>。工作服穿着整洁（1</w:t>
            </w:r>
            <w:r>
              <w:rPr>
                <w:sz w:val="21"/>
              </w:rPr>
              <w:t>分</w:t>
            </w:r>
            <w:r>
              <w:rPr>
                <w:spacing w:val="-104"/>
                <w:sz w:val="21"/>
              </w:rPr>
              <w:t>）</w:t>
            </w:r>
            <w:r>
              <w:rPr>
                <w:sz w:val="21"/>
              </w:rPr>
              <w:t>。距离合适（1分</w:t>
            </w:r>
            <w:r>
              <w:rPr>
                <w:spacing w:val="-104"/>
                <w:sz w:val="21"/>
              </w:rPr>
              <w:t>）</w:t>
            </w:r>
            <w:r>
              <w:rPr>
                <w:sz w:val="21"/>
              </w:rPr>
              <w:t>。态度和蔼（1分）</w:t>
            </w:r>
          </w:p>
        </w:tc>
        <w:tc>
          <w:tcPr>
            <w:tcW w:w="1035" w:type="dxa"/>
          </w:tcPr>
          <w:p>
            <w:pPr>
              <w:pStyle w:val="9"/>
              <w:spacing w:before="170"/>
              <w:ind w:left="9"/>
              <w:jc w:val="center"/>
              <w:rPr>
                <w:sz w:val="21"/>
              </w:rPr>
            </w:pPr>
            <w:r>
              <w:rPr>
                <w:w w:val="99"/>
                <w:sz w:val="21"/>
              </w:rPr>
              <w:t>4</w:t>
            </w:r>
          </w:p>
        </w:tc>
        <w:tc>
          <w:tcPr>
            <w:tcW w:w="739"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3" w:hRule="atLeast"/>
        </w:trPr>
        <w:tc>
          <w:tcPr>
            <w:tcW w:w="1370" w:type="dxa"/>
            <w:gridSpan w:val="2"/>
            <w:vMerge w:val="continue"/>
            <w:tcBorders>
              <w:top w:val="nil"/>
            </w:tcBorders>
          </w:tcPr>
          <w:p>
            <w:pPr>
              <w:rPr>
                <w:sz w:val="2"/>
                <w:szCs w:val="2"/>
              </w:rPr>
            </w:pPr>
          </w:p>
        </w:tc>
        <w:tc>
          <w:tcPr>
            <w:tcW w:w="7335" w:type="dxa"/>
            <w:gridSpan w:val="3"/>
          </w:tcPr>
          <w:p>
            <w:pPr>
              <w:pStyle w:val="9"/>
              <w:spacing w:before="5" w:line="300" w:lineRule="atLeast"/>
              <w:ind w:left="160" w:right="98"/>
              <w:rPr>
                <w:sz w:val="21"/>
              </w:rPr>
            </w:pPr>
            <w:r>
              <w:rPr>
                <w:spacing w:val="-6"/>
                <w:w w:val="95"/>
                <w:sz w:val="21"/>
              </w:rPr>
              <w:t>物品准备：量表、纸、笔等</w:t>
            </w:r>
            <w:r>
              <w:rPr>
                <w:w w:val="95"/>
                <w:sz w:val="21"/>
              </w:rPr>
              <w:t>（1分</w:t>
            </w:r>
            <w:r>
              <w:rPr>
                <w:spacing w:val="-104"/>
                <w:w w:val="95"/>
                <w:sz w:val="21"/>
              </w:rPr>
              <w:t>）</w:t>
            </w:r>
            <w:r>
              <w:rPr>
                <w:spacing w:val="-5"/>
                <w:w w:val="95"/>
                <w:sz w:val="21"/>
              </w:rPr>
              <w:t>。物品置于检查者的左侧或右侧，不能让患</w:t>
            </w:r>
            <w:r>
              <w:rPr>
                <w:spacing w:val="-5"/>
                <w:sz w:val="21"/>
              </w:rPr>
              <w:t>者拿到笔等尖锐物品，尤其可能有冲动行为的患者（1分）</w:t>
            </w:r>
          </w:p>
        </w:tc>
        <w:tc>
          <w:tcPr>
            <w:tcW w:w="1035" w:type="dxa"/>
          </w:tcPr>
          <w:p>
            <w:pPr>
              <w:pStyle w:val="9"/>
              <w:spacing w:before="170"/>
              <w:ind w:left="9"/>
              <w:jc w:val="center"/>
              <w:rPr>
                <w:sz w:val="21"/>
              </w:rPr>
            </w:pPr>
            <w:r>
              <w:rPr>
                <w:w w:val="99"/>
                <w:sz w:val="21"/>
              </w:rPr>
              <w:t>2</w:t>
            </w:r>
          </w:p>
        </w:tc>
        <w:tc>
          <w:tcPr>
            <w:tcW w:w="739"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6" w:hRule="atLeast"/>
        </w:trPr>
        <w:tc>
          <w:tcPr>
            <w:tcW w:w="605" w:type="dxa"/>
            <w:vMerge w:val="restart"/>
          </w:tcPr>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spacing w:before="146" w:line="242" w:lineRule="auto"/>
              <w:ind w:left="196" w:right="187"/>
              <w:jc w:val="both"/>
              <w:rPr>
                <w:sz w:val="21"/>
              </w:rPr>
            </w:pPr>
            <w:r>
              <w:rPr>
                <w:sz w:val="21"/>
              </w:rPr>
              <w:t>操作过程</w:t>
            </w:r>
          </w:p>
        </w:tc>
        <w:tc>
          <w:tcPr>
            <w:tcW w:w="765" w:type="dxa"/>
            <w:vMerge w:val="restart"/>
          </w:tcPr>
          <w:p>
            <w:pPr>
              <w:pStyle w:val="9"/>
              <w:spacing w:before="41" w:line="242" w:lineRule="auto"/>
              <w:ind w:left="172" w:right="163"/>
              <w:rPr>
                <w:sz w:val="21"/>
              </w:rPr>
            </w:pPr>
            <w:r>
              <w:rPr>
                <w:sz w:val="21"/>
              </w:rPr>
              <w:t>施测时间</w:t>
            </w:r>
          </w:p>
        </w:tc>
        <w:tc>
          <w:tcPr>
            <w:tcW w:w="7335" w:type="dxa"/>
            <w:gridSpan w:val="3"/>
          </w:tcPr>
          <w:p>
            <w:pPr>
              <w:pStyle w:val="9"/>
              <w:spacing w:before="36" w:line="251" w:lineRule="exact"/>
              <w:ind w:left="160"/>
              <w:rPr>
                <w:sz w:val="21"/>
              </w:rPr>
            </w:pPr>
            <w:r>
              <w:rPr>
                <w:sz w:val="21"/>
              </w:rPr>
              <w:t>每次30～50分钟</w:t>
            </w:r>
          </w:p>
        </w:tc>
        <w:tc>
          <w:tcPr>
            <w:tcW w:w="1035" w:type="dxa"/>
          </w:tcPr>
          <w:p>
            <w:pPr>
              <w:pStyle w:val="9"/>
              <w:spacing w:before="17"/>
              <w:ind w:left="9"/>
              <w:jc w:val="center"/>
              <w:rPr>
                <w:sz w:val="21"/>
              </w:rPr>
            </w:pPr>
            <w:r>
              <w:rPr>
                <w:w w:val="99"/>
                <w:sz w:val="21"/>
              </w:rPr>
              <w:t>5</w:t>
            </w:r>
          </w:p>
        </w:tc>
        <w:tc>
          <w:tcPr>
            <w:tcW w:w="739"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07" w:hRule="atLeast"/>
        </w:trPr>
        <w:tc>
          <w:tcPr>
            <w:tcW w:w="605" w:type="dxa"/>
            <w:vMerge w:val="continue"/>
            <w:tcBorders>
              <w:top w:val="nil"/>
            </w:tcBorders>
          </w:tcPr>
          <w:p>
            <w:pPr>
              <w:rPr>
                <w:sz w:val="2"/>
                <w:szCs w:val="2"/>
              </w:rPr>
            </w:pPr>
          </w:p>
        </w:tc>
        <w:tc>
          <w:tcPr>
            <w:tcW w:w="765" w:type="dxa"/>
            <w:vMerge w:val="continue"/>
            <w:tcBorders>
              <w:top w:val="nil"/>
            </w:tcBorders>
          </w:tcPr>
          <w:p>
            <w:pPr>
              <w:rPr>
                <w:sz w:val="2"/>
                <w:szCs w:val="2"/>
              </w:rPr>
            </w:pPr>
          </w:p>
        </w:tc>
        <w:tc>
          <w:tcPr>
            <w:tcW w:w="7335" w:type="dxa"/>
            <w:gridSpan w:val="3"/>
          </w:tcPr>
          <w:p>
            <w:pPr>
              <w:pStyle w:val="9"/>
              <w:spacing w:before="36" w:line="251" w:lineRule="exact"/>
              <w:ind w:left="160"/>
              <w:rPr>
                <w:sz w:val="21"/>
              </w:rPr>
            </w:pPr>
            <w:r>
              <w:rPr>
                <w:sz w:val="21"/>
              </w:rPr>
              <w:t>通常指评定前1周内的全部信息</w:t>
            </w:r>
          </w:p>
        </w:tc>
        <w:tc>
          <w:tcPr>
            <w:tcW w:w="1035" w:type="dxa"/>
          </w:tcPr>
          <w:p>
            <w:pPr>
              <w:pStyle w:val="9"/>
              <w:spacing w:before="19" w:line="268" w:lineRule="exact"/>
              <w:ind w:left="9"/>
              <w:jc w:val="center"/>
              <w:rPr>
                <w:sz w:val="21"/>
              </w:rPr>
            </w:pPr>
            <w:r>
              <w:rPr>
                <w:w w:val="99"/>
                <w:sz w:val="21"/>
              </w:rPr>
              <w:t>5</w:t>
            </w:r>
          </w:p>
        </w:tc>
        <w:tc>
          <w:tcPr>
            <w:tcW w:w="739"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07" w:hRule="atLeast"/>
        </w:trPr>
        <w:tc>
          <w:tcPr>
            <w:tcW w:w="605" w:type="dxa"/>
            <w:vMerge w:val="continue"/>
            <w:tcBorders>
              <w:top w:val="nil"/>
            </w:tcBorders>
          </w:tcPr>
          <w:p>
            <w:pPr>
              <w:rPr>
                <w:sz w:val="2"/>
                <w:szCs w:val="2"/>
              </w:rPr>
            </w:pPr>
          </w:p>
        </w:tc>
        <w:tc>
          <w:tcPr>
            <w:tcW w:w="765" w:type="dxa"/>
            <w:vMerge w:val="restart"/>
          </w:tcPr>
          <w:p>
            <w:pPr>
              <w:pStyle w:val="9"/>
              <w:rPr>
                <w:b/>
                <w:sz w:val="20"/>
              </w:rPr>
            </w:pPr>
          </w:p>
          <w:p>
            <w:pPr>
              <w:pStyle w:val="9"/>
              <w:rPr>
                <w:b/>
                <w:sz w:val="20"/>
              </w:rPr>
            </w:pPr>
          </w:p>
          <w:p>
            <w:pPr>
              <w:pStyle w:val="9"/>
              <w:rPr>
                <w:b/>
                <w:sz w:val="20"/>
              </w:rPr>
            </w:pPr>
          </w:p>
          <w:p>
            <w:pPr>
              <w:pStyle w:val="9"/>
              <w:spacing w:before="10"/>
              <w:rPr>
                <w:b/>
                <w:sz w:val="27"/>
              </w:rPr>
            </w:pPr>
          </w:p>
          <w:p>
            <w:pPr>
              <w:pStyle w:val="9"/>
              <w:spacing w:line="242" w:lineRule="auto"/>
              <w:ind w:left="172" w:right="163"/>
              <w:rPr>
                <w:sz w:val="21"/>
              </w:rPr>
            </w:pPr>
            <w:r>
              <w:rPr>
                <w:sz w:val="21"/>
              </w:rPr>
              <w:t>施测要求</w:t>
            </w:r>
          </w:p>
        </w:tc>
        <w:tc>
          <w:tcPr>
            <w:tcW w:w="7335" w:type="dxa"/>
            <w:gridSpan w:val="3"/>
          </w:tcPr>
          <w:p>
            <w:pPr>
              <w:pStyle w:val="9"/>
              <w:spacing w:before="35" w:line="251" w:lineRule="exact"/>
              <w:ind w:left="160"/>
              <w:rPr>
                <w:sz w:val="21"/>
              </w:rPr>
            </w:pPr>
            <w:r>
              <w:rPr>
                <w:sz w:val="21"/>
              </w:rPr>
              <w:t>一般采用交谈和观察的方法，综合临床检查和知情人提供的有关信息进行评定</w:t>
            </w:r>
          </w:p>
        </w:tc>
        <w:tc>
          <w:tcPr>
            <w:tcW w:w="1035" w:type="dxa"/>
          </w:tcPr>
          <w:p>
            <w:pPr>
              <w:pStyle w:val="9"/>
              <w:spacing w:before="19" w:line="268" w:lineRule="exact"/>
              <w:ind w:left="9"/>
              <w:jc w:val="center"/>
              <w:rPr>
                <w:sz w:val="21"/>
              </w:rPr>
            </w:pPr>
            <w:r>
              <w:rPr>
                <w:w w:val="99"/>
                <w:sz w:val="21"/>
              </w:rPr>
              <w:t>8</w:t>
            </w:r>
          </w:p>
        </w:tc>
        <w:tc>
          <w:tcPr>
            <w:tcW w:w="739"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06" w:hRule="atLeast"/>
        </w:trPr>
        <w:tc>
          <w:tcPr>
            <w:tcW w:w="605" w:type="dxa"/>
            <w:vMerge w:val="continue"/>
            <w:tcBorders>
              <w:top w:val="nil"/>
            </w:tcBorders>
          </w:tcPr>
          <w:p>
            <w:pPr>
              <w:rPr>
                <w:sz w:val="2"/>
                <w:szCs w:val="2"/>
              </w:rPr>
            </w:pPr>
          </w:p>
        </w:tc>
        <w:tc>
          <w:tcPr>
            <w:tcW w:w="765" w:type="dxa"/>
            <w:vMerge w:val="continue"/>
            <w:tcBorders>
              <w:top w:val="nil"/>
            </w:tcBorders>
          </w:tcPr>
          <w:p>
            <w:pPr>
              <w:rPr>
                <w:sz w:val="2"/>
                <w:szCs w:val="2"/>
              </w:rPr>
            </w:pPr>
          </w:p>
        </w:tc>
        <w:tc>
          <w:tcPr>
            <w:tcW w:w="7335" w:type="dxa"/>
            <w:gridSpan w:val="3"/>
          </w:tcPr>
          <w:p>
            <w:pPr>
              <w:pStyle w:val="9"/>
              <w:spacing w:before="35" w:line="251" w:lineRule="exact"/>
              <w:ind w:left="160"/>
              <w:rPr>
                <w:sz w:val="21"/>
              </w:rPr>
            </w:pPr>
            <w:r>
              <w:rPr>
                <w:sz w:val="21"/>
              </w:rPr>
              <w:t>同时要关注患者的主观体验，同时观察患者的语言量和流畅性、主动性等</w:t>
            </w:r>
          </w:p>
        </w:tc>
        <w:tc>
          <w:tcPr>
            <w:tcW w:w="1035" w:type="dxa"/>
          </w:tcPr>
          <w:p>
            <w:pPr>
              <w:pStyle w:val="9"/>
              <w:spacing w:before="18" w:line="268" w:lineRule="exact"/>
              <w:ind w:left="180" w:right="171"/>
              <w:jc w:val="center"/>
              <w:rPr>
                <w:sz w:val="21"/>
              </w:rPr>
            </w:pPr>
            <w:r>
              <w:rPr>
                <w:sz w:val="21"/>
              </w:rPr>
              <w:t>10</w:t>
            </w:r>
          </w:p>
        </w:tc>
        <w:tc>
          <w:tcPr>
            <w:tcW w:w="739"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07" w:hRule="atLeast"/>
        </w:trPr>
        <w:tc>
          <w:tcPr>
            <w:tcW w:w="605" w:type="dxa"/>
            <w:vMerge w:val="continue"/>
            <w:tcBorders>
              <w:top w:val="nil"/>
            </w:tcBorders>
          </w:tcPr>
          <w:p>
            <w:pPr>
              <w:rPr>
                <w:sz w:val="2"/>
                <w:szCs w:val="2"/>
              </w:rPr>
            </w:pPr>
          </w:p>
        </w:tc>
        <w:tc>
          <w:tcPr>
            <w:tcW w:w="765" w:type="dxa"/>
            <w:vMerge w:val="continue"/>
            <w:tcBorders>
              <w:top w:val="nil"/>
            </w:tcBorders>
          </w:tcPr>
          <w:p>
            <w:pPr>
              <w:rPr>
                <w:sz w:val="2"/>
                <w:szCs w:val="2"/>
              </w:rPr>
            </w:pPr>
          </w:p>
        </w:tc>
        <w:tc>
          <w:tcPr>
            <w:tcW w:w="7335" w:type="dxa"/>
            <w:gridSpan w:val="3"/>
          </w:tcPr>
          <w:p>
            <w:pPr>
              <w:pStyle w:val="9"/>
              <w:spacing w:before="35" w:line="252" w:lineRule="exact"/>
              <w:ind w:left="160"/>
              <w:rPr>
                <w:sz w:val="21"/>
              </w:rPr>
            </w:pPr>
            <w:r>
              <w:rPr>
                <w:sz w:val="21"/>
              </w:rPr>
              <w:t>一定让患者要对提出的问题准确理解，以保障结果的准确性</w:t>
            </w:r>
          </w:p>
        </w:tc>
        <w:tc>
          <w:tcPr>
            <w:tcW w:w="1035" w:type="dxa"/>
          </w:tcPr>
          <w:p>
            <w:pPr>
              <w:pStyle w:val="9"/>
              <w:spacing w:before="18" w:line="268" w:lineRule="exact"/>
              <w:ind w:left="9"/>
              <w:jc w:val="center"/>
              <w:rPr>
                <w:sz w:val="21"/>
              </w:rPr>
            </w:pPr>
            <w:r>
              <w:rPr>
                <w:w w:val="99"/>
                <w:sz w:val="21"/>
              </w:rPr>
              <w:t>7</w:t>
            </w:r>
          </w:p>
        </w:tc>
        <w:tc>
          <w:tcPr>
            <w:tcW w:w="739"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842" w:hRule="atLeast"/>
        </w:trPr>
        <w:tc>
          <w:tcPr>
            <w:tcW w:w="605" w:type="dxa"/>
            <w:vMerge w:val="continue"/>
            <w:tcBorders>
              <w:top w:val="nil"/>
            </w:tcBorders>
          </w:tcPr>
          <w:p>
            <w:pPr>
              <w:rPr>
                <w:sz w:val="2"/>
                <w:szCs w:val="2"/>
              </w:rPr>
            </w:pPr>
          </w:p>
        </w:tc>
        <w:tc>
          <w:tcPr>
            <w:tcW w:w="765" w:type="dxa"/>
            <w:vMerge w:val="continue"/>
            <w:tcBorders>
              <w:top w:val="nil"/>
            </w:tcBorders>
          </w:tcPr>
          <w:p>
            <w:pPr>
              <w:rPr>
                <w:sz w:val="2"/>
                <w:szCs w:val="2"/>
              </w:rPr>
            </w:pPr>
          </w:p>
        </w:tc>
        <w:tc>
          <w:tcPr>
            <w:tcW w:w="7335" w:type="dxa"/>
            <w:gridSpan w:val="3"/>
          </w:tcPr>
          <w:p>
            <w:pPr>
              <w:pStyle w:val="9"/>
              <w:spacing w:before="35" w:line="273" w:lineRule="auto"/>
              <w:ind w:left="160" w:right="97"/>
              <w:jc w:val="both"/>
              <w:rPr>
                <w:sz w:val="21"/>
              </w:rPr>
            </w:pPr>
            <w:r>
              <w:rPr>
                <w:sz w:val="21"/>
              </w:rPr>
              <w:t>PANSS</w:t>
            </w:r>
            <w:r>
              <w:rPr>
                <w:spacing w:val="-3"/>
                <w:sz w:val="21"/>
              </w:rPr>
              <w:t>包括阳性量表</w:t>
            </w:r>
            <w:r>
              <w:rPr>
                <w:sz w:val="21"/>
              </w:rPr>
              <w:t>7</w:t>
            </w:r>
            <w:r>
              <w:rPr>
                <w:spacing w:val="-7"/>
                <w:sz w:val="21"/>
              </w:rPr>
              <w:t>项、阴性量表</w:t>
            </w:r>
            <w:r>
              <w:rPr>
                <w:sz w:val="21"/>
              </w:rPr>
              <w:t>7</w:t>
            </w:r>
            <w:r>
              <w:rPr>
                <w:spacing w:val="-1"/>
                <w:sz w:val="21"/>
              </w:rPr>
              <w:t>项和一般精神病理量表</w:t>
            </w:r>
            <w:r>
              <w:rPr>
                <w:sz w:val="21"/>
              </w:rPr>
              <w:t>16</w:t>
            </w:r>
            <w:r>
              <w:rPr>
                <w:spacing w:val="-13"/>
                <w:sz w:val="21"/>
              </w:rPr>
              <w:t>项，共</w:t>
            </w:r>
            <w:r>
              <w:rPr>
                <w:sz w:val="21"/>
              </w:rPr>
              <w:t>30项及3</w:t>
            </w:r>
            <w:r>
              <w:rPr>
                <w:spacing w:val="-1"/>
                <w:sz w:val="21"/>
              </w:rPr>
              <w:t>个补充项目评定攻击危险性。为使量表有更好的客观性和标准化，量表作者</w:t>
            </w:r>
            <w:r>
              <w:rPr>
                <w:spacing w:val="-1"/>
                <w:w w:val="99"/>
                <w:sz w:val="21"/>
              </w:rPr>
              <w:t>制订了</w:t>
            </w:r>
            <w:r>
              <w:rPr>
                <w:spacing w:val="1"/>
                <w:w w:val="99"/>
                <w:sz w:val="21"/>
              </w:rPr>
              <w:t>PAN</w:t>
            </w:r>
            <w:r>
              <w:rPr>
                <w:spacing w:val="-2"/>
                <w:w w:val="99"/>
                <w:sz w:val="21"/>
              </w:rPr>
              <w:t>S</w:t>
            </w:r>
            <w:r>
              <w:rPr>
                <w:spacing w:val="1"/>
                <w:w w:val="99"/>
                <w:sz w:val="21"/>
              </w:rPr>
              <w:t>S</w:t>
            </w:r>
            <w:r>
              <w:rPr>
                <w:spacing w:val="-1"/>
                <w:w w:val="99"/>
                <w:sz w:val="21"/>
              </w:rPr>
              <w:t>的临床检查提纲</w:t>
            </w:r>
            <w:r>
              <w:rPr>
                <w:spacing w:val="2"/>
                <w:w w:val="99"/>
                <w:sz w:val="21"/>
              </w:rPr>
              <w:t>（</w:t>
            </w:r>
            <w:r>
              <w:rPr>
                <w:spacing w:val="1"/>
                <w:w w:val="99"/>
                <w:sz w:val="21"/>
              </w:rPr>
              <w:t>SCI</w:t>
            </w:r>
            <w:r>
              <w:rPr>
                <w:spacing w:val="-2"/>
                <w:w w:val="99"/>
                <w:sz w:val="21"/>
              </w:rPr>
              <w:t>-</w:t>
            </w:r>
            <w:r>
              <w:rPr>
                <w:spacing w:val="1"/>
                <w:w w:val="99"/>
                <w:sz w:val="21"/>
              </w:rPr>
              <w:t>PAN</w:t>
            </w:r>
            <w:r>
              <w:rPr>
                <w:spacing w:val="-2"/>
                <w:w w:val="99"/>
                <w:sz w:val="21"/>
              </w:rPr>
              <w:t>S</w:t>
            </w:r>
            <w:r>
              <w:rPr>
                <w:spacing w:val="1"/>
                <w:w w:val="99"/>
                <w:sz w:val="21"/>
              </w:rPr>
              <w:t>S</w:t>
            </w:r>
            <w:r>
              <w:rPr>
                <w:spacing w:val="-104"/>
                <w:w w:val="99"/>
                <w:sz w:val="21"/>
              </w:rPr>
              <w:t>）</w:t>
            </w:r>
            <w:r>
              <w:rPr>
                <w:spacing w:val="-1"/>
                <w:w w:val="99"/>
                <w:sz w:val="21"/>
              </w:rPr>
              <w:t>，是一个很好的辅助完成整个量表</w:t>
            </w:r>
            <w:r>
              <w:rPr>
                <w:spacing w:val="-2"/>
                <w:sz w:val="21"/>
              </w:rPr>
              <w:t>检查的工具，可供检查者参考使用。同一评分等级内的症状是并列关系，不</w:t>
            </w:r>
            <w:r>
              <w:rPr>
                <w:spacing w:val="-3"/>
                <w:sz w:val="21"/>
              </w:rPr>
              <w:t>要求所有描述要点都必须观察到才能评此级。如果同时符合几个评分等级，</w:t>
            </w:r>
          </w:p>
          <w:p>
            <w:pPr>
              <w:pStyle w:val="9"/>
              <w:spacing w:before="2" w:line="251" w:lineRule="exact"/>
              <w:ind w:left="160"/>
              <w:rPr>
                <w:sz w:val="21"/>
              </w:rPr>
            </w:pPr>
            <w:r>
              <w:rPr>
                <w:sz w:val="21"/>
              </w:rPr>
              <w:t>原则取高分</w:t>
            </w:r>
          </w:p>
        </w:tc>
        <w:tc>
          <w:tcPr>
            <w:tcW w:w="1035" w:type="dxa"/>
          </w:tcPr>
          <w:p>
            <w:pPr>
              <w:pStyle w:val="9"/>
              <w:rPr>
                <w:b/>
                <w:sz w:val="20"/>
              </w:rPr>
            </w:pPr>
          </w:p>
          <w:p>
            <w:pPr>
              <w:pStyle w:val="9"/>
              <w:rPr>
                <w:b/>
                <w:sz w:val="20"/>
              </w:rPr>
            </w:pPr>
          </w:p>
          <w:p>
            <w:pPr>
              <w:pStyle w:val="9"/>
              <w:spacing w:before="2"/>
              <w:rPr>
                <w:b/>
                <w:sz w:val="21"/>
              </w:rPr>
            </w:pPr>
          </w:p>
          <w:p>
            <w:pPr>
              <w:pStyle w:val="9"/>
              <w:ind w:left="180" w:right="171"/>
              <w:jc w:val="center"/>
              <w:rPr>
                <w:sz w:val="21"/>
              </w:rPr>
            </w:pPr>
            <w:r>
              <w:rPr>
                <w:sz w:val="21"/>
              </w:rPr>
              <w:t>10</w:t>
            </w:r>
          </w:p>
        </w:tc>
        <w:tc>
          <w:tcPr>
            <w:tcW w:w="739"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48" w:hRule="atLeast"/>
        </w:trPr>
        <w:tc>
          <w:tcPr>
            <w:tcW w:w="605" w:type="dxa"/>
            <w:vMerge w:val="continue"/>
            <w:tcBorders>
              <w:top w:val="nil"/>
            </w:tcBorders>
          </w:tcPr>
          <w:p>
            <w:pPr>
              <w:rPr>
                <w:sz w:val="2"/>
                <w:szCs w:val="2"/>
              </w:rPr>
            </w:pPr>
          </w:p>
        </w:tc>
        <w:tc>
          <w:tcPr>
            <w:tcW w:w="765" w:type="dxa"/>
          </w:tcPr>
          <w:p>
            <w:pPr>
              <w:pStyle w:val="9"/>
              <w:rPr>
                <w:b/>
                <w:sz w:val="20"/>
              </w:rPr>
            </w:pPr>
          </w:p>
          <w:p>
            <w:pPr>
              <w:pStyle w:val="9"/>
              <w:rPr>
                <w:b/>
                <w:sz w:val="20"/>
              </w:rPr>
            </w:pPr>
          </w:p>
          <w:p>
            <w:pPr>
              <w:pStyle w:val="9"/>
              <w:spacing w:before="9"/>
              <w:rPr>
                <w:b/>
                <w:sz w:val="22"/>
              </w:rPr>
            </w:pPr>
          </w:p>
          <w:p>
            <w:pPr>
              <w:pStyle w:val="9"/>
              <w:spacing w:line="242" w:lineRule="auto"/>
              <w:ind w:left="172" w:right="163"/>
              <w:rPr>
                <w:sz w:val="21"/>
              </w:rPr>
            </w:pPr>
            <w:r>
              <w:rPr>
                <w:sz w:val="21"/>
              </w:rPr>
              <w:t>结果评定</w:t>
            </w:r>
          </w:p>
        </w:tc>
        <w:tc>
          <w:tcPr>
            <w:tcW w:w="7335" w:type="dxa"/>
            <w:gridSpan w:val="3"/>
          </w:tcPr>
          <w:p>
            <w:pPr>
              <w:pStyle w:val="9"/>
              <w:spacing w:before="36" w:line="273" w:lineRule="auto"/>
              <w:ind w:left="160" w:right="98"/>
              <w:rPr>
                <w:sz w:val="21"/>
              </w:rPr>
            </w:pPr>
            <w:r>
              <w:rPr>
                <w:sz w:val="21"/>
              </w:rPr>
              <w:t>PANSS</w:t>
            </w:r>
            <w:r>
              <w:rPr>
                <w:spacing w:val="-1"/>
                <w:sz w:val="21"/>
              </w:rPr>
              <w:t>的每个项目都有定义和具体的</w:t>
            </w:r>
            <w:r>
              <w:rPr>
                <w:sz w:val="21"/>
              </w:rPr>
              <w:t>7级操作性评分标准。其按精神病理水平递增的7级评分为：1.无；2.很轻；3.轻度；4.中度；5.偏重；6.重度；7.极</w:t>
            </w:r>
            <w:r>
              <w:rPr>
                <w:spacing w:val="-4"/>
                <w:sz w:val="21"/>
              </w:rPr>
              <w:t>重度阳性量表可能得分为</w:t>
            </w:r>
            <w:r>
              <w:rPr>
                <w:spacing w:val="-7"/>
                <w:sz w:val="21"/>
              </w:rPr>
              <w:t>7～49</w:t>
            </w:r>
            <w:r>
              <w:rPr>
                <w:spacing w:val="-3"/>
                <w:sz w:val="21"/>
              </w:rPr>
              <w:t>；阴性量表可能得分为</w:t>
            </w:r>
            <w:r>
              <w:rPr>
                <w:spacing w:val="-7"/>
                <w:sz w:val="21"/>
              </w:rPr>
              <w:t>7～49</w:t>
            </w:r>
            <w:r>
              <w:rPr>
                <w:spacing w:val="-3"/>
                <w:sz w:val="21"/>
              </w:rPr>
              <w:t>；一般精神病理量表可能得分为</w:t>
            </w:r>
            <w:r>
              <w:rPr>
                <w:sz w:val="21"/>
              </w:rPr>
              <w:t>16～112；复合量表得分范围-41～+41（</w:t>
            </w:r>
            <w:r>
              <w:rPr>
                <w:spacing w:val="-2"/>
                <w:sz w:val="21"/>
              </w:rPr>
              <w:t>每项</w:t>
            </w:r>
            <w:r>
              <w:rPr>
                <w:sz w:val="21"/>
              </w:rPr>
              <w:t>2分，最多10分）</w:t>
            </w:r>
          </w:p>
          <w:p>
            <w:pPr>
              <w:pStyle w:val="9"/>
              <w:ind w:left="160"/>
              <w:rPr>
                <w:sz w:val="21"/>
              </w:rPr>
            </w:pPr>
            <w:r>
              <w:rPr>
                <w:w w:val="99"/>
                <w:sz w:val="21"/>
              </w:rPr>
              <w:t>总分</w:t>
            </w:r>
            <w:r>
              <w:rPr>
                <w:spacing w:val="-1"/>
                <w:w w:val="99"/>
                <w:sz w:val="21"/>
              </w:rPr>
              <w:t>（</w:t>
            </w:r>
            <w:r>
              <w:rPr>
                <w:w w:val="99"/>
                <w:sz w:val="21"/>
              </w:rPr>
              <w:t>粗分</w:t>
            </w:r>
            <w:r>
              <w:rPr>
                <w:spacing w:val="-104"/>
                <w:w w:val="99"/>
                <w:sz w:val="21"/>
              </w:rPr>
              <w:t>）</w:t>
            </w:r>
            <w:r>
              <w:rPr>
                <w:spacing w:val="2"/>
                <w:w w:val="99"/>
                <w:sz w:val="21"/>
              </w:rPr>
              <w:t>：</w:t>
            </w:r>
            <w:r>
              <w:rPr>
                <w:spacing w:val="1"/>
                <w:w w:val="99"/>
                <w:sz w:val="21"/>
              </w:rPr>
              <w:t>3</w:t>
            </w:r>
            <w:r>
              <w:rPr>
                <w:w w:val="99"/>
                <w:sz w:val="21"/>
              </w:rPr>
              <w:t>0</w:t>
            </w:r>
            <w:r>
              <w:rPr>
                <w:spacing w:val="-1"/>
                <w:w w:val="99"/>
                <w:sz w:val="21"/>
              </w:rPr>
              <w:t>项得分总和。</w:t>
            </w:r>
            <w:r>
              <w:rPr>
                <w:spacing w:val="1"/>
                <w:w w:val="99"/>
                <w:sz w:val="21"/>
              </w:rPr>
              <w:t>3</w:t>
            </w:r>
            <w:r>
              <w:rPr>
                <w:spacing w:val="-1"/>
                <w:w w:val="99"/>
                <w:sz w:val="21"/>
              </w:rPr>
              <w:t>个补充项目一般不计入总分（</w:t>
            </w:r>
            <w:r>
              <w:rPr>
                <w:spacing w:val="1"/>
                <w:w w:val="99"/>
                <w:sz w:val="21"/>
              </w:rPr>
              <w:t>5</w:t>
            </w:r>
            <w:r>
              <w:rPr>
                <w:spacing w:val="-1"/>
                <w:w w:val="99"/>
                <w:sz w:val="21"/>
              </w:rPr>
              <w:t>分</w:t>
            </w:r>
            <w:r>
              <w:rPr>
                <w:w w:val="99"/>
                <w:sz w:val="21"/>
              </w:rPr>
              <w:t>）</w:t>
            </w:r>
          </w:p>
          <w:p>
            <w:pPr>
              <w:pStyle w:val="9"/>
              <w:spacing w:before="38" w:line="252" w:lineRule="exact"/>
              <w:ind w:left="160"/>
              <w:rPr>
                <w:sz w:val="21"/>
              </w:rPr>
            </w:pPr>
            <w:r>
              <w:rPr>
                <w:spacing w:val="-1"/>
                <w:w w:val="99"/>
                <w:sz w:val="21"/>
              </w:rPr>
              <w:t>标准分</w:t>
            </w:r>
            <w:r>
              <w:rPr>
                <w:spacing w:val="2"/>
                <w:w w:val="99"/>
                <w:sz w:val="21"/>
              </w:rPr>
              <w:t>（</w:t>
            </w:r>
            <w:r>
              <w:rPr>
                <w:spacing w:val="1"/>
                <w:w w:val="99"/>
                <w:sz w:val="21"/>
              </w:rPr>
              <w:t>T</w:t>
            </w:r>
            <w:r>
              <w:rPr>
                <w:spacing w:val="-1"/>
                <w:w w:val="99"/>
                <w:sz w:val="21"/>
              </w:rPr>
              <w:t>分</w:t>
            </w:r>
            <w:r>
              <w:rPr>
                <w:spacing w:val="-104"/>
                <w:w w:val="99"/>
                <w:sz w:val="21"/>
              </w:rPr>
              <w:t>）</w:t>
            </w:r>
            <w:r>
              <w:rPr>
                <w:spacing w:val="-1"/>
                <w:w w:val="99"/>
                <w:sz w:val="21"/>
              </w:rPr>
              <w:t>：根据粗分查常模表获得</w:t>
            </w:r>
            <w:r>
              <w:rPr>
                <w:spacing w:val="2"/>
                <w:w w:val="99"/>
                <w:sz w:val="21"/>
              </w:rPr>
              <w:t>（</w:t>
            </w:r>
            <w:r>
              <w:rPr>
                <w:spacing w:val="1"/>
                <w:w w:val="99"/>
                <w:sz w:val="21"/>
              </w:rPr>
              <w:t>5</w:t>
            </w:r>
            <w:r>
              <w:rPr>
                <w:spacing w:val="-1"/>
                <w:w w:val="99"/>
                <w:sz w:val="21"/>
              </w:rPr>
              <w:t>分</w:t>
            </w:r>
            <w:r>
              <w:rPr>
                <w:w w:val="99"/>
                <w:sz w:val="21"/>
              </w:rPr>
              <w:t>）</w:t>
            </w:r>
          </w:p>
        </w:tc>
        <w:tc>
          <w:tcPr>
            <w:tcW w:w="1035" w:type="dxa"/>
          </w:tcPr>
          <w:p>
            <w:pPr>
              <w:pStyle w:val="9"/>
              <w:rPr>
                <w:b/>
                <w:sz w:val="20"/>
              </w:rPr>
            </w:pPr>
          </w:p>
          <w:p>
            <w:pPr>
              <w:pStyle w:val="9"/>
              <w:rPr>
                <w:b/>
                <w:sz w:val="20"/>
              </w:rPr>
            </w:pPr>
          </w:p>
          <w:p>
            <w:pPr>
              <w:pStyle w:val="9"/>
              <w:rPr>
                <w:b/>
                <w:sz w:val="20"/>
              </w:rPr>
            </w:pPr>
          </w:p>
          <w:p>
            <w:pPr>
              <w:pStyle w:val="9"/>
              <w:spacing w:before="169"/>
              <w:ind w:left="180" w:right="171"/>
              <w:jc w:val="center"/>
              <w:rPr>
                <w:sz w:val="21"/>
              </w:rPr>
            </w:pPr>
            <w:r>
              <w:rPr>
                <w:sz w:val="21"/>
              </w:rPr>
              <w:t>20</w:t>
            </w:r>
          </w:p>
        </w:tc>
        <w:tc>
          <w:tcPr>
            <w:tcW w:w="739"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7" w:hRule="atLeast"/>
        </w:trPr>
        <w:tc>
          <w:tcPr>
            <w:tcW w:w="1370" w:type="dxa"/>
            <w:gridSpan w:val="2"/>
            <w:vMerge w:val="restart"/>
          </w:tcPr>
          <w:p>
            <w:pPr>
              <w:pStyle w:val="9"/>
              <w:spacing w:before="176"/>
              <w:ind w:left="107"/>
              <w:rPr>
                <w:sz w:val="21"/>
              </w:rPr>
            </w:pPr>
            <w:r>
              <w:rPr>
                <w:sz w:val="21"/>
              </w:rPr>
              <w:t>操作后处理</w:t>
            </w:r>
          </w:p>
        </w:tc>
        <w:tc>
          <w:tcPr>
            <w:tcW w:w="7335" w:type="dxa"/>
            <w:gridSpan w:val="3"/>
          </w:tcPr>
          <w:p>
            <w:pPr>
              <w:pStyle w:val="9"/>
              <w:spacing w:before="34" w:line="252" w:lineRule="exact"/>
              <w:ind w:left="160"/>
              <w:rPr>
                <w:sz w:val="21"/>
              </w:rPr>
            </w:pPr>
            <w:r>
              <w:rPr>
                <w:sz w:val="21"/>
              </w:rPr>
              <w:t>告诉患者检查结束，交代患者注意事项</w:t>
            </w:r>
          </w:p>
        </w:tc>
        <w:tc>
          <w:tcPr>
            <w:tcW w:w="1035" w:type="dxa"/>
          </w:tcPr>
          <w:p>
            <w:pPr>
              <w:pStyle w:val="9"/>
              <w:spacing w:before="17"/>
              <w:ind w:left="9"/>
              <w:jc w:val="center"/>
              <w:rPr>
                <w:sz w:val="21"/>
              </w:rPr>
            </w:pPr>
            <w:r>
              <w:rPr>
                <w:w w:val="99"/>
                <w:sz w:val="21"/>
              </w:rPr>
              <w:t>5</w:t>
            </w:r>
          </w:p>
        </w:tc>
        <w:tc>
          <w:tcPr>
            <w:tcW w:w="739"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7" w:hRule="atLeast"/>
        </w:trPr>
        <w:tc>
          <w:tcPr>
            <w:tcW w:w="1370" w:type="dxa"/>
            <w:gridSpan w:val="2"/>
            <w:vMerge w:val="continue"/>
            <w:tcBorders>
              <w:top w:val="nil"/>
            </w:tcBorders>
          </w:tcPr>
          <w:p>
            <w:pPr>
              <w:rPr>
                <w:sz w:val="2"/>
                <w:szCs w:val="2"/>
              </w:rPr>
            </w:pPr>
          </w:p>
        </w:tc>
        <w:tc>
          <w:tcPr>
            <w:tcW w:w="7335" w:type="dxa"/>
            <w:gridSpan w:val="3"/>
          </w:tcPr>
          <w:p>
            <w:pPr>
              <w:pStyle w:val="9"/>
              <w:spacing w:before="34" w:line="253" w:lineRule="exact"/>
              <w:ind w:left="160"/>
              <w:rPr>
                <w:sz w:val="21"/>
              </w:rPr>
            </w:pPr>
            <w:r>
              <w:rPr>
                <w:sz w:val="21"/>
              </w:rPr>
              <w:t>带走检查中使用的纸、笔等物品</w:t>
            </w:r>
          </w:p>
        </w:tc>
        <w:tc>
          <w:tcPr>
            <w:tcW w:w="1035" w:type="dxa"/>
          </w:tcPr>
          <w:p>
            <w:pPr>
              <w:pStyle w:val="9"/>
              <w:spacing w:before="17"/>
              <w:ind w:left="9"/>
              <w:jc w:val="center"/>
              <w:rPr>
                <w:sz w:val="21"/>
              </w:rPr>
            </w:pPr>
            <w:r>
              <w:rPr>
                <w:w w:val="99"/>
                <w:sz w:val="21"/>
              </w:rPr>
              <w:t>5</w:t>
            </w:r>
          </w:p>
        </w:tc>
        <w:tc>
          <w:tcPr>
            <w:tcW w:w="739"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7" w:hRule="atLeast"/>
        </w:trPr>
        <w:tc>
          <w:tcPr>
            <w:tcW w:w="1370" w:type="dxa"/>
            <w:gridSpan w:val="2"/>
            <w:vMerge w:val="restart"/>
          </w:tcPr>
          <w:p>
            <w:pPr>
              <w:pStyle w:val="9"/>
              <w:spacing w:before="176"/>
              <w:ind w:left="107"/>
              <w:rPr>
                <w:sz w:val="21"/>
              </w:rPr>
            </w:pPr>
            <w:r>
              <w:rPr>
                <w:sz w:val="21"/>
              </w:rPr>
              <w:t>总体评价</w:t>
            </w:r>
          </w:p>
        </w:tc>
        <w:tc>
          <w:tcPr>
            <w:tcW w:w="7335" w:type="dxa"/>
            <w:gridSpan w:val="3"/>
          </w:tcPr>
          <w:p>
            <w:pPr>
              <w:pStyle w:val="9"/>
              <w:spacing w:before="34" w:line="253" w:lineRule="exact"/>
              <w:ind w:left="160"/>
              <w:rPr>
                <w:sz w:val="21"/>
              </w:rPr>
            </w:pPr>
            <w:r>
              <w:rPr>
                <w:sz w:val="21"/>
              </w:rPr>
              <w:t>整个操作过程体现人文关怀，保护患者隐私</w:t>
            </w:r>
          </w:p>
        </w:tc>
        <w:tc>
          <w:tcPr>
            <w:tcW w:w="1035" w:type="dxa"/>
          </w:tcPr>
          <w:p>
            <w:pPr>
              <w:pStyle w:val="9"/>
              <w:spacing w:before="17"/>
              <w:ind w:left="9"/>
              <w:jc w:val="center"/>
              <w:rPr>
                <w:sz w:val="21"/>
              </w:rPr>
            </w:pPr>
            <w:r>
              <w:rPr>
                <w:w w:val="99"/>
                <w:sz w:val="21"/>
              </w:rPr>
              <w:t>5</w:t>
            </w:r>
          </w:p>
        </w:tc>
        <w:tc>
          <w:tcPr>
            <w:tcW w:w="739"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07" w:hRule="atLeast"/>
        </w:trPr>
        <w:tc>
          <w:tcPr>
            <w:tcW w:w="1370" w:type="dxa"/>
            <w:gridSpan w:val="2"/>
            <w:vMerge w:val="continue"/>
            <w:tcBorders>
              <w:top w:val="nil"/>
            </w:tcBorders>
          </w:tcPr>
          <w:p>
            <w:pPr>
              <w:rPr>
                <w:sz w:val="2"/>
                <w:szCs w:val="2"/>
              </w:rPr>
            </w:pPr>
          </w:p>
        </w:tc>
        <w:tc>
          <w:tcPr>
            <w:tcW w:w="7335" w:type="dxa"/>
            <w:gridSpan w:val="3"/>
          </w:tcPr>
          <w:p>
            <w:pPr>
              <w:pStyle w:val="9"/>
              <w:spacing w:before="34" w:line="253" w:lineRule="exact"/>
              <w:ind w:left="160"/>
              <w:rPr>
                <w:sz w:val="21"/>
              </w:rPr>
            </w:pPr>
            <w:r>
              <w:rPr>
                <w:sz w:val="21"/>
              </w:rPr>
              <w:t>检查规范熟练，在规定时间内完成</w:t>
            </w:r>
          </w:p>
        </w:tc>
        <w:tc>
          <w:tcPr>
            <w:tcW w:w="1035" w:type="dxa"/>
          </w:tcPr>
          <w:p>
            <w:pPr>
              <w:pStyle w:val="9"/>
              <w:spacing w:before="17"/>
              <w:ind w:left="9"/>
              <w:jc w:val="center"/>
              <w:rPr>
                <w:sz w:val="21"/>
              </w:rPr>
            </w:pPr>
            <w:r>
              <w:rPr>
                <w:w w:val="99"/>
                <w:sz w:val="21"/>
              </w:rPr>
              <w:t>5</w:t>
            </w:r>
          </w:p>
        </w:tc>
        <w:tc>
          <w:tcPr>
            <w:tcW w:w="739"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06" w:hRule="atLeast"/>
        </w:trPr>
        <w:tc>
          <w:tcPr>
            <w:tcW w:w="1370" w:type="dxa"/>
            <w:gridSpan w:val="2"/>
          </w:tcPr>
          <w:p>
            <w:pPr>
              <w:pStyle w:val="9"/>
              <w:spacing w:before="17"/>
              <w:ind w:left="107"/>
              <w:rPr>
                <w:sz w:val="21"/>
              </w:rPr>
            </w:pPr>
            <w:r>
              <w:rPr>
                <w:sz w:val="21"/>
              </w:rPr>
              <w:t>操作后提问</w:t>
            </w:r>
          </w:p>
        </w:tc>
        <w:tc>
          <w:tcPr>
            <w:tcW w:w="7335" w:type="dxa"/>
            <w:gridSpan w:val="3"/>
          </w:tcPr>
          <w:p>
            <w:pPr>
              <w:pStyle w:val="9"/>
              <w:spacing w:before="36" w:line="251" w:lineRule="exact"/>
              <w:ind w:left="160"/>
              <w:rPr>
                <w:sz w:val="21"/>
              </w:rPr>
            </w:pPr>
            <w:r>
              <w:rPr>
                <w:sz w:val="21"/>
              </w:rPr>
              <w:t>在上述项目中任选2项提问</w:t>
            </w:r>
          </w:p>
        </w:tc>
        <w:tc>
          <w:tcPr>
            <w:tcW w:w="1035" w:type="dxa"/>
          </w:tcPr>
          <w:p>
            <w:pPr>
              <w:pStyle w:val="9"/>
              <w:spacing w:before="17"/>
              <w:ind w:left="9"/>
              <w:jc w:val="center"/>
              <w:rPr>
                <w:sz w:val="21"/>
              </w:rPr>
            </w:pPr>
            <w:r>
              <w:rPr>
                <w:w w:val="99"/>
                <w:sz w:val="21"/>
              </w:rPr>
              <w:t>5</w:t>
            </w:r>
          </w:p>
        </w:tc>
        <w:tc>
          <w:tcPr>
            <w:tcW w:w="739"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2" w:hRule="atLeast"/>
        </w:trPr>
        <w:tc>
          <w:tcPr>
            <w:tcW w:w="8705" w:type="dxa"/>
            <w:gridSpan w:val="5"/>
          </w:tcPr>
          <w:p>
            <w:pPr>
              <w:pStyle w:val="9"/>
              <w:tabs>
                <w:tab w:val="left" w:pos="426"/>
              </w:tabs>
              <w:spacing w:line="252" w:lineRule="exact"/>
              <w:ind w:left="6"/>
              <w:jc w:val="center"/>
              <w:rPr>
                <w:sz w:val="21"/>
              </w:rPr>
            </w:pPr>
            <w:r>
              <w:rPr>
                <w:sz w:val="21"/>
              </w:rPr>
              <w:t>合</w:t>
            </w:r>
            <w:r>
              <w:rPr>
                <w:sz w:val="21"/>
              </w:rPr>
              <w:tab/>
            </w:r>
            <w:r>
              <w:rPr>
                <w:sz w:val="21"/>
              </w:rPr>
              <w:t>计</w:t>
            </w:r>
          </w:p>
        </w:tc>
        <w:tc>
          <w:tcPr>
            <w:tcW w:w="1035" w:type="dxa"/>
          </w:tcPr>
          <w:p>
            <w:pPr>
              <w:pStyle w:val="9"/>
              <w:spacing w:line="252" w:lineRule="exact"/>
              <w:ind w:left="180" w:right="171"/>
              <w:jc w:val="center"/>
              <w:rPr>
                <w:sz w:val="21"/>
              </w:rPr>
            </w:pPr>
            <w:r>
              <w:rPr>
                <w:sz w:val="21"/>
              </w:rPr>
              <w:t>110</w:t>
            </w:r>
          </w:p>
        </w:tc>
        <w:tc>
          <w:tcPr>
            <w:tcW w:w="739" w:type="dxa"/>
          </w:tcPr>
          <w:p>
            <w:pPr>
              <w:pStyle w:val="9"/>
              <w:rPr>
                <w:rFonts w:ascii="Times New Roman"/>
                <w:sz w:val="20"/>
              </w:rPr>
            </w:pPr>
          </w:p>
        </w:tc>
      </w:tr>
    </w:tbl>
    <w:p>
      <w:pPr>
        <w:spacing w:before="176"/>
        <w:ind w:left="818" w:right="0" w:firstLine="0"/>
        <w:jc w:val="left"/>
        <w:rPr>
          <w:b/>
          <w:sz w:val="21"/>
        </w:rPr>
      </w:pPr>
      <w:r>
        <w:rPr>
          <w:b/>
          <w:sz w:val="21"/>
        </w:rPr>
        <w:t>考官签字：</w:t>
      </w:r>
    </w:p>
    <w:p>
      <w:pPr>
        <w:spacing w:after="0"/>
        <w:jc w:val="left"/>
        <w:rPr>
          <w:sz w:val="21"/>
        </w:rPr>
        <w:sectPr>
          <w:pgSz w:w="11910" w:h="16840"/>
          <w:pgMar w:top="2280" w:right="600" w:bottom="280" w:left="600" w:header="1470" w:footer="0" w:gutter="0"/>
          <w:cols w:space="720" w:num="1"/>
        </w:sectPr>
      </w:pPr>
    </w:p>
    <w:p>
      <w:pPr>
        <w:pStyle w:val="2"/>
        <w:spacing w:before="57" w:after="5"/>
        <w:ind w:left="1010" w:right="1008"/>
        <w:jc w:val="center"/>
      </w:pPr>
      <w:r>
        <w:t>不良反应量表-TESS</w:t>
      </w:r>
    </w:p>
    <w:tbl>
      <w:tblPr>
        <w:tblStyle w:val="5"/>
        <w:tblW w:w="0" w:type="auto"/>
        <w:tblInd w:w="75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39"/>
        <w:gridCol w:w="728"/>
        <w:gridCol w:w="3035"/>
        <w:gridCol w:w="1307"/>
        <w:gridCol w:w="1913"/>
        <w:gridCol w:w="884"/>
        <w:gridCol w:w="70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367" w:type="dxa"/>
            <w:gridSpan w:val="2"/>
          </w:tcPr>
          <w:p>
            <w:pPr>
              <w:pStyle w:val="9"/>
              <w:spacing w:before="34"/>
              <w:ind w:left="261"/>
              <w:rPr>
                <w:sz w:val="21"/>
              </w:rPr>
            </w:pPr>
            <w:r>
              <w:rPr>
                <w:sz w:val="21"/>
              </w:rPr>
              <w:t>考生姓名</w:t>
            </w:r>
          </w:p>
        </w:tc>
        <w:tc>
          <w:tcPr>
            <w:tcW w:w="3035" w:type="dxa"/>
          </w:tcPr>
          <w:p>
            <w:pPr>
              <w:pStyle w:val="9"/>
              <w:rPr>
                <w:rFonts w:ascii="Times New Roman"/>
                <w:sz w:val="20"/>
              </w:rPr>
            </w:pPr>
          </w:p>
        </w:tc>
        <w:tc>
          <w:tcPr>
            <w:tcW w:w="1307" w:type="dxa"/>
          </w:tcPr>
          <w:p>
            <w:pPr>
              <w:pStyle w:val="9"/>
              <w:spacing w:before="34"/>
              <w:ind w:left="210" w:right="205"/>
              <w:jc w:val="center"/>
              <w:rPr>
                <w:rFonts w:hint="eastAsia" w:eastAsia="宋体"/>
                <w:sz w:val="21"/>
                <w:lang w:eastAsia="zh-CN"/>
              </w:rPr>
            </w:pPr>
            <w:r>
              <w:rPr>
                <w:rFonts w:hint="eastAsia"/>
                <w:sz w:val="21"/>
                <w:lang w:eastAsia="zh-CN"/>
              </w:rPr>
              <w:t>终身码</w:t>
            </w:r>
          </w:p>
        </w:tc>
        <w:tc>
          <w:tcPr>
            <w:tcW w:w="3504" w:type="dxa"/>
            <w:gridSpan w:val="3"/>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367" w:type="dxa"/>
            <w:gridSpan w:val="2"/>
          </w:tcPr>
          <w:p>
            <w:pPr>
              <w:pStyle w:val="9"/>
              <w:spacing w:before="32"/>
              <w:ind w:left="261"/>
              <w:rPr>
                <w:sz w:val="21"/>
              </w:rPr>
            </w:pPr>
            <w:r>
              <w:rPr>
                <w:sz w:val="21"/>
              </w:rPr>
              <w:t>培训学科</w:t>
            </w:r>
          </w:p>
        </w:tc>
        <w:tc>
          <w:tcPr>
            <w:tcW w:w="3035" w:type="dxa"/>
          </w:tcPr>
          <w:p>
            <w:pPr>
              <w:pStyle w:val="9"/>
              <w:rPr>
                <w:rFonts w:ascii="Times New Roman"/>
                <w:sz w:val="20"/>
              </w:rPr>
            </w:pPr>
          </w:p>
        </w:tc>
        <w:tc>
          <w:tcPr>
            <w:tcW w:w="1307" w:type="dxa"/>
          </w:tcPr>
          <w:p>
            <w:pPr>
              <w:pStyle w:val="9"/>
              <w:spacing w:before="32"/>
              <w:ind w:left="210" w:right="205"/>
              <w:jc w:val="center"/>
              <w:rPr>
                <w:sz w:val="21"/>
              </w:rPr>
            </w:pPr>
            <w:r>
              <w:rPr>
                <w:sz w:val="21"/>
              </w:rPr>
              <w:t>考核基地</w:t>
            </w:r>
          </w:p>
        </w:tc>
        <w:tc>
          <w:tcPr>
            <w:tcW w:w="3504" w:type="dxa"/>
            <w:gridSpan w:val="3"/>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367" w:type="dxa"/>
            <w:gridSpan w:val="2"/>
          </w:tcPr>
          <w:p>
            <w:pPr>
              <w:pStyle w:val="9"/>
              <w:spacing w:before="32"/>
              <w:ind w:left="261"/>
              <w:rPr>
                <w:sz w:val="21"/>
              </w:rPr>
            </w:pPr>
            <w:r>
              <w:rPr>
                <w:sz w:val="21"/>
              </w:rPr>
              <w:t>考核时间</w:t>
            </w:r>
          </w:p>
        </w:tc>
        <w:tc>
          <w:tcPr>
            <w:tcW w:w="7846" w:type="dxa"/>
            <w:gridSpan w:val="5"/>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367" w:type="dxa"/>
            <w:gridSpan w:val="2"/>
          </w:tcPr>
          <w:p>
            <w:pPr>
              <w:pStyle w:val="9"/>
              <w:spacing w:before="33"/>
              <w:ind w:left="261"/>
              <w:rPr>
                <w:b/>
                <w:sz w:val="21"/>
              </w:rPr>
            </w:pPr>
            <w:r>
              <w:rPr>
                <w:b/>
                <w:sz w:val="21"/>
              </w:rPr>
              <w:t>评分项目</w:t>
            </w:r>
          </w:p>
        </w:tc>
        <w:tc>
          <w:tcPr>
            <w:tcW w:w="6255" w:type="dxa"/>
            <w:gridSpan w:val="3"/>
          </w:tcPr>
          <w:p>
            <w:pPr>
              <w:pStyle w:val="9"/>
              <w:spacing w:before="33"/>
              <w:ind w:left="2685" w:right="2676"/>
              <w:jc w:val="center"/>
              <w:rPr>
                <w:b/>
                <w:sz w:val="21"/>
              </w:rPr>
            </w:pPr>
            <w:r>
              <w:rPr>
                <w:b/>
                <w:sz w:val="21"/>
              </w:rPr>
              <w:t>评分要素</w:t>
            </w:r>
          </w:p>
        </w:tc>
        <w:tc>
          <w:tcPr>
            <w:tcW w:w="884" w:type="dxa"/>
          </w:tcPr>
          <w:p>
            <w:pPr>
              <w:pStyle w:val="9"/>
              <w:spacing w:before="33"/>
              <w:ind w:left="106" w:right="94"/>
              <w:jc w:val="center"/>
              <w:rPr>
                <w:b/>
                <w:sz w:val="21"/>
              </w:rPr>
            </w:pPr>
            <w:r>
              <w:rPr>
                <w:b/>
                <w:sz w:val="21"/>
              </w:rPr>
              <w:t>标准分</w:t>
            </w:r>
          </w:p>
        </w:tc>
        <w:tc>
          <w:tcPr>
            <w:tcW w:w="707" w:type="dxa"/>
          </w:tcPr>
          <w:p>
            <w:pPr>
              <w:pStyle w:val="9"/>
              <w:spacing w:before="33"/>
              <w:ind w:left="143"/>
              <w:rPr>
                <w:b/>
                <w:sz w:val="21"/>
              </w:rPr>
            </w:pPr>
            <w:r>
              <w:rPr>
                <w:b/>
                <w:sz w:val="21"/>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921" w:hRule="atLeast"/>
        </w:trPr>
        <w:tc>
          <w:tcPr>
            <w:tcW w:w="1367" w:type="dxa"/>
            <w:gridSpan w:val="2"/>
          </w:tcPr>
          <w:p>
            <w:pPr>
              <w:pStyle w:val="9"/>
              <w:spacing w:before="3"/>
              <w:rPr>
                <w:b/>
                <w:sz w:val="25"/>
              </w:rPr>
            </w:pPr>
          </w:p>
          <w:p>
            <w:pPr>
              <w:pStyle w:val="9"/>
              <w:ind w:left="108"/>
              <w:rPr>
                <w:sz w:val="21"/>
              </w:rPr>
            </w:pPr>
            <w:r>
              <w:rPr>
                <w:sz w:val="21"/>
              </w:rPr>
              <w:t>操作判断</w:t>
            </w:r>
          </w:p>
        </w:tc>
        <w:tc>
          <w:tcPr>
            <w:tcW w:w="6255" w:type="dxa"/>
            <w:gridSpan w:val="3"/>
          </w:tcPr>
          <w:p>
            <w:pPr>
              <w:pStyle w:val="9"/>
              <w:spacing w:before="33" w:line="273" w:lineRule="auto"/>
              <w:ind w:left="159" w:right="97"/>
              <w:rPr>
                <w:sz w:val="21"/>
              </w:rPr>
            </w:pPr>
            <w:r>
              <w:rPr>
                <w:spacing w:val="-10"/>
                <w:w w:val="95"/>
                <w:sz w:val="21"/>
              </w:rPr>
              <w:t>适用范围：用于评定各种精神药物引起副作用的成年患者，也可用于青少年患者。根据题干判断该做何种技能操作，判断正确得5分</w:t>
            </w:r>
          </w:p>
          <w:p>
            <w:pPr>
              <w:pStyle w:val="9"/>
              <w:spacing w:before="1" w:line="253" w:lineRule="exact"/>
              <w:ind w:left="159"/>
              <w:rPr>
                <w:sz w:val="21"/>
              </w:rPr>
            </w:pPr>
            <w:r>
              <w:rPr>
                <w:spacing w:val="-11"/>
                <w:w w:val="95"/>
                <w:sz w:val="21"/>
              </w:rPr>
              <w:t>，判断错误不得分由考官告知其正确操作项目，考生进行技能操作</w:t>
            </w:r>
          </w:p>
        </w:tc>
        <w:tc>
          <w:tcPr>
            <w:tcW w:w="884" w:type="dxa"/>
          </w:tcPr>
          <w:p>
            <w:pPr>
              <w:pStyle w:val="9"/>
              <w:spacing w:before="3"/>
              <w:rPr>
                <w:b/>
                <w:sz w:val="25"/>
              </w:rPr>
            </w:pPr>
          </w:p>
          <w:p>
            <w:pPr>
              <w:pStyle w:val="9"/>
              <w:ind w:left="9"/>
              <w:jc w:val="center"/>
              <w:rPr>
                <w:sz w:val="21"/>
              </w:rPr>
            </w:pPr>
            <w:r>
              <w:rPr>
                <w:w w:val="99"/>
                <w:sz w:val="21"/>
              </w:rPr>
              <w:t>5</w:t>
            </w:r>
          </w:p>
        </w:tc>
        <w:tc>
          <w:tcPr>
            <w:tcW w:w="707"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1" w:hRule="atLeast"/>
        </w:trPr>
        <w:tc>
          <w:tcPr>
            <w:tcW w:w="1367" w:type="dxa"/>
            <w:gridSpan w:val="2"/>
            <w:vMerge w:val="restart"/>
          </w:tcPr>
          <w:p>
            <w:pPr>
              <w:pStyle w:val="9"/>
              <w:rPr>
                <w:b/>
                <w:sz w:val="20"/>
              </w:rPr>
            </w:pPr>
          </w:p>
          <w:p>
            <w:pPr>
              <w:pStyle w:val="9"/>
              <w:rPr>
                <w:b/>
                <w:sz w:val="20"/>
              </w:rPr>
            </w:pPr>
          </w:p>
          <w:p>
            <w:pPr>
              <w:pStyle w:val="9"/>
              <w:rPr>
                <w:b/>
                <w:sz w:val="20"/>
              </w:rPr>
            </w:pPr>
          </w:p>
          <w:p>
            <w:pPr>
              <w:pStyle w:val="9"/>
              <w:spacing w:before="12"/>
              <w:rPr>
                <w:b/>
                <w:sz w:val="25"/>
              </w:rPr>
            </w:pPr>
          </w:p>
          <w:p>
            <w:pPr>
              <w:pStyle w:val="9"/>
              <w:ind w:left="108"/>
              <w:rPr>
                <w:sz w:val="21"/>
              </w:rPr>
            </w:pPr>
            <w:r>
              <w:rPr>
                <w:sz w:val="21"/>
              </w:rPr>
              <w:t>操作前准备</w:t>
            </w:r>
          </w:p>
        </w:tc>
        <w:tc>
          <w:tcPr>
            <w:tcW w:w="6255" w:type="dxa"/>
            <w:gridSpan w:val="3"/>
          </w:tcPr>
          <w:p>
            <w:pPr>
              <w:pStyle w:val="9"/>
              <w:spacing w:before="33"/>
              <w:ind w:left="159"/>
              <w:rPr>
                <w:sz w:val="21"/>
              </w:rPr>
            </w:pPr>
            <w:r>
              <w:rPr>
                <w:spacing w:val="-7"/>
                <w:sz w:val="21"/>
              </w:rPr>
              <w:t>患者准备：核对患者信息</w:t>
            </w:r>
            <w:r>
              <w:rPr>
                <w:sz w:val="21"/>
              </w:rPr>
              <w:t>（1分</w:t>
            </w:r>
            <w:r>
              <w:rPr>
                <w:spacing w:val="-104"/>
                <w:sz w:val="21"/>
              </w:rPr>
              <w:t>）</w:t>
            </w:r>
            <w:r>
              <w:rPr>
                <w:spacing w:val="-8"/>
                <w:sz w:val="21"/>
              </w:rPr>
              <w:t>。评估患者状态，明确患者是否适</w:t>
            </w:r>
          </w:p>
          <w:p>
            <w:pPr>
              <w:pStyle w:val="9"/>
              <w:spacing w:before="8" w:line="300" w:lineRule="atLeast"/>
              <w:ind w:left="159" w:right="97"/>
              <w:rPr>
                <w:sz w:val="21"/>
              </w:rPr>
            </w:pPr>
            <w:r>
              <w:rPr>
                <w:spacing w:val="-5"/>
                <w:w w:val="95"/>
                <w:sz w:val="21"/>
              </w:rPr>
              <w:t>合进行检查</w:t>
            </w:r>
            <w:r>
              <w:rPr>
                <w:w w:val="95"/>
                <w:sz w:val="21"/>
              </w:rPr>
              <w:t>（3分</w:t>
            </w:r>
            <w:r>
              <w:rPr>
                <w:spacing w:val="-104"/>
                <w:w w:val="95"/>
                <w:sz w:val="21"/>
              </w:rPr>
              <w:t>）</w:t>
            </w:r>
            <w:r>
              <w:rPr>
                <w:spacing w:val="-8"/>
                <w:w w:val="95"/>
                <w:sz w:val="21"/>
              </w:rPr>
              <w:t>。告知检查中的患者配合及注意事项</w:t>
            </w:r>
            <w:r>
              <w:rPr>
                <w:w w:val="95"/>
                <w:sz w:val="21"/>
              </w:rPr>
              <w:t>（3分</w:t>
            </w:r>
            <w:r>
              <w:rPr>
                <w:spacing w:val="-106"/>
                <w:w w:val="95"/>
                <w:sz w:val="21"/>
              </w:rPr>
              <w:t>）</w:t>
            </w:r>
            <w:r>
              <w:rPr>
                <w:spacing w:val="-13"/>
                <w:w w:val="95"/>
                <w:sz w:val="21"/>
              </w:rPr>
              <w:t>。让</w:t>
            </w:r>
            <w:r>
              <w:rPr>
                <w:spacing w:val="-13"/>
                <w:sz w:val="21"/>
              </w:rPr>
              <w:t>患者保持舒适体位：取坐位或卧位（2分）</w:t>
            </w:r>
          </w:p>
        </w:tc>
        <w:tc>
          <w:tcPr>
            <w:tcW w:w="884" w:type="dxa"/>
          </w:tcPr>
          <w:p>
            <w:pPr>
              <w:pStyle w:val="9"/>
              <w:spacing w:before="3"/>
              <w:rPr>
                <w:b/>
                <w:sz w:val="25"/>
              </w:rPr>
            </w:pPr>
          </w:p>
          <w:p>
            <w:pPr>
              <w:pStyle w:val="9"/>
              <w:ind w:left="9"/>
              <w:jc w:val="center"/>
              <w:rPr>
                <w:sz w:val="21"/>
              </w:rPr>
            </w:pPr>
            <w:r>
              <w:rPr>
                <w:w w:val="99"/>
                <w:sz w:val="21"/>
              </w:rPr>
              <w:t>9</w:t>
            </w:r>
          </w:p>
        </w:tc>
        <w:tc>
          <w:tcPr>
            <w:tcW w:w="707"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3" w:hRule="atLeast"/>
        </w:trPr>
        <w:tc>
          <w:tcPr>
            <w:tcW w:w="1367" w:type="dxa"/>
            <w:gridSpan w:val="2"/>
            <w:vMerge w:val="continue"/>
            <w:tcBorders>
              <w:top w:val="nil"/>
            </w:tcBorders>
          </w:tcPr>
          <w:p>
            <w:pPr>
              <w:rPr>
                <w:sz w:val="2"/>
                <w:szCs w:val="2"/>
              </w:rPr>
            </w:pPr>
          </w:p>
        </w:tc>
        <w:tc>
          <w:tcPr>
            <w:tcW w:w="6255" w:type="dxa"/>
            <w:gridSpan w:val="3"/>
          </w:tcPr>
          <w:p>
            <w:pPr>
              <w:pStyle w:val="9"/>
              <w:spacing w:before="34"/>
              <w:ind w:left="159"/>
              <w:rPr>
                <w:sz w:val="21"/>
              </w:rPr>
            </w:pPr>
            <w:r>
              <w:rPr>
                <w:sz w:val="21"/>
              </w:rPr>
              <w:t>检查者准备：评定员应为经量表训练的精神科医师（1</w:t>
            </w:r>
            <w:r>
              <w:rPr>
                <w:spacing w:val="-4"/>
                <w:sz w:val="21"/>
              </w:rPr>
              <w:t>分</w:t>
            </w:r>
            <w:r>
              <w:rPr>
                <w:spacing w:val="-104"/>
                <w:sz w:val="21"/>
              </w:rPr>
              <w:t>）</w:t>
            </w:r>
            <w:r>
              <w:rPr>
                <w:sz w:val="21"/>
              </w:rPr>
              <w:t>。工作</w:t>
            </w:r>
          </w:p>
          <w:p>
            <w:pPr>
              <w:pStyle w:val="9"/>
              <w:spacing w:before="38" w:line="253" w:lineRule="exact"/>
              <w:ind w:left="159"/>
              <w:rPr>
                <w:sz w:val="21"/>
              </w:rPr>
            </w:pPr>
            <w:r>
              <w:rPr>
                <w:sz w:val="21"/>
              </w:rPr>
              <w:t>服穿着整洁（1分</w:t>
            </w:r>
            <w:r>
              <w:rPr>
                <w:spacing w:val="-106"/>
                <w:sz w:val="21"/>
              </w:rPr>
              <w:t>）</w:t>
            </w:r>
            <w:r>
              <w:rPr>
                <w:sz w:val="21"/>
              </w:rPr>
              <w:t>。距离合适（1分</w:t>
            </w:r>
            <w:r>
              <w:rPr>
                <w:spacing w:val="-106"/>
                <w:sz w:val="21"/>
              </w:rPr>
              <w:t>）</w:t>
            </w:r>
            <w:r>
              <w:rPr>
                <w:sz w:val="21"/>
              </w:rPr>
              <w:t>。态度和蔼（1分）</w:t>
            </w:r>
          </w:p>
        </w:tc>
        <w:tc>
          <w:tcPr>
            <w:tcW w:w="884" w:type="dxa"/>
          </w:tcPr>
          <w:p>
            <w:pPr>
              <w:pStyle w:val="9"/>
              <w:spacing w:before="170"/>
              <w:ind w:left="9"/>
              <w:jc w:val="center"/>
              <w:rPr>
                <w:sz w:val="21"/>
              </w:rPr>
            </w:pPr>
            <w:r>
              <w:rPr>
                <w:w w:val="99"/>
                <w:sz w:val="21"/>
              </w:rPr>
              <w:t>4</w:t>
            </w:r>
          </w:p>
        </w:tc>
        <w:tc>
          <w:tcPr>
            <w:tcW w:w="707"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1" w:hRule="atLeast"/>
        </w:trPr>
        <w:tc>
          <w:tcPr>
            <w:tcW w:w="1367" w:type="dxa"/>
            <w:gridSpan w:val="2"/>
            <w:vMerge w:val="continue"/>
            <w:tcBorders>
              <w:top w:val="nil"/>
            </w:tcBorders>
          </w:tcPr>
          <w:p>
            <w:pPr>
              <w:rPr>
                <w:sz w:val="2"/>
                <w:szCs w:val="2"/>
              </w:rPr>
            </w:pPr>
          </w:p>
        </w:tc>
        <w:tc>
          <w:tcPr>
            <w:tcW w:w="6255" w:type="dxa"/>
            <w:gridSpan w:val="3"/>
          </w:tcPr>
          <w:p>
            <w:pPr>
              <w:pStyle w:val="9"/>
              <w:spacing w:before="33"/>
              <w:ind w:left="159"/>
              <w:rPr>
                <w:sz w:val="21"/>
              </w:rPr>
            </w:pPr>
            <w:r>
              <w:rPr>
                <w:spacing w:val="-9"/>
                <w:sz w:val="21"/>
              </w:rPr>
              <w:t>物品准备：量表、纸、笔等</w:t>
            </w:r>
            <w:r>
              <w:rPr>
                <w:sz w:val="21"/>
              </w:rPr>
              <w:t>（1分</w:t>
            </w:r>
            <w:r>
              <w:rPr>
                <w:spacing w:val="-104"/>
                <w:sz w:val="21"/>
              </w:rPr>
              <w:t>）</w:t>
            </w:r>
            <w:r>
              <w:rPr>
                <w:spacing w:val="-5"/>
                <w:sz w:val="21"/>
              </w:rPr>
              <w:t>。物品置于检查者的左侧或右侧</w:t>
            </w:r>
          </w:p>
          <w:p>
            <w:pPr>
              <w:pStyle w:val="9"/>
              <w:spacing w:before="8" w:line="300" w:lineRule="atLeast"/>
              <w:ind w:left="159" w:right="98"/>
              <w:rPr>
                <w:sz w:val="21"/>
              </w:rPr>
            </w:pPr>
            <w:r>
              <w:rPr>
                <w:w w:val="95"/>
                <w:sz w:val="21"/>
              </w:rPr>
              <w:t>，不能让患者拿到笔等尖锐物品，尤其可能有冲动行为的患者（1</w:t>
            </w:r>
            <w:r>
              <w:rPr>
                <w:sz w:val="21"/>
              </w:rPr>
              <w:t>分）</w:t>
            </w:r>
          </w:p>
        </w:tc>
        <w:tc>
          <w:tcPr>
            <w:tcW w:w="884" w:type="dxa"/>
          </w:tcPr>
          <w:p>
            <w:pPr>
              <w:pStyle w:val="9"/>
              <w:spacing w:before="3"/>
              <w:rPr>
                <w:b/>
                <w:sz w:val="25"/>
              </w:rPr>
            </w:pPr>
          </w:p>
          <w:p>
            <w:pPr>
              <w:pStyle w:val="9"/>
              <w:spacing w:before="1"/>
              <w:ind w:left="9"/>
              <w:jc w:val="center"/>
              <w:rPr>
                <w:sz w:val="21"/>
              </w:rPr>
            </w:pPr>
            <w:r>
              <w:rPr>
                <w:w w:val="99"/>
                <w:sz w:val="21"/>
              </w:rPr>
              <w:t>2</w:t>
            </w:r>
          </w:p>
        </w:tc>
        <w:tc>
          <w:tcPr>
            <w:tcW w:w="707"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639" w:type="dxa"/>
            <w:vMerge w:val="restart"/>
          </w:tcPr>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spacing w:before="144" w:line="242" w:lineRule="auto"/>
              <w:ind w:left="108" w:right="101"/>
              <w:rPr>
                <w:sz w:val="21"/>
              </w:rPr>
            </w:pPr>
            <w:r>
              <w:rPr>
                <w:sz w:val="21"/>
              </w:rPr>
              <w:t>操作过程</w:t>
            </w:r>
          </w:p>
        </w:tc>
        <w:tc>
          <w:tcPr>
            <w:tcW w:w="728" w:type="dxa"/>
            <w:vMerge w:val="restart"/>
          </w:tcPr>
          <w:p>
            <w:pPr>
              <w:pStyle w:val="9"/>
              <w:spacing w:before="72" w:line="242" w:lineRule="auto"/>
              <w:ind w:left="153" w:right="145"/>
              <w:rPr>
                <w:sz w:val="21"/>
              </w:rPr>
            </w:pPr>
            <w:r>
              <w:rPr>
                <w:sz w:val="21"/>
              </w:rPr>
              <w:t>施测时间</w:t>
            </w:r>
          </w:p>
        </w:tc>
        <w:tc>
          <w:tcPr>
            <w:tcW w:w="6255" w:type="dxa"/>
            <w:gridSpan w:val="3"/>
          </w:tcPr>
          <w:p>
            <w:pPr>
              <w:pStyle w:val="9"/>
              <w:spacing w:before="34"/>
              <w:ind w:left="159"/>
              <w:rPr>
                <w:sz w:val="21"/>
              </w:rPr>
            </w:pPr>
            <w:r>
              <w:rPr>
                <w:sz w:val="21"/>
              </w:rPr>
              <w:t>每次45分钟左右</w:t>
            </w:r>
          </w:p>
        </w:tc>
        <w:tc>
          <w:tcPr>
            <w:tcW w:w="884" w:type="dxa"/>
          </w:tcPr>
          <w:p>
            <w:pPr>
              <w:pStyle w:val="9"/>
              <w:spacing w:before="34"/>
              <w:ind w:left="9"/>
              <w:jc w:val="center"/>
              <w:rPr>
                <w:sz w:val="21"/>
              </w:rPr>
            </w:pPr>
            <w:r>
              <w:rPr>
                <w:w w:val="99"/>
                <w:sz w:val="21"/>
              </w:rPr>
              <w:t>5</w:t>
            </w:r>
          </w:p>
        </w:tc>
        <w:tc>
          <w:tcPr>
            <w:tcW w:w="707"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639" w:type="dxa"/>
            <w:vMerge w:val="continue"/>
            <w:tcBorders>
              <w:top w:val="nil"/>
            </w:tcBorders>
          </w:tcPr>
          <w:p>
            <w:pPr>
              <w:rPr>
                <w:sz w:val="2"/>
                <w:szCs w:val="2"/>
              </w:rPr>
            </w:pPr>
          </w:p>
        </w:tc>
        <w:tc>
          <w:tcPr>
            <w:tcW w:w="728" w:type="dxa"/>
            <w:vMerge w:val="continue"/>
            <w:tcBorders>
              <w:top w:val="nil"/>
            </w:tcBorders>
          </w:tcPr>
          <w:p>
            <w:pPr>
              <w:rPr>
                <w:sz w:val="2"/>
                <w:szCs w:val="2"/>
              </w:rPr>
            </w:pPr>
          </w:p>
        </w:tc>
        <w:tc>
          <w:tcPr>
            <w:tcW w:w="6255" w:type="dxa"/>
            <w:gridSpan w:val="3"/>
          </w:tcPr>
          <w:p>
            <w:pPr>
              <w:pStyle w:val="9"/>
              <w:spacing w:before="34"/>
              <w:ind w:left="159"/>
              <w:rPr>
                <w:sz w:val="21"/>
              </w:rPr>
            </w:pPr>
            <w:r>
              <w:rPr>
                <w:sz w:val="21"/>
              </w:rPr>
              <w:t>治疗前及治疗后2周、4周和6周各评定一次</w:t>
            </w:r>
          </w:p>
        </w:tc>
        <w:tc>
          <w:tcPr>
            <w:tcW w:w="884" w:type="dxa"/>
          </w:tcPr>
          <w:p>
            <w:pPr>
              <w:pStyle w:val="9"/>
              <w:spacing w:before="32"/>
              <w:ind w:left="9"/>
              <w:jc w:val="center"/>
              <w:rPr>
                <w:sz w:val="21"/>
              </w:rPr>
            </w:pPr>
            <w:r>
              <w:rPr>
                <w:w w:val="99"/>
                <w:sz w:val="21"/>
              </w:rPr>
              <w:t>5</w:t>
            </w:r>
          </w:p>
        </w:tc>
        <w:tc>
          <w:tcPr>
            <w:tcW w:w="707"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3" w:hRule="atLeast"/>
        </w:trPr>
        <w:tc>
          <w:tcPr>
            <w:tcW w:w="639" w:type="dxa"/>
            <w:vMerge w:val="continue"/>
            <w:tcBorders>
              <w:top w:val="nil"/>
            </w:tcBorders>
          </w:tcPr>
          <w:p>
            <w:pPr>
              <w:rPr>
                <w:sz w:val="2"/>
                <w:szCs w:val="2"/>
              </w:rPr>
            </w:pPr>
          </w:p>
        </w:tc>
        <w:tc>
          <w:tcPr>
            <w:tcW w:w="728" w:type="dxa"/>
            <w:vMerge w:val="restart"/>
          </w:tcPr>
          <w:p>
            <w:pPr>
              <w:pStyle w:val="9"/>
              <w:rPr>
                <w:b/>
                <w:sz w:val="20"/>
              </w:rPr>
            </w:pPr>
          </w:p>
          <w:p>
            <w:pPr>
              <w:pStyle w:val="9"/>
              <w:rPr>
                <w:b/>
                <w:sz w:val="20"/>
              </w:rPr>
            </w:pPr>
          </w:p>
          <w:p>
            <w:pPr>
              <w:pStyle w:val="9"/>
              <w:rPr>
                <w:b/>
                <w:sz w:val="20"/>
              </w:rPr>
            </w:pPr>
          </w:p>
          <w:p>
            <w:pPr>
              <w:pStyle w:val="9"/>
              <w:spacing w:before="1"/>
              <w:rPr>
                <w:b/>
                <w:sz w:val="17"/>
              </w:rPr>
            </w:pPr>
          </w:p>
          <w:p>
            <w:pPr>
              <w:pStyle w:val="9"/>
              <w:spacing w:line="242" w:lineRule="auto"/>
              <w:ind w:left="153" w:right="145"/>
              <w:rPr>
                <w:sz w:val="21"/>
              </w:rPr>
            </w:pPr>
            <w:r>
              <w:rPr>
                <w:sz w:val="21"/>
              </w:rPr>
              <w:t>施测要求</w:t>
            </w:r>
          </w:p>
        </w:tc>
        <w:tc>
          <w:tcPr>
            <w:tcW w:w="6255" w:type="dxa"/>
            <w:gridSpan w:val="3"/>
          </w:tcPr>
          <w:p>
            <w:pPr>
              <w:pStyle w:val="9"/>
              <w:spacing w:before="35"/>
              <w:ind w:left="159" w:right="-15"/>
              <w:rPr>
                <w:sz w:val="21"/>
              </w:rPr>
            </w:pPr>
            <w:r>
              <w:rPr>
                <w:sz w:val="21"/>
              </w:rPr>
              <w:t>评定员应根据患者报告，体格检查结果以及实验室报告作出评定，</w:t>
            </w:r>
          </w:p>
          <w:p>
            <w:pPr>
              <w:pStyle w:val="9"/>
              <w:spacing w:before="38" w:line="252" w:lineRule="exact"/>
              <w:ind w:left="159"/>
              <w:rPr>
                <w:sz w:val="21"/>
              </w:rPr>
            </w:pPr>
            <w:r>
              <w:rPr>
                <w:sz w:val="21"/>
              </w:rPr>
              <w:t>有些项目还应向患者家属或病房工作人员询问</w:t>
            </w:r>
          </w:p>
        </w:tc>
        <w:tc>
          <w:tcPr>
            <w:tcW w:w="884" w:type="dxa"/>
          </w:tcPr>
          <w:p>
            <w:pPr>
              <w:pStyle w:val="9"/>
              <w:spacing w:before="169"/>
              <w:ind w:left="9"/>
              <w:jc w:val="center"/>
              <w:rPr>
                <w:sz w:val="21"/>
              </w:rPr>
            </w:pPr>
            <w:r>
              <w:rPr>
                <w:w w:val="99"/>
                <w:sz w:val="21"/>
              </w:rPr>
              <w:t>8</w:t>
            </w:r>
          </w:p>
        </w:tc>
        <w:tc>
          <w:tcPr>
            <w:tcW w:w="707"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40" w:hRule="atLeast"/>
        </w:trPr>
        <w:tc>
          <w:tcPr>
            <w:tcW w:w="639" w:type="dxa"/>
            <w:vMerge w:val="continue"/>
            <w:tcBorders>
              <w:top w:val="nil"/>
            </w:tcBorders>
          </w:tcPr>
          <w:p>
            <w:pPr>
              <w:rPr>
                <w:sz w:val="2"/>
                <w:szCs w:val="2"/>
              </w:rPr>
            </w:pPr>
          </w:p>
        </w:tc>
        <w:tc>
          <w:tcPr>
            <w:tcW w:w="728" w:type="dxa"/>
            <w:vMerge w:val="continue"/>
            <w:tcBorders>
              <w:top w:val="nil"/>
            </w:tcBorders>
          </w:tcPr>
          <w:p>
            <w:pPr>
              <w:rPr>
                <w:sz w:val="2"/>
                <w:szCs w:val="2"/>
              </w:rPr>
            </w:pPr>
          </w:p>
        </w:tc>
        <w:tc>
          <w:tcPr>
            <w:tcW w:w="6255" w:type="dxa"/>
            <w:gridSpan w:val="3"/>
          </w:tcPr>
          <w:p>
            <w:pPr>
              <w:pStyle w:val="9"/>
              <w:spacing w:before="34"/>
              <w:ind w:left="159"/>
              <w:rPr>
                <w:sz w:val="21"/>
              </w:rPr>
            </w:pPr>
            <w:r>
              <w:rPr>
                <w:sz w:val="21"/>
              </w:rPr>
              <w:t>有些项目无具体评定标准，可按前述严重度的评定原则评定</w:t>
            </w:r>
          </w:p>
        </w:tc>
        <w:tc>
          <w:tcPr>
            <w:tcW w:w="884" w:type="dxa"/>
          </w:tcPr>
          <w:p>
            <w:pPr>
              <w:pStyle w:val="9"/>
              <w:spacing w:before="32"/>
              <w:ind w:left="9"/>
              <w:jc w:val="center"/>
              <w:rPr>
                <w:sz w:val="21"/>
              </w:rPr>
            </w:pPr>
            <w:r>
              <w:rPr>
                <w:w w:val="99"/>
                <w:sz w:val="21"/>
              </w:rPr>
              <w:t>8</w:t>
            </w:r>
          </w:p>
        </w:tc>
        <w:tc>
          <w:tcPr>
            <w:tcW w:w="707"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613" w:hRule="atLeast"/>
        </w:trPr>
        <w:tc>
          <w:tcPr>
            <w:tcW w:w="639" w:type="dxa"/>
            <w:vMerge w:val="continue"/>
            <w:tcBorders>
              <w:top w:val="nil"/>
            </w:tcBorders>
          </w:tcPr>
          <w:p>
            <w:pPr>
              <w:rPr>
                <w:sz w:val="2"/>
                <w:szCs w:val="2"/>
              </w:rPr>
            </w:pPr>
          </w:p>
        </w:tc>
        <w:tc>
          <w:tcPr>
            <w:tcW w:w="728" w:type="dxa"/>
            <w:vMerge w:val="continue"/>
            <w:tcBorders>
              <w:top w:val="nil"/>
            </w:tcBorders>
          </w:tcPr>
          <w:p>
            <w:pPr>
              <w:rPr>
                <w:sz w:val="2"/>
                <w:szCs w:val="2"/>
              </w:rPr>
            </w:pPr>
          </w:p>
        </w:tc>
        <w:tc>
          <w:tcPr>
            <w:tcW w:w="6255" w:type="dxa"/>
            <w:gridSpan w:val="3"/>
          </w:tcPr>
          <w:p>
            <w:pPr>
              <w:pStyle w:val="9"/>
              <w:spacing w:before="2" w:line="304" w:lineRule="exact"/>
              <w:ind w:left="159" w:right="97"/>
              <w:rPr>
                <w:sz w:val="21"/>
              </w:rPr>
            </w:pPr>
            <w:r>
              <w:rPr>
                <w:spacing w:val="-9"/>
                <w:w w:val="95"/>
                <w:sz w:val="21"/>
              </w:rPr>
              <w:t>有些症状较轻，难以判断是否系治疗所致，为谨慎计，宜将可能与</w:t>
            </w:r>
            <w:r>
              <w:rPr>
                <w:spacing w:val="-9"/>
                <w:sz w:val="21"/>
              </w:rPr>
              <w:t>治疗有关者也加以评定，并在表格中注明，分析时再定取舍</w:t>
            </w:r>
          </w:p>
        </w:tc>
        <w:tc>
          <w:tcPr>
            <w:tcW w:w="884" w:type="dxa"/>
          </w:tcPr>
          <w:p>
            <w:pPr>
              <w:pStyle w:val="9"/>
              <w:spacing w:before="169"/>
              <w:ind w:left="9"/>
              <w:jc w:val="center"/>
              <w:rPr>
                <w:sz w:val="21"/>
              </w:rPr>
            </w:pPr>
            <w:r>
              <w:rPr>
                <w:w w:val="99"/>
                <w:sz w:val="21"/>
              </w:rPr>
              <w:t>7</w:t>
            </w:r>
          </w:p>
        </w:tc>
        <w:tc>
          <w:tcPr>
            <w:tcW w:w="707"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921" w:hRule="atLeast"/>
        </w:trPr>
        <w:tc>
          <w:tcPr>
            <w:tcW w:w="639" w:type="dxa"/>
            <w:vMerge w:val="continue"/>
            <w:tcBorders>
              <w:top w:val="nil"/>
            </w:tcBorders>
          </w:tcPr>
          <w:p>
            <w:pPr>
              <w:rPr>
                <w:sz w:val="2"/>
                <w:szCs w:val="2"/>
              </w:rPr>
            </w:pPr>
          </w:p>
        </w:tc>
        <w:tc>
          <w:tcPr>
            <w:tcW w:w="728" w:type="dxa"/>
            <w:vMerge w:val="continue"/>
            <w:tcBorders>
              <w:top w:val="nil"/>
            </w:tcBorders>
          </w:tcPr>
          <w:p>
            <w:pPr>
              <w:rPr>
                <w:sz w:val="2"/>
                <w:szCs w:val="2"/>
              </w:rPr>
            </w:pPr>
          </w:p>
        </w:tc>
        <w:tc>
          <w:tcPr>
            <w:tcW w:w="6255" w:type="dxa"/>
            <w:gridSpan w:val="3"/>
          </w:tcPr>
          <w:p>
            <w:pPr>
              <w:pStyle w:val="9"/>
              <w:spacing w:before="35" w:line="271" w:lineRule="auto"/>
              <w:ind w:left="159" w:right="97"/>
              <w:rPr>
                <w:sz w:val="21"/>
              </w:rPr>
            </w:pPr>
            <w:r>
              <w:rPr>
                <w:w w:val="95"/>
                <w:sz w:val="21"/>
              </w:rPr>
              <w:t>在评定中发现，B栏与药物的关系颇难评定，且带主观性。例如，</w:t>
            </w:r>
            <w:r>
              <w:rPr>
                <w:spacing w:val="-9"/>
                <w:w w:val="95"/>
                <w:sz w:val="21"/>
              </w:rPr>
              <w:t>在研究某一新药，要判断某一项症状与该药物的关系，感到十分困</w:t>
            </w:r>
          </w:p>
          <w:p>
            <w:pPr>
              <w:pStyle w:val="9"/>
              <w:spacing w:before="4" w:line="254" w:lineRule="exact"/>
              <w:ind w:left="159"/>
              <w:rPr>
                <w:sz w:val="21"/>
              </w:rPr>
            </w:pPr>
            <w:r>
              <w:rPr>
                <w:sz w:val="21"/>
              </w:rPr>
              <w:t>难，因而，在实际应用中，仅取A栏与C栏</w:t>
            </w:r>
          </w:p>
        </w:tc>
        <w:tc>
          <w:tcPr>
            <w:tcW w:w="884" w:type="dxa"/>
          </w:tcPr>
          <w:p>
            <w:pPr>
              <w:pStyle w:val="9"/>
              <w:spacing w:before="2"/>
              <w:rPr>
                <w:b/>
                <w:sz w:val="25"/>
              </w:rPr>
            </w:pPr>
          </w:p>
          <w:p>
            <w:pPr>
              <w:pStyle w:val="9"/>
              <w:spacing w:before="1"/>
              <w:ind w:left="9"/>
              <w:jc w:val="center"/>
              <w:rPr>
                <w:sz w:val="21"/>
              </w:rPr>
            </w:pPr>
            <w:r>
              <w:rPr>
                <w:w w:val="99"/>
                <w:sz w:val="21"/>
              </w:rPr>
              <w:t>7</w:t>
            </w:r>
          </w:p>
        </w:tc>
        <w:tc>
          <w:tcPr>
            <w:tcW w:w="707"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295" w:hRule="atLeast"/>
        </w:trPr>
        <w:tc>
          <w:tcPr>
            <w:tcW w:w="639" w:type="dxa"/>
            <w:vMerge w:val="continue"/>
            <w:tcBorders>
              <w:top w:val="nil"/>
            </w:tcBorders>
          </w:tcPr>
          <w:p>
            <w:pPr>
              <w:rPr>
                <w:sz w:val="2"/>
                <w:szCs w:val="2"/>
              </w:rPr>
            </w:pPr>
          </w:p>
        </w:tc>
        <w:tc>
          <w:tcPr>
            <w:tcW w:w="728" w:type="dxa"/>
          </w:tcPr>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spacing w:before="5"/>
              <w:rPr>
                <w:b/>
                <w:sz w:val="26"/>
              </w:rPr>
            </w:pPr>
          </w:p>
          <w:p>
            <w:pPr>
              <w:pStyle w:val="9"/>
              <w:spacing w:line="242" w:lineRule="auto"/>
              <w:ind w:left="153" w:right="145"/>
              <w:rPr>
                <w:sz w:val="21"/>
              </w:rPr>
            </w:pPr>
            <w:r>
              <w:rPr>
                <w:sz w:val="21"/>
              </w:rPr>
              <w:t>结果评定</w:t>
            </w:r>
          </w:p>
        </w:tc>
        <w:tc>
          <w:tcPr>
            <w:tcW w:w="6255" w:type="dxa"/>
            <w:gridSpan w:val="3"/>
          </w:tcPr>
          <w:p>
            <w:pPr>
              <w:pStyle w:val="9"/>
              <w:spacing w:before="33" w:line="273" w:lineRule="auto"/>
              <w:ind w:left="159" w:right="97"/>
              <w:rPr>
                <w:sz w:val="21"/>
              </w:rPr>
            </w:pPr>
            <w:r>
              <w:rPr>
                <w:spacing w:val="-7"/>
                <w:w w:val="95"/>
                <w:sz w:val="21"/>
              </w:rPr>
              <w:t>要求对每项症状作三方面的评定：严重度、症状与药物的关系及采</w:t>
            </w:r>
            <w:r>
              <w:rPr>
                <w:spacing w:val="-7"/>
                <w:sz w:val="21"/>
              </w:rPr>
              <w:t>取的措施（5分）</w:t>
            </w:r>
          </w:p>
          <w:p>
            <w:pPr>
              <w:pStyle w:val="9"/>
              <w:numPr>
                <w:ilvl w:val="0"/>
                <w:numId w:val="6"/>
              </w:numPr>
              <w:tabs>
                <w:tab w:val="left" w:pos="622"/>
              </w:tabs>
              <w:spacing w:before="1" w:after="0" w:line="240" w:lineRule="auto"/>
              <w:ind w:left="621" w:right="0" w:hanging="525"/>
              <w:jc w:val="left"/>
              <w:rPr>
                <w:sz w:val="21"/>
              </w:rPr>
            </w:pPr>
            <w:r>
              <w:rPr>
                <w:spacing w:val="-2"/>
                <w:w w:val="99"/>
                <w:sz w:val="21"/>
              </w:rPr>
              <w:t>评定症状的严重水平</w:t>
            </w:r>
            <w:r>
              <w:rPr>
                <w:spacing w:val="-1"/>
                <w:w w:val="99"/>
                <w:sz w:val="21"/>
              </w:rPr>
              <w:t>（</w:t>
            </w:r>
            <w:r>
              <w:rPr>
                <w:spacing w:val="1"/>
                <w:w w:val="99"/>
                <w:sz w:val="21"/>
              </w:rPr>
              <w:t>0</w:t>
            </w:r>
            <w:r>
              <w:rPr>
                <w:spacing w:val="-1"/>
                <w:w w:val="99"/>
                <w:sz w:val="21"/>
              </w:rPr>
              <w:t>～</w:t>
            </w:r>
            <w:r>
              <w:rPr>
                <w:spacing w:val="1"/>
                <w:w w:val="99"/>
                <w:sz w:val="21"/>
              </w:rPr>
              <w:t>4</w:t>
            </w:r>
            <w:r>
              <w:rPr>
                <w:spacing w:val="-104"/>
                <w:w w:val="99"/>
                <w:sz w:val="21"/>
              </w:rPr>
              <w:t>）</w:t>
            </w:r>
            <w:r>
              <w:rPr>
                <w:spacing w:val="-10"/>
                <w:w w:val="99"/>
                <w:sz w:val="21"/>
              </w:rPr>
              <w:t>：</w:t>
            </w:r>
            <w:r>
              <w:rPr>
                <w:spacing w:val="1"/>
                <w:w w:val="99"/>
                <w:sz w:val="21"/>
              </w:rPr>
              <w:t>0</w:t>
            </w:r>
            <w:r>
              <w:rPr>
                <w:spacing w:val="-2"/>
                <w:w w:val="99"/>
                <w:sz w:val="21"/>
              </w:rPr>
              <w:t>.无该项症状；</w:t>
            </w:r>
            <w:r>
              <w:rPr>
                <w:spacing w:val="1"/>
                <w:w w:val="99"/>
                <w:sz w:val="21"/>
              </w:rPr>
              <w:t>1</w:t>
            </w:r>
            <w:r>
              <w:rPr>
                <w:spacing w:val="-1"/>
                <w:w w:val="99"/>
                <w:sz w:val="21"/>
              </w:rPr>
              <w:t>.极轻或可疑</w:t>
            </w:r>
          </w:p>
          <w:p>
            <w:pPr>
              <w:pStyle w:val="9"/>
              <w:spacing w:before="38" w:line="273" w:lineRule="auto"/>
              <w:ind w:left="97" w:right="56"/>
              <w:rPr>
                <w:sz w:val="21"/>
              </w:rPr>
            </w:pPr>
            <w:r>
              <w:rPr>
                <w:spacing w:val="-3"/>
                <w:sz w:val="21"/>
              </w:rPr>
              <w:t>；2.</w:t>
            </w:r>
            <w:r>
              <w:rPr>
                <w:spacing w:val="-5"/>
                <w:sz w:val="21"/>
              </w:rPr>
              <w:t>轻度，指不影响功能活动，患者因之稍有烦恼，只有模棱两可</w:t>
            </w:r>
            <w:r>
              <w:rPr>
                <w:spacing w:val="-6"/>
                <w:sz w:val="21"/>
              </w:rPr>
              <w:t>的证据证明症状存在，或完全基于患者的报告；</w:t>
            </w:r>
            <w:r>
              <w:rPr>
                <w:spacing w:val="-4"/>
                <w:sz w:val="21"/>
              </w:rPr>
              <w:t>3.中度，一定程度</w:t>
            </w:r>
            <w:r>
              <w:rPr>
                <w:spacing w:val="-4"/>
                <w:w w:val="95"/>
                <w:sz w:val="21"/>
              </w:rPr>
              <w:t>的功能影响，但对生活无严重影响，患者因而感到不舒服或不安；可直接观察到症状的存在；4.重度，严重影响患者的活动和生活。</w:t>
            </w:r>
            <w:r>
              <w:rPr>
                <w:spacing w:val="-5"/>
                <w:sz w:val="21"/>
              </w:rPr>
              <w:t>就具体症状而言，有些症状只要肯定存在，其严重度至少达到中度（10分）</w:t>
            </w:r>
          </w:p>
          <w:p>
            <w:pPr>
              <w:pStyle w:val="9"/>
              <w:numPr>
                <w:ilvl w:val="0"/>
                <w:numId w:val="6"/>
              </w:numPr>
              <w:tabs>
                <w:tab w:val="left" w:pos="622"/>
              </w:tabs>
              <w:spacing w:before="3" w:after="0" w:line="273" w:lineRule="auto"/>
              <w:ind w:left="97" w:right="56" w:firstLine="0"/>
              <w:jc w:val="both"/>
              <w:rPr>
                <w:sz w:val="21"/>
              </w:rPr>
            </w:pPr>
            <w:r>
              <w:rPr>
                <w:sz w:val="21"/>
              </w:rPr>
              <w:t>症状与药物关系：分为无关、基本无关、可能有关、很可能</w:t>
            </w:r>
            <w:r>
              <w:rPr>
                <w:spacing w:val="-1"/>
                <w:w w:val="99"/>
                <w:sz w:val="21"/>
              </w:rPr>
              <w:t>有关、肯定有关五个等级。症状与药物“无关”为</w:t>
            </w:r>
            <w:r>
              <w:rPr>
                <w:spacing w:val="1"/>
                <w:w w:val="99"/>
                <w:sz w:val="21"/>
              </w:rPr>
              <w:t>0</w:t>
            </w:r>
            <w:r>
              <w:rPr>
                <w:spacing w:val="-18"/>
                <w:w w:val="99"/>
                <w:sz w:val="21"/>
              </w:rPr>
              <w:t>，“基本无关</w:t>
            </w:r>
            <w:r>
              <w:rPr>
                <w:spacing w:val="-1"/>
                <w:w w:val="99"/>
                <w:sz w:val="21"/>
              </w:rPr>
              <w:t>”即相关性为</w:t>
            </w:r>
            <w:r>
              <w:rPr>
                <w:spacing w:val="1"/>
                <w:w w:val="99"/>
                <w:sz w:val="21"/>
              </w:rPr>
              <w:t>10</w:t>
            </w:r>
            <w:r>
              <w:rPr>
                <w:spacing w:val="-11"/>
                <w:w w:val="99"/>
                <w:sz w:val="21"/>
              </w:rPr>
              <w:t>%，“可能有关即相关性为</w:t>
            </w:r>
            <w:r>
              <w:rPr>
                <w:spacing w:val="1"/>
                <w:w w:val="99"/>
                <w:sz w:val="21"/>
              </w:rPr>
              <w:t>10</w:t>
            </w:r>
            <w:r>
              <w:rPr>
                <w:spacing w:val="-2"/>
                <w:w w:val="99"/>
                <w:sz w:val="21"/>
              </w:rPr>
              <w:t>%</w:t>
            </w:r>
            <w:r>
              <w:rPr>
                <w:spacing w:val="-1"/>
                <w:w w:val="99"/>
                <w:sz w:val="21"/>
              </w:rPr>
              <w:t>～</w:t>
            </w:r>
            <w:r>
              <w:rPr>
                <w:spacing w:val="1"/>
                <w:w w:val="99"/>
                <w:sz w:val="21"/>
              </w:rPr>
              <w:t>50</w:t>
            </w:r>
            <w:r>
              <w:rPr>
                <w:spacing w:val="-17"/>
                <w:w w:val="99"/>
                <w:sz w:val="21"/>
              </w:rPr>
              <w:t>%，“很可能有</w:t>
            </w:r>
            <w:r>
              <w:rPr>
                <w:spacing w:val="-1"/>
                <w:w w:val="99"/>
                <w:sz w:val="21"/>
              </w:rPr>
              <w:t>关”即相关性为</w:t>
            </w:r>
            <w:r>
              <w:rPr>
                <w:spacing w:val="1"/>
                <w:w w:val="99"/>
                <w:sz w:val="21"/>
              </w:rPr>
              <w:t>50%</w:t>
            </w:r>
            <w:r>
              <w:rPr>
                <w:spacing w:val="-1"/>
                <w:w w:val="99"/>
                <w:sz w:val="21"/>
              </w:rPr>
              <w:t>～</w:t>
            </w:r>
            <w:r>
              <w:rPr>
                <w:spacing w:val="1"/>
                <w:w w:val="99"/>
                <w:sz w:val="21"/>
              </w:rPr>
              <w:t>80</w:t>
            </w:r>
            <w:r>
              <w:rPr>
                <w:spacing w:val="-11"/>
                <w:w w:val="99"/>
                <w:sz w:val="21"/>
              </w:rPr>
              <w:t>%，“肯定有关”即相关性为＞</w:t>
            </w:r>
            <w:r>
              <w:rPr>
                <w:spacing w:val="1"/>
                <w:w w:val="99"/>
                <w:sz w:val="21"/>
              </w:rPr>
              <w:t>90</w:t>
            </w:r>
            <w:r>
              <w:rPr>
                <w:spacing w:val="-2"/>
                <w:w w:val="99"/>
                <w:sz w:val="21"/>
              </w:rPr>
              <w:t>%</w:t>
            </w:r>
            <w:r>
              <w:rPr>
                <w:spacing w:val="2"/>
                <w:w w:val="99"/>
                <w:sz w:val="21"/>
              </w:rPr>
              <w:t>（</w:t>
            </w:r>
            <w:r>
              <w:rPr>
                <w:spacing w:val="1"/>
                <w:w w:val="99"/>
                <w:sz w:val="21"/>
              </w:rPr>
              <w:t>5</w:t>
            </w:r>
            <w:r>
              <w:rPr>
                <w:spacing w:val="-1"/>
                <w:w w:val="99"/>
                <w:sz w:val="21"/>
              </w:rPr>
              <w:t>分</w:t>
            </w:r>
            <w:r>
              <w:rPr>
                <w:w w:val="99"/>
                <w:sz w:val="21"/>
              </w:rPr>
              <w:t>）</w:t>
            </w:r>
          </w:p>
          <w:p>
            <w:pPr>
              <w:pStyle w:val="9"/>
              <w:numPr>
                <w:ilvl w:val="0"/>
                <w:numId w:val="6"/>
              </w:numPr>
              <w:tabs>
                <w:tab w:val="left" w:pos="622"/>
              </w:tabs>
              <w:spacing w:before="0" w:after="0" w:line="251" w:lineRule="exact"/>
              <w:ind w:left="621" w:right="0" w:hanging="525"/>
              <w:jc w:val="left"/>
              <w:rPr>
                <w:sz w:val="21"/>
              </w:rPr>
            </w:pPr>
            <w:r>
              <w:rPr>
                <w:spacing w:val="-4"/>
                <w:sz w:val="21"/>
              </w:rPr>
              <w:t>采取措施：评定针对不良事件所做的处理，分成</w:t>
            </w:r>
            <w:r>
              <w:rPr>
                <w:sz w:val="21"/>
              </w:rPr>
              <w:t>0～6共7个等</w:t>
            </w:r>
          </w:p>
        </w:tc>
        <w:tc>
          <w:tcPr>
            <w:tcW w:w="884" w:type="dxa"/>
          </w:tcPr>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spacing w:before="1"/>
              <w:rPr>
                <w:b/>
                <w:sz w:val="17"/>
              </w:rPr>
            </w:pPr>
          </w:p>
          <w:p>
            <w:pPr>
              <w:pStyle w:val="9"/>
              <w:ind w:left="103" w:right="94"/>
              <w:jc w:val="center"/>
              <w:rPr>
                <w:sz w:val="21"/>
              </w:rPr>
            </w:pPr>
            <w:r>
              <w:rPr>
                <w:sz w:val="21"/>
              </w:rPr>
              <w:t>25</w:t>
            </w:r>
          </w:p>
        </w:tc>
        <w:tc>
          <w:tcPr>
            <w:tcW w:w="707"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639" w:type="dxa"/>
          </w:tcPr>
          <w:p>
            <w:pPr>
              <w:pStyle w:val="9"/>
              <w:rPr>
                <w:rFonts w:ascii="Times New Roman"/>
                <w:sz w:val="20"/>
              </w:rPr>
            </w:pPr>
          </w:p>
        </w:tc>
        <w:tc>
          <w:tcPr>
            <w:tcW w:w="728" w:type="dxa"/>
          </w:tcPr>
          <w:p>
            <w:pPr>
              <w:pStyle w:val="9"/>
              <w:rPr>
                <w:rFonts w:ascii="Times New Roman"/>
                <w:sz w:val="20"/>
              </w:rPr>
            </w:pPr>
          </w:p>
        </w:tc>
        <w:tc>
          <w:tcPr>
            <w:tcW w:w="6255" w:type="dxa"/>
            <w:gridSpan w:val="3"/>
          </w:tcPr>
          <w:p>
            <w:pPr>
              <w:pStyle w:val="9"/>
              <w:spacing w:before="36"/>
              <w:ind w:left="97"/>
              <w:rPr>
                <w:sz w:val="21"/>
              </w:rPr>
            </w:pPr>
            <w:r>
              <w:rPr>
                <w:sz w:val="21"/>
              </w:rPr>
              <w:t>级（5分）</w:t>
            </w:r>
          </w:p>
        </w:tc>
        <w:tc>
          <w:tcPr>
            <w:tcW w:w="884" w:type="dxa"/>
          </w:tcPr>
          <w:p>
            <w:pPr>
              <w:pStyle w:val="9"/>
              <w:rPr>
                <w:rFonts w:ascii="Times New Roman"/>
                <w:sz w:val="20"/>
              </w:rPr>
            </w:pPr>
          </w:p>
        </w:tc>
        <w:tc>
          <w:tcPr>
            <w:tcW w:w="707"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367" w:type="dxa"/>
            <w:gridSpan w:val="2"/>
            <w:vMerge w:val="restart"/>
          </w:tcPr>
          <w:p>
            <w:pPr>
              <w:pStyle w:val="9"/>
              <w:spacing w:before="4"/>
              <w:rPr>
                <w:b/>
                <w:sz w:val="16"/>
              </w:rPr>
            </w:pPr>
          </w:p>
          <w:p>
            <w:pPr>
              <w:pStyle w:val="9"/>
              <w:ind w:left="108"/>
              <w:rPr>
                <w:sz w:val="21"/>
              </w:rPr>
            </w:pPr>
            <w:r>
              <w:rPr>
                <w:sz w:val="21"/>
              </w:rPr>
              <w:t>操作后处理</w:t>
            </w:r>
          </w:p>
        </w:tc>
        <w:tc>
          <w:tcPr>
            <w:tcW w:w="6255" w:type="dxa"/>
            <w:gridSpan w:val="3"/>
          </w:tcPr>
          <w:p>
            <w:pPr>
              <w:pStyle w:val="9"/>
              <w:spacing w:before="51"/>
              <w:ind w:left="159"/>
              <w:rPr>
                <w:sz w:val="21"/>
              </w:rPr>
            </w:pPr>
            <w:r>
              <w:rPr>
                <w:sz w:val="21"/>
              </w:rPr>
              <w:t>告诉患者检查结束，交代患者注意事项</w:t>
            </w:r>
          </w:p>
        </w:tc>
        <w:tc>
          <w:tcPr>
            <w:tcW w:w="884" w:type="dxa"/>
          </w:tcPr>
          <w:p>
            <w:pPr>
              <w:pStyle w:val="9"/>
              <w:spacing w:before="34"/>
              <w:ind w:left="9"/>
              <w:jc w:val="center"/>
              <w:rPr>
                <w:sz w:val="21"/>
              </w:rPr>
            </w:pPr>
            <w:r>
              <w:rPr>
                <w:w w:val="99"/>
                <w:sz w:val="21"/>
              </w:rPr>
              <w:t>5</w:t>
            </w:r>
          </w:p>
        </w:tc>
        <w:tc>
          <w:tcPr>
            <w:tcW w:w="707"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367" w:type="dxa"/>
            <w:gridSpan w:val="2"/>
            <w:vMerge w:val="continue"/>
            <w:tcBorders>
              <w:top w:val="nil"/>
            </w:tcBorders>
          </w:tcPr>
          <w:p>
            <w:pPr>
              <w:rPr>
                <w:sz w:val="2"/>
                <w:szCs w:val="2"/>
              </w:rPr>
            </w:pPr>
          </w:p>
        </w:tc>
        <w:tc>
          <w:tcPr>
            <w:tcW w:w="6255" w:type="dxa"/>
            <w:gridSpan w:val="3"/>
          </w:tcPr>
          <w:p>
            <w:pPr>
              <w:pStyle w:val="9"/>
              <w:spacing w:before="34"/>
              <w:ind w:left="159"/>
              <w:rPr>
                <w:sz w:val="21"/>
              </w:rPr>
            </w:pPr>
            <w:r>
              <w:rPr>
                <w:sz w:val="21"/>
              </w:rPr>
              <w:t>带走检查中使用的纸、笔等物品</w:t>
            </w:r>
          </w:p>
        </w:tc>
        <w:tc>
          <w:tcPr>
            <w:tcW w:w="884" w:type="dxa"/>
          </w:tcPr>
          <w:p>
            <w:pPr>
              <w:pStyle w:val="9"/>
              <w:spacing w:before="34"/>
              <w:ind w:left="9"/>
              <w:jc w:val="center"/>
              <w:rPr>
                <w:sz w:val="21"/>
              </w:rPr>
            </w:pPr>
            <w:r>
              <w:rPr>
                <w:w w:val="99"/>
                <w:sz w:val="21"/>
              </w:rPr>
              <w:t>5</w:t>
            </w:r>
          </w:p>
        </w:tc>
        <w:tc>
          <w:tcPr>
            <w:tcW w:w="707"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367" w:type="dxa"/>
            <w:gridSpan w:val="2"/>
            <w:vMerge w:val="restart"/>
          </w:tcPr>
          <w:p>
            <w:pPr>
              <w:pStyle w:val="9"/>
              <w:spacing w:before="1"/>
              <w:rPr>
                <w:b/>
                <w:sz w:val="15"/>
              </w:rPr>
            </w:pPr>
          </w:p>
          <w:p>
            <w:pPr>
              <w:pStyle w:val="9"/>
              <w:ind w:left="108"/>
              <w:rPr>
                <w:sz w:val="21"/>
              </w:rPr>
            </w:pPr>
            <w:r>
              <w:rPr>
                <w:sz w:val="21"/>
              </w:rPr>
              <w:t>总体评价</w:t>
            </w:r>
          </w:p>
        </w:tc>
        <w:tc>
          <w:tcPr>
            <w:tcW w:w="6255" w:type="dxa"/>
            <w:gridSpan w:val="3"/>
          </w:tcPr>
          <w:p>
            <w:pPr>
              <w:pStyle w:val="9"/>
              <w:spacing w:before="34"/>
              <w:ind w:left="159"/>
              <w:rPr>
                <w:sz w:val="21"/>
              </w:rPr>
            </w:pPr>
            <w:r>
              <w:rPr>
                <w:sz w:val="21"/>
              </w:rPr>
              <w:t>整个操作过程体现人文关怀，保护患者隐私</w:t>
            </w:r>
          </w:p>
        </w:tc>
        <w:tc>
          <w:tcPr>
            <w:tcW w:w="884" w:type="dxa"/>
          </w:tcPr>
          <w:p>
            <w:pPr>
              <w:pStyle w:val="9"/>
              <w:spacing w:before="34"/>
              <w:ind w:left="9"/>
              <w:jc w:val="center"/>
              <w:rPr>
                <w:sz w:val="21"/>
              </w:rPr>
            </w:pPr>
            <w:r>
              <w:rPr>
                <w:w w:val="99"/>
                <w:sz w:val="21"/>
              </w:rPr>
              <w:t>5</w:t>
            </w:r>
          </w:p>
        </w:tc>
        <w:tc>
          <w:tcPr>
            <w:tcW w:w="707"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7" w:hRule="atLeast"/>
        </w:trPr>
        <w:tc>
          <w:tcPr>
            <w:tcW w:w="1367" w:type="dxa"/>
            <w:gridSpan w:val="2"/>
            <w:vMerge w:val="continue"/>
            <w:tcBorders>
              <w:top w:val="nil"/>
            </w:tcBorders>
          </w:tcPr>
          <w:p>
            <w:pPr>
              <w:rPr>
                <w:sz w:val="2"/>
                <w:szCs w:val="2"/>
              </w:rPr>
            </w:pPr>
          </w:p>
        </w:tc>
        <w:tc>
          <w:tcPr>
            <w:tcW w:w="6255" w:type="dxa"/>
            <w:gridSpan w:val="3"/>
          </w:tcPr>
          <w:p>
            <w:pPr>
              <w:pStyle w:val="9"/>
              <w:spacing w:before="35" w:line="252" w:lineRule="exact"/>
              <w:ind w:left="159"/>
              <w:rPr>
                <w:sz w:val="21"/>
              </w:rPr>
            </w:pPr>
            <w:r>
              <w:rPr>
                <w:sz w:val="21"/>
              </w:rPr>
              <w:t>检查规范熟练，在规定时间内完成</w:t>
            </w:r>
          </w:p>
        </w:tc>
        <w:tc>
          <w:tcPr>
            <w:tcW w:w="884" w:type="dxa"/>
          </w:tcPr>
          <w:p>
            <w:pPr>
              <w:pStyle w:val="9"/>
              <w:spacing w:before="18" w:line="269" w:lineRule="exact"/>
              <w:ind w:left="9"/>
              <w:jc w:val="center"/>
              <w:rPr>
                <w:sz w:val="21"/>
              </w:rPr>
            </w:pPr>
            <w:r>
              <w:rPr>
                <w:w w:val="99"/>
                <w:sz w:val="21"/>
              </w:rPr>
              <w:t>5</w:t>
            </w:r>
          </w:p>
        </w:tc>
        <w:tc>
          <w:tcPr>
            <w:tcW w:w="707"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367" w:type="dxa"/>
            <w:gridSpan w:val="2"/>
          </w:tcPr>
          <w:p>
            <w:pPr>
              <w:pStyle w:val="9"/>
              <w:spacing w:before="35"/>
              <w:ind w:left="108"/>
              <w:rPr>
                <w:sz w:val="21"/>
              </w:rPr>
            </w:pPr>
            <w:r>
              <w:rPr>
                <w:sz w:val="21"/>
              </w:rPr>
              <w:t>操作后提问</w:t>
            </w:r>
          </w:p>
        </w:tc>
        <w:tc>
          <w:tcPr>
            <w:tcW w:w="6255" w:type="dxa"/>
            <w:gridSpan w:val="3"/>
          </w:tcPr>
          <w:p>
            <w:pPr>
              <w:pStyle w:val="9"/>
              <w:spacing w:before="35"/>
              <w:ind w:left="159"/>
              <w:rPr>
                <w:sz w:val="21"/>
              </w:rPr>
            </w:pPr>
            <w:r>
              <w:rPr>
                <w:sz w:val="21"/>
              </w:rPr>
              <w:t>在上述项目中任选2项提问</w:t>
            </w:r>
          </w:p>
        </w:tc>
        <w:tc>
          <w:tcPr>
            <w:tcW w:w="884" w:type="dxa"/>
          </w:tcPr>
          <w:p>
            <w:pPr>
              <w:pStyle w:val="9"/>
              <w:spacing w:before="35"/>
              <w:ind w:left="9"/>
              <w:jc w:val="center"/>
              <w:rPr>
                <w:sz w:val="21"/>
              </w:rPr>
            </w:pPr>
            <w:r>
              <w:rPr>
                <w:w w:val="99"/>
                <w:sz w:val="21"/>
              </w:rPr>
              <w:t>5</w:t>
            </w:r>
          </w:p>
        </w:tc>
        <w:tc>
          <w:tcPr>
            <w:tcW w:w="707"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7622" w:type="dxa"/>
            <w:gridSpan w:val="5"/>
          </w:tcPr>
          <w:p>
            <w:pPr>
              <w:pStyle w:val="9"/>
              <w:tabs>
                <w:tab w:val="left" w:pos="426"/>
              </w:tabs>
              <w:spacing w:before="33"/>
              <w:ind w:left="6"/>
              <w:jc w:val="center"/>
              <w:rPr>
                <w:sz w:val="21"/>
              </w:rPr>
            </w:pPr>
            <w:r>
              <w:rPr>
                <w:sz w:val="21"/>
              </w:rPr>
              <w:t>合</w:t>
            </w:r>
            <w:r>
              <w:rPr>
                <w:sz w:val="21"/>
              </w:rPr>
              <w:tab/>
            </w:r>
            <w:r>
              <w:rPr>
                <w:sz w:val="21"/>
              </w:rPr>
              <w:t>计</w:t>
            </w:r>
          </w:p>
        </w:tc>
        <w:tc>
          <w:tcPr>
            <w:tcW w:w="884" w:type="dxa"/>
          </w:tcPr>
          <w:p>
            <w:pPr>
              <w:pStyle w:val="9"/>
              <w:spacing w:before="33"/>
              <w:ind w:left="103" w:right="94"/>
              <w:jc w:val="center"/>
              <w:rPr>
                <w:sz w:val="21"/>
              </w:rPr>
            </w:pPr>
            <w:r>
              <w:rPr>
                <w:sz w:val="21"/>
              </w:rPr>
              <w:t>110</w:t>
            </w:r>
          </w:p>
        </w:tc>
        <w:tc>
          <w:tcPr>
            <w:tcW w:w="707" w:type="dxa"/>
          </w:tcPr>
          <w:p>
            <w:pPr>
              <w:pStyle w:val="9"/>
              <w:rPr>
                <w:rFonts w:ascii="Times New Roman"/>
                <w:sz w:val="20"/>
              </w:rPr>
            </w:pPr>
          </w:p>
        </w:tc>
      </w:tr>
    </w:tbl>
    <w:p>
      <w:pPr>
        <w:spacing w:before="5" w:line="240" w:lineRule="auto"/>
        <w:rPr>
          <w:b/>
          <w:sz w:val="8"/>
        </w:rPr>
      </w:pPr>
    </w:p>
    <w:p>
      <w:pPr>
        <w:spacing w:before="70"/>
        <w:ind w:left="818" w:right="0" w:firstLine="0"/>
        <w:jc w:val="left"/>
        <w:rPr>
          <w:b/>
          <w:sz w:val="21"/>
        </w:rPr>
      </w:pPr>
      <w:r>
        <w:rPr>
          <w:b/>
          <w:sz w:val="21"/>
        </w:rPr>
        <w:t>考官签字：</w:t>
      </w:r>
    </w:p>
    <w:p>
      <w:pPr>
        <w:spacing w:after="0"/>
        <w:jc w:val="left"/>
        <w:rPr>
          <w:sz w:val="21"/>
        </w:rPr>
        <w:sectPr>
          <w:headerReference r:id="rId15" w:type="default"/>
          <w:pgSz w:w="11910" w:h="16840"/>
          <w:pgMar w:top="520" w:right="600" w:bottom="280" w:left="600" w:header="0" w:footer="0" w:gutter="0"/>
          <w:cols w:space="720" w:num="1"/>
        </w:sectPr>
      </w:pPr>
    </w:p>
    <w:p>
      <w:pPr>
        <w:pStyle w:val="2"/>
        <w:spacing w:before="2" w:after="5"/>
        <w:ind w:left="1010" w:right="1008"/>
        <w:jc w:val="center"/>
      </w:pPr>
      <w:r>
        <w:t>无抽搐电痉挛治疗术</w:t>
      </w:r>
    </w:p>
    <w:tbl>
      <w:tblPr>
        <w:tblStyle w:val="5"/>
        <w:tblW w:w="0" w:type="auto"/>
        <w:tblInd w:w="14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632"/>
        <w:gridCol w:w="2021"/>
        <w:gridCol w:w="1500"/>
        <w:gridCol w:w="132"/>
        <w:gridCol w:w="1500"/>
        <w:gridCol w:w="1873"/>
        <w:gridCol w:w="1020"/>
        <w:gridCol w:w="7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632" w:type="dxa"/>
          </w:tcPr>
          <w:p>
            <w:pPr>
              <w:pStyle w:val="9"/>
              <w:spacing w:before="34"/>
              <w:ind w:right="385"/>
              <w:jc w:val="right"/>
              <w:rPr>
                <w:sz w:val="21"/>
              </w:rPr>
            </w:pPr>
            <w:r>
              <w:rPr>
                <w:w w:val="95"/>
                <w:sz w:val="21"/>
              </w:rPr>
              <w:t>考生姓名</w:t>
            </w:r>
          </w:p>
        </w:tc>
        <w:tc>
          <w:tcPr>
            <w:tcW w:w="3653" w:type="dxa"/>
            <w:gridSpan w:val="3"/>
          </w:tcPr>
          <w:p>
            <w:pPr>
              <w:pStyle w:val="9"/>
              <w:rPr>
                <w:rFonts w:ascii="Times New Roman"/>
                <w:sz w:val="20"/>
              </w:rPr>
            </w:pPr>
          </w:p>
        </w:tc>
        <w:tc>
          <w:tcPr>
            <w:tcW w:w="1500" w:type="dxa"/>
          </w:tcPr>
          <w:p>
            <w:pPr>
              <w:pStyle w:val="9"/>
              <w:spacing w:before="34"/>
              <w:ind w:left="308" w:right="302"/>
              <w:jc w:val="center"/>
              <w:rPr>
                <w:rFonts w:hint="eastAsia" w:eastAsia="宋体"/>
                <w:sz w:val="21"/>
                <w:lang w:eastAsia="zh-CN"/>
              </w:rPr>
            </w:pPr>
            <w:r>
              <w:rPr>
                <w:rFonts w:hint="eastAsia"/>
                <w:sz w:val="21"/>
                <w:lang w:eastAsia="zh-CN"/>
              </w:rPr>
              <w:t>终身码</w:t>
            </w:r>
          </w:p>
        </w:tc>
        <w:tc>
          <w:tcPr>
            <w:tcW w:w="3648" w:type="dxa"/>
            <w:gridSpan w:val="3"/>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632" w:type="dxa"/>
          </w:tcPr>
          <w:p>
            <w:pPr>
              <w:pStyle w:val="9"/>
              <w:spacing w:before="32"/>
              <w:ind w:right="385"/>
              <w:jc w:val="right"/>
              <w:rPr>
                <w:sz w:val="21"/>
              </w:rPr>
            </w:pPr>
            <w:r>
              <w:rPr>
                <w:w w:val="95"/>
                <w:sz w:val="21"/>
              </w:rPr>
              <w:t>培训学科</w:t>
            </w:r>
          </w:p>
        </w:tc>
        <w:tc>
          <w:tcPr>
            <w:tcW w:w="3653" w:type="dxa"/>
            <w:gridSpan w:val="3"/>
          </w:tcPr>
          <w:p>
            <w:pPr>
              <w:pStyle w:val="9"/>
              <w:rPr>
                <w:rFonts w:ascii="Times New Roman"/>
                <w:sz w:val="20"/>
              </w:rPr>
            </w:pPr>
          </w:p>
        </w:tc>
        <w:tc>
          <w:tcPr>
            <w:tcW w:w="1500" w:type="dxa"/>
          </w:tcPr>
          <w:p>
            <w:pPr>
              <w:pStyle w:val="9"/>
              <w:spacing w:before="32"/>
              <w:ind w:left="308" w:right="302"/>
              <w:jc w:val="center"/>
              <w:rPr>
                <w:sz w:val="21"/>
              </w:rPr>
            </w:pPr>
            <w:r>
              <w:rPr>
                <w:sz w:val="21"/>
              </w:rPr>
              <w:t>考核基地</w:t>
            </w:r>
          </w:p>
        </w:tc>
        <w:tc>
          <w:tcPr>
            <w:tcW w:w="3648" w:type="dxa"/>
            <w:gridSpan w:val="3"/>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632" w:type="dxa"/>
          </w:tcPr>
          <w:p>
            <w:pPr>
              <w:pStyle w:val="9"/>
              <w:spacing w:before="32"/>
              <w:ind w:right="385"/>
              <w:jc w:val="right"/>
              <w:rPr>
                <w:sz w:val="21"/>
              </w:rPr>
            </w:pPr>
            <w:r>
              <w:rPr>
                <w:w w:val="95"/>
                <w:sz w:val="21"/>
              </w:rPr>
              <w:t>考核时间</w:t>
            </w:r>
          </w:p>
        </w:tc>
        <w:tc>
          <w:tcPr>
            <w:tcW w:w="8801" w:type="dxa"/>
            <w:gridSpan w:val="7"/>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632" w:type="dxa"/>
          </w:tcPr>
          <w:p>
            <w:pPr>
              <w:pStyle w:val="9"/>
              <w:spacing w:before="33"/>
              <w:ind w:right="380"/>
              <w:jc w:val="right"/>
              <w:rPr>
                <w:b/>
                <w:sz w:val="21"/>
              </w:rPr>
            </w:pPr>
            <w:r>
              <w:rPr>
                <w:b/>
                <w:w w:val="95"/>
                <w:sz w:val="21"/>
              </w:rPr>
              <w:t>评分项目</w:t>
            </w:r>
          </w:p>
        </w:tc>
        <w:tc>
          <w:tcPr>
            <w:tcW w:w="7026" w:type="dxa"/>
            <w:gridSpan w:val="5"/>
          </w:tcPr>
          <w:p>
            <w:pPr>
              <w:pStyle w:val="9"/>
              <w:spacing w:before="33"/>
              <w:ind w:left="3071" w:right="3061"/>
              <w:jc w:val="center"/>
              <w:rPr>
                <w:b/>
                <w:sz w:val="21"/>
              </w:rPr>
            </w:pPr>
            <w:r>
              <w:rPr>
                <w:b/>
                <w:sz w:val="21"/>
              </w:rPr>
              <w:t>评分要素</w:t>
            </w:r>
          </w:p>
        </w:tc>
        <w:tc>
          <w:tcPr>
            <w:tcW w:w="1020" w:type="dxa"/>
          </w:tcPr>
          <w:p>
            <w:pPr>
              <w:pStyle w:val="9"/>
              <w:spacing w:before="33"/>
              <w:ind w:left="127" w:right="119"/>
              <w:jc w:val="center"/>
              <w:rPr>
                <w:b/>
                <w:sz w:val="21"/>
              </w:rPr>
            </w:pPr>
            <w:r>
              <w:rPr>
                <w:b/>
                <w:sz w:val="21"/>
              </w:rPr>
              <w:t>标准分</w:t>
            </w:r>
          </w:p>
        </w:tc>
        <w:tc>
          <w:tcPr>
            <w:tcW w:w="755" w:type="dxa"/>
          </w:tcPr>
          <w:p>
            <w:pPr>
              <w:pStyle w:val="9"/>
              <w:spacing w:before="33"/>
              <w:ind w:left="167"/>
              <w:rPr>
                <w:b/>
                <w:sz w:val="21"/>
              </w:rPr>
            </w:pPr>
            <w:r>
              <w:rPr>
                <w:b/>
                <w:sz w:val="21"/>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614" w:hRule="atLeast"/>
        </w:trPr>
        <w:tc>
          <w:tcPr>
            <w:tcW w:w="1632" w:type="dxa"/>
          </w:tcPr>
          <w:p>
            <w:pPr>
              <w:pStyle w:val="9"/>
              <w:spacing w:before="170"/>
              <w:ind w:left="108"/>
              <w:rPr>
                <w:sz w:val="21"/>
              </w:rPr>
            </w:pPr>
            <w:r>
              <w:rPr>
                <w:sz w:val="21"/>
              </w:rPr>
              <w:t>操作判断</w:t>
            </w:r>
          </w:p>
        </w:tc>
        <w:tc>
          <w:tcPr>
            <w:tcW w:w="7026" w:type="dxa"/>
            <w:gridSpan w:val="5"/>
          </w:tcPr>
          <w:p>
            <w:pPr>
              <w:pStyle w:val="9"/>
              <w:spacing w:before="33"/>
              <w:ind w:left="96"/>
              <w:rPr>
                <w:sz w:val="21"/>
              </w:rPr>
            </w:pPr>
            <w:r>
              <w:rPr>
                <w:sz w:val="21"/>
              </w:rPr>
              <w:t>根据题干判断该做何种技能操作，判断正确得5分，判断错误不得分，由考</w:t>
            </w:r>
          </w:p>
          <w:p>
            <w:pPr>
              <w:pStyle w:val="9"/>
              <w:spacing w:before="38" w:line="253" w:lineRule="exact"/>
              <w:ind w:left="96"/>
              <w:rPr>
                <w:sz w:val="21"/>
              </w:rPr>
            </w:pPr>
            <w:r>
              <w:rPr>
                <w:sz w:val="21"/>
              </w:rPr>
              <w:t>官告知其正确操作项目，考生进行技能操作</w:t>
            </w:r>
          </w:p>
        </w:tc>
        <w:tc>
          <w:tcPr>
            <w:tcW w:w="1020" w:type="dxa"/>
          </w:tcPr>
          <w:p>
            <w:pPr>
              <w:pStyle w:val="9"/>
              <w:spacing w:before="170"/>
              <w:ind w:left="10"/>
              <w:jc w:val="center"/>
              <w:rPr>
                <w:sz w:val="21"/>
              </w:rPr>
            </w:pPr>
            <w:r>
              <w:rPr>
                <w:w w:val="99"/>
                <w:sz w:val="21"/>
              </w:rPr>
              <w:t>5</w:t>
            </w:r>
          </w:p>
        </w:tc>
        <w:tc>
          <w:tcPr>
            <w:tcW w:w="755"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49" w:hRule="atLeast"/>
        </w:trPr>
        <w:tc>
          <w:tcPr>
            <w:tcW w:w="1632" w:type="dxa"/>
            <w:vMerge w:val="restart"/>
          </w:tcPr>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spacing w:before="3"/>
              <w:rPr>
                <w:b/>
                <w:sz w:val="23"/>
              </w:rPr>
            </w:pPr>
          </w:p>
          <w:p>
            <w:pPr>
              <w:pStyle w:val="9"/>
              <w:ind w:left="108"/>
              <w:rPr>
                <w:sz w:val="21"/>
              </w:rPr>
            </w:pPr>
            <w:r>
              <w:rPr>
                <w:sz w:val="21"/>
              </w:rPr>
              <w:t>操作前准备</w:t>
            </w:r>
          </w:p>
        </w:tc>
        <w:tc>
          <w:tcPr>
            <w:tcW w:w="7026" w:type="dxa"/>
            <w:gridSpan w:val="5"/>
          </w:tcPr>
          <w:p>
            <w:pPr>
              <w:pStyle w:val="9"/>
              <w:spacing w:before="33" w:line="273" w:lineRule="auto"/>
              <w:ind w:left="96" w:right="199"/>
              <w:rPr>
                <w:sz w:val="21"/>
              </w:rPr>
            </w:pPr>
            <w:r>
              <w:rPr>
                <w:w w:val="95"/>
                <w:sz w:val="21"/>
              </w:rPr>
              <w:t>患者准备：核对患者信息（1分</w:t>
            </w:r>
            <w:r>
              <w:rPr>
                <w:spacing w:val="-106"/>
                <w:w w:val="95"/>
                <w:sz w:val="21"/>
              </w:rPr>
              <w:t>）</w:t>
            </w:r>
            <w:r>
              <w:rPr>
                <w:w w:val="95"/>
                <w:sz w:val="21"/>
              </w:rPr>
              <w:t>。了解、熟悉患者病情、生命体征，明确适应证，排除禁忌证（1分</w:t>
            </w:r>
            <w:r>
              <w:rPr>
                <w:spacing w:val="-106"/>
                <w:w w:val="95"/>
                <w:sz w:val="21"/>
              </w:rPr>
              <w:t>）</w:t>
            </w:r>
            <w:r>
              <w:rPr>
                <w:w w:val="95"/>
                <w:sz w:val="21"/>
              </w:rPr>
              <w:t>。对患者及其家属知情告知并签署治疗同意书</w:t>
            </w:r>
          </w:p>
          <w:p>
            <w:pPr>
              <w:pStyle w:val="9"/>
              <w:spacing w:before="1"/>
              <w:ind w:left="96"/>
              <w:rPr>
                <w:sz w:val="21"/>
              </w:rPr>
            </w:pPr>
            <w:r>
              <w:rPr>
                <w:sz w:val="21"/>
              </w:rPr>
              <w:t>（1分）</w:t>
            </w:r>
            <w:r>
              <w:rPr>
                <w:spacing w:val="-3"/>
                <w:sz w:val="21"/>
              </w:rPr>
              <w:t>告知操作中的患者配合和注意事项</w:t>
            </w:r>
            <w:r>
              <w:rPr>
                <w:sz w:val="21"/>
              </w:rPr>
              <w:t>（1分</w:t>
            </w:r>
            <w:r>
              <w:rPr>
                <w:spacing w:val="-106"/>
                <w:sz w:val="21"/>
              </w:rPr>
              <w:t>）</w:t>
            </w:r>
            <w:r>
              <w:rPr>
                <w:spacing w:val="-2"/>
                <w:sz w:val="21"/>
              </w:rPr>
              <w:t>。治疗前</w:t>
            </w:r>
            <w:r>
              <w:rPr>
                <w:sz w:val="21"/>
              </w:rPr>
              <w:t>6小时内禁食</w:t>
            </w:r>
          </w:p>
          <w:p>
            <w:pPr>
              <w:pStyle w:val="9"/>
              <w:spacing w:before="38"/>
              <w:ind w:left="96"/>
              <w:rPr>
                <w:sz w:val="21"/>
              </w:rPr>
            </w:pPr>
            <w:r>
              <w:rPr>
                <w:w w:val="95"/>
                <w:sz w:val="21"/>
              </w:rPr>
              <w:t>，4小时禁水，排空大小便（1分</w:t>
            </w:r>
            <w:r>
              <w:rPr>
                <w:spacing w:val="-104"/>
                <w:w w:val="95"/>
                <w:sz w:val="21"/>
              </w:rPr>
              <w:t>）</w:t>
            </w:r>
            <w:r>
              <w:rPr>
                <w:w w:val="95"/>
                <w:sz w:val="21"/>
              </w:rPr>
              <w:t>。取下活动义齿、发卡、首饰，穿戴宽松</w:t>
            </w:r>
          </w:p>
          <w:p>
            <w:pPr>
              <w:pStyle w:val="9"/>
              <w:spacing w:before="38" w:line="273" w:lineRule="auto"/>
              <w:ind w:left="96" w:right="98"/>
              <w:rPr>
                <w:sz w:val="21"/>
              </w:rPr>
            </w:pPr>
            <w:r>
              <w:rPr>
                <w:spacing w:val="-3"/>
                <w:sz w:val="21"/>
              </w:rPr>
              <w:t>，解开领扣及腰带，患者在治疗前一天应清洗头发</w:t>
            </w:r>
            <w:r>
              <w:rPr>
                <w:sz w:val="21"/>
              </w:rPr>
              <w:t>（1分</w:t>
            </w:r>
            <w:r>
              <w:rPr>
                <w:spacing w:val="-104"/>
                <w:sz w:val="21"/>
              </w:rPr>
              <w:t>）</w:t>
            </w:r>
            <w:r>
              <w:rPr>
                <w:sz w:val="21"/>
              </w:rPr>
              <w:t>。治疗前应用精</w:t>
            </w:r>
            <w:r>
              <w:rPr>
                <w:spacing w:val="-3"/>
                <w:sz w:val="21"/>
              </w:rPr>
              <w:t>神药物者，应适当减量或停用。对一些对呼吸有抑制作用的药物必须停用</w:t>
            </w:r>
          </w:p>
          <w:p>
            <w:pPr>
              <w:pStyle w:val="9"/>
              <w:spacing w:before="1" w:line="252" w:lineRule="exact"/>
              <w:ind w:left="96"/>
              <w:rPr>
                <w:sz w:val="21"/>
              </w:rPr>
            </w:pPr>
            <w:r>
              <w:rPr>
                <w:spacing w:val="2"/>
                <w:w w:val="99"/>
                <w:sz w:val="21"/>
              </w:rPr>
              <w:t>（</w:t>
            </w:r>
            <w:r>
              <w:rPr>
                <w:spacing w:val="1"/>
                <w:w w:val="99"/>
                <w:sz w:val="21"/>
              </w:rPr>
              <w:t>1</w:t>
            </w:r>
            <w:r>
              <w:rPr>
                <w:spacing w:val="-1"/>
                <w:w w:val="99"/>
                <w:sz w:val="21"/>
              </w:rPr>
              <w:t>分</w:t>
            </w:r>
            <w:r>
              <w:rPr>
                <w:spacing w:val="-104"/>
                <w:w w:val="99"/>
                <w:sz w:val="21"/>
              </w:rPr>
              <w:t>）</w:t>
            </w:r>
            <w:r>
              <w:rPr>
                <w:spacing w:val="-1"/>
                <w:w w:val="99"/>
                <w:sz w:val="21"/>
              </w:rPr>
              <w:t>，治疗前半小时再次检查生命体征</w:t>
            </w:r>
            <w:r>
              <w:rPr>
                <w:spacing w:val="2"/>
                <w:w w:val="99"/>
                <w:sz w:val="21"/>
              </w:rPr>
              <w:t>（</w:t>
            </w:r>
            <w:r>
              <w:rPr>
                <w:spacing w:val="1"/>
                <w:w w:val="99"/>
                <w:sz w:val="21"/>
              </w:rPr>
              <w:t>1</w:t>
            </w:r>
            <w:r>
              <w:rPr>
                <w:spacing w:val="-1"/>
                <w:w w:val="99"/>
                <w:sz w:val="21"/>
              </w:rPr>
              <w:t>分</w:t>
            </w:r>
            <w:r>
              <w:rPr>
                <w:w w:val="99"/>
                <w:sz w:val="21"/>
              </w:rPr>
              <w:t>）</w:t>
            </w:r>
          </w:p>
        </w:tc>
        <w:tc>
          <w:tcPr>
            <w:tcW w:w="1020" w:type="dxa"/>
          </w:tcPr>
          <w:p>
            <w:pPr>
              <w:pStyle w:val="9"/>
              <w:rPr>
                <w:b/>
                <w:sz w:val="20"/>
              </w:rPr>
            </w:pPr>
          </w:p>
          <w:p>
            <w:pPr>
              <w:pStyle w:val="9"/>
              <w:rPr>
                <w:b/>
                <w:sz w:val="20"/>
              </w:rPr>
            </w:pPr>
          </w:p>
          <w:p>
            <w:pPr>
              <w:pStyle w:val="9"/>
              <w:rPr>
                <w:b/>
                <w:sz w:val="20"/>
              </w:rPr>
            </w:pPr>
          </w:p>
          <w:p>
            <w:pPr>
              <w:pStyle w:val="9"/>
              <w:spacing w:before="169"/>
              <w:ind w:left="10"/>
              <w:jc w:val="center"/>
              <w:rPr>
                <w:sz w:val="21"/>
              </w:rPr>
            </w:pPr>
            <w:r>
              <w:rPr>
                <w:w w:val="99"/>
                <w:sz w:val="21"/>
              </w:rPr>
              <w:t>8</w:t>
            </w:r>
          </w:p>
        </w:tc>
        <w:tc>
          <w:tcPr>
            <w:tcW w:w="755"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632" w:type="dxa"/>
            <w:vMerge w:val="continue"/>
            <w:tcBorders>
              <w:top w:val="nil"/>
            </w:tcBorders>
          </w:tcPr>
          <w:p>
            <w:pPr>
              <w:rPr>
                <w:sz w:val="2"/>
                <w:szCs w:val="2"/>
              </w:rPr>
            </w:pPr>
          </w:p>
        </w:tc>
        <w:tc>
          <w:tcPr>
            <w:tcW w:w="7026" w:type="dxa"/>
            <w:gridSpan w:val="5"/>
          </w:tcPr>
          <w:p>
            <w:pPr>
              <w:pStyle w:val="9"/>
              <w:spacing w:before="34"/>
              <w:ind w:left="96"/>
              <w:rPr>
                <w:sz w:val="21"/>
              </w:rPr>
            </w:pPr>
            <w:r>
              <w:rPr>
                <w:sz w:val="21"/>
              </w:rPr>
              <w:t>操作者准备：需3名以上工作人员，洗手，戴口罩、帽子</w:t>
            </w:r>
          </w:p>
        </w:tc>
        <w:tc>
          <w:tcPr>
            <w:tcW w:w="1020" w:type="dxa"/>
          </w:tcPr>
          <w:p>
            <w:pPr>
              <w:pStyle w:val="9"/>
              <w:spacing w:before="32"/>
              <w:ind w:left="10"/>
              <w:jc w:val="center"/>
              <w:rPr>
                <w:sz w:val="21"/>
              </w:rPr>
            </w:pPr>
            <w:r>
              <w:rPr>
                <w:w w:val="99"/>
                <w:sz w:val="21"/>
              </w:rPr>
              <w:t>3</w:t>
            </w:r>
          </w:p>
        </w:tc>
        <w:tc>
          <w:tcPr>
            <w:tcW w:w="755"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1" w:hRule="atLeast"/>
        </w:trPr>
        <w:tc>
          <w:tcPr>
            <w:tcW w:w="1632" w:type="dxa"/>
            <w:vMerge w:val="continue"/>
            <w:tcBorders>
              <w:top w:val="nil"/>
            </w:tcBorders>
          </w:tcPr>
          <w:p>
            <w:pPr>
              <w:rPr>
                <w:sz w:val="2"/>
                <w:szCs w:val="2"/>
              </w:rPr>
            </w:pPr>
          </w:p>
        </w:tc>
        <w:tc>
          <w:tcPr>
            <w:tcW w:w="7026" w:type="dxa"/>
            <w:gridSpan w:val="5"/>
          </w:tcPr>
          <w:p>
            <w:pPr>
              <w:pStyle w:val="9"/>
              <w:spacing w:before="34"/>
              <w:ind w:left="96"/>
              <w:rPr>
                <w:sz w:val="21"/>
              </w:rPr>
            </w:pPr>
            <w:r>
              <w:rPr>
                <w:spacing w:val="-8"/>
                <w:sz w:val="21"/>
              </w:rPr>
              <w:t>物品准备：消毒物品、无菌手套、无菌纱布、</w:t>
            </w:r>
            <w:r>
              <w:rPr>
                <w:sz w:val="21"/>
              </w:rPr>
              <w:t>2.5</w:t>
            </w:r>
            <w:r>
              <w:rPr>
                <w:spacing w:val="-5"/>
                <w:sz w:val="21"/>
              </w:rPr>
              <w:t>%硫喷妥钠、阿托品、</w:t>
            </w:r>
            <w:r>
              <w:rPr>
                <w:sz w:val="21"/>
              </w:rPr>
              <w:t>0.9%</w:t>
            </w:r>
          </w:p>
          <w:p>
            <w:pPr>
              <w:pStyle w:val="9"/>
              <w:spacing w:before="8" w:line="300" w:lineRule="atLeast"/>
              <w:ind w:left="96" w:right="197"/>
              <w:rPr>
                <w:sz w:val="21"/>
              </w:rPr>
            </w:pPr>
            <w:r>
              <w:rPr>
                <w:spacing w:val="-1"/>
                <w:w w:val="99"/>
                <w:sz w:val="21"/>
              </w:rPr>
              <w:t>生理盐水、氯化琥珀酰胆碱等</w:t>
            </w:r>
            <w:r>
              <w:rPr>
                <w:spacing w:val="2"/>
                <w:w w:val="99"/>
                <w:sz w:val="21"/>
              </w:rPr>
              <w:t>（</w:t>
            </w:r>
            <w:r>
              <w:rPr>
                <w:spacing w:val="1"/>
                <w:w w:val="99"/>
                <w:sz w:val="21"/>
              </w:rPr>
              <w:t>1</w:t>
            </w:r>
            <w:r>
              <w:rPr>
                <w:spacing w:val="2"/>
                <w:w w:val="99"/>
                <w:sz w:val="21"/>
              </w:rPr>
              <w:t>分</w:t>
            </w:r>
            <w:r>
              <w:rPr>
                <w:spacing w:val="-106"/>
                <w:w w:val="99"/>
                <w:sz w:val="21"/>
              </w:rPr>
              <w:t>）</w:t>
            </w:r>
            <w:r>
              <w:rPr>
                <w:spacing w:val="-1"/>
                <w:w w:val="99"/>
                <w:sz w:val="21"/>
              </w:rPr>
              <w:t>。准备各种急救药品与器械</w:t>
            </w:r>
            <w:r>
              <w:rPr>
                <w:spacing w:val="2"/>
                <w:w w:val="99"/>
                <w:sz w:val="21"/>
              </w:rPr>
              <w:t>（</w:t>
            </w:r>
            <w:r>
              <w:rPr>
                <w:spacing w:val="1"/>
                <w:w w:val="99"/>
                <w:sz w:val="21"/>
              </w:rPr>
              <w:t>1</w:t>
            </w:r>
            <w:r>
              <w:rPr>
                <w:spacing w:val="-1"/>
                <w:w w:val="99"/>
                <w:sz w:val="21"/>
              </w:rPr>
              <w:t>分</w:t>
            </w:r>
            <w:r>
              <w:rPr>
                <w:spacing w:val="-104"/>
                <w:w w:val="99"/>
                <w:sz w:val="21"/>
              </w:rPr>
              <w:t>）</w:t>
            </w:r>
            <w:r>
              <w:rPr>
                <w:w w:val="99"/>
                <w:sz w:val="21"/>
              </w:rPr>
              <w:t>，</w:t>
            </w:r>
            <w:r>
              <w:rPr>
                <w:sz w:val="21"/>
              </w:rPr>
              <w:t>检查各种消毒物品、药品的有效日期（1分</w:t>
            </w:r>
            <w:r>
              <w:rPr>
                <w:spacing w:val="-104"/>
                <w:sz w:val="21"/>
              </w:rPr>
              <w:t>）</w:t>
            </w:r>
            <w:r>
              <w:rPr>
                <w:sz w:val="21"/>
              </w:rPr>
              <w:t>。物品放置合理（1分）</w:t>
            </w:r>
          </w:p>
        </w:tc>
        <w:tc>
          <w:tcPr>
            <w:tcW w:w="1020" w:type="dxa"/>
          </w:tcPr>
          <w:p>
            <w:pPr>
              <w:pStyle w:val="9"/>
              <w:spacing w:before="4"/>
              <w:rPr>
                <w:b/>
                <w:sz w:val="25"/>
              </w:rPr>
            </w:pPr>
          </w:p>
          <w:p>
            <w:pPr>
              <w:pStyle w:val="9"/>
              <w:spacing w:before="1"/>
              <w:ind w:left="10"/>
              <w:jc w:val="center"/>
              <w:rPr>
                <w:sz w:val="21"/>
              </w:rPr>
            </w:pPr>
            <w:r>
              <w:rPr>
                <w:w w:val="99"/>
                <w:sz w:val="21"/>
              </w:rPr>
              <w:t>4</w:t>
            </w:r>
          </w:p>
        </w:tc>
        <w:tc>
          <w:tcPr>
            <w:tcW w:w="755" w:type="dxa"/>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40" w:hRule="atLeast"/>
        </w:trPr>
        <w:tc>
          <w:tcPr>
            <w:tcW w:w="1632" w:type="dxa"/>
            <w:vMerge w:val="restart"/>
          </w:tcPr>
          <w:p>
            <w:pPr>
              <w:pStyle w:val="9"/>
              <w:rPr>
                <w:b/>
                <w:sz w:val="20"/>
              </w:rPr>
            </w:pPr>
          </w:p>
          <w:p>
            <w:pPr>
              <w:pStyle w:val="9"/>
              <w:rPr>
                <w:b/>
                <w:sz w:val="20"/>
              </w:rPr>
            </w:pPr>
          </w:p>
          <w:p>
            <w:pPr>
              <w:pStyle w:val="9"/>
              <w:rPr>
                <w:b/>
                <w:sz w:val="20"/>
              </w:rPr>
            </w:pPr>
          </w:p>
          <w:p>
            <w:pPr>
              <w:pStyle w:val="9"/>
              <w:rPr>
                <w:b/>
                <w:sz w:val="20"/>
              </w:rPr>
            </w:pPr>
          </w:p>
          <w:p>
            <w:pPr>
              <w:pStyle w:val="9"/>
              <w:rPr>
                <w:b/>
                <w:sz w:val="20"/>
              </w:rPr>
            </w:pPr>
          </w:p>
          <w:p>
            <w:pPr>
              <w:pStyle w:val="9"/>
              <w:spacing w:before="5"/>
              <w:rPr>
                <w:b/>
                <w:sz w:val="22"/>
              </w:rPr>
            </w:pPr>
          </w:p>
          <w:p>
            <w:pPr>
              <w:pStyle w:val="9"/>
              <w:ind w:left="96"/>
              <w:rPr>
                <w:sz w:val="21"/>
              </w:rPr>
            </w:pPr>
            <w:r>
              <w:rPr>
                <w:sz w:val="21"/>
              </w:rPr>
              <w:t>操作过程</w:t>
            </w:r>
          </w:p>
        </w:tc>
        <w:tc>
          <w:tcPr>
            <w:tcW w:w="3653" w:type="dxa"/>
            <w:gridSpan w:val="3"/>
          </w:tcPr>
          <w:p>
            <w:pPr>
              <w:pStyle w:val="9"/>
              <w:spacing w:before="49"/>
              <w:ind w:left="96"/>
              <w:rPr>
                <w:sz w:val="21"/>
              </w:rPr>
            </w:pPr>
            <w:r>
              <w:rPr>
                <w:sz w:val="21"/>
              </w:rPr>
              <w:t>1.摆体位：患者仰卧于治疗床上</w:t>
            </w:r>
          </w:p>
        </w:tc>
        <w:tc>
          <w:tcPr>
            <w:tcW w:w="1500" w:type="dxa"/>
          </w:tcPr>
          <w:p>
            <w:pPr>
              <w:pStyle w:val="9"/>
              <w:spacing w:before="49"/>
              <w:jc w:val="center"/>
              <w:rPr>
                <w:sz w:val="21"/>
              </w:rPr>
            </w:pPr>
            <w:r>
              <w:rPr>
                <w:w w:val="99"/>
                <w:sz w:val="21"/>
              </w:rPr>
              <w:t>2</w:t>
            </w:r>
          </w:p>
        </w:tc>
        <w:tc>
          <w:tcPr>
            <w:tcW w:w="3648" w:type="dxa"/>
            <w:gridSpan w:val="3"/>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921" w:hRule="atLeast"/>
        </w:trPr>
        <w:tc>
          <w:tcPr>
            <w:tcW w:w="1632" w:type="dxa"/>
            <w:vMerge w:val="continue"/>
            <w:tcBorders>
              <w:top w:val="nil"/>
            </w:tcBorders>
          </w:tcPr>
          <w:p>
            <w:pPr>
              <w:rPr>
                <w:sz w:val="2"/>
                <w:szCs w:val="2"/>
              </w:rPr>
            </w:pPr>
          </w:p>
        </w:tc>
        <w:tc>
          <w:tcPr>
            <w:tcW w:w="3653" w:type="dxa"/>
            <w:gridSpan w:val="3"/>
          </w:tcPr>
          <w:p>
            <w:pPr>
              <w:pStyle w:val="9"/>
              <w:spacing w:before="33"/>
              <w:ind w:left="96"/>
              <w:rPr>
                <w:sz w:val="21"/>
              </w:rPr>
            </w:pPr>
            <w:r>
              <w:rPr>
                <w:sz w:val="21"/>
              </w:rPr>
              <w:t>2.查看口腔，注意有无松动或破损的</w:t>
            </w:r>
          </w:p>
          <w:p>
            <w:pPr>
              <w:pStyle w:val="9"/>
              <w:spacing w:before="7" w:line="300" w:lineRule="atLeast"/>
              <w:ind w:left="96" w:right="186"/>
              <w:rPr>
                <w:sz w:val="21"/>
              </w:rPr>
            </w:pPr>
            <w:r>
              <w:rPr>
                <w:w w:val="95"/>
                <w:sz w:val="21"/>
              </w:rPr>
              <w:t>牙齿，除去义齿、眼镜，松开衣领、</w:t>
            </w:r>
            <w:r>
              <w:rPr>
                <w:sz w:val="21"/>
              </w:rPr>
              <w:t>裤带裤口，并给予保护性约束</w:t>
            </w:r>
          </w:p>
        </w:tc>
        <w:tc>
          <w:tcPr>
            <w:tcW w:w="1500" w:type="dxa"/>
          </w:tcPr>
          <w:p>
            <w:pPr>
              <w:pStyle w:val="9"/>
              <w:spacing w:before="7"/>
              <w:rPr>
                <w:b/>
                <w:sz w:val="26"/>
              </w:rPr>
            </w:pPr>
          </w:p>
          <w:p>
            <w:pPr>
              <w:pStyle w:val="9"/>
              <w:jc w:val="center"/>
              <w:rPr>
                <w:sz w:val="21"/>
              </w:rPr>
            </w:pPr>
            <w:r>
              <w:rPr>
                <w:w w:val="99"/>
                <w:sz w:val="21"/>
              </w:rPr>
              <w:t>3</w:t>
            </w:r>
          </w:p>
        </w:tc>
        <w:tc>
          <w:tcPr>
            <w:tcW w:w="3648" w:type="dxa"/>
            <w:gridSpan w:val="3"/>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40" w:hRule="atLeast"/>
        </w:trPr>
        <w:tc>
          <w:tcPr>
            <w:tcW w:w="1632" w:type="dxa"/>
            <w:vMerge w:val="continue"/>
            <w:tcBorders>
              <w:top w:val="nil"/>
            </w:tcBorders>
          </w:tcPr>
          <w:p>
            <w:pPr>
              <w:rPr>
                <w:sz w:val="2"/>
                <w:szCs w:val="2"/>
              </w:rPr>
            </w:pPr>
          </w:p>
        </w:tc>
        <w:tc>
          <w:tcPr>
            <w:tcW w:w="3653" w:type="dxa"/>
            <w:gridSpan w:val="3"/>
          </w:tcPr>
          <w:p>
            <w:pPr>
              <w:pStyle w:val="9"/>
              <w:spacing w:before="50"/>
              <w:ind w:left="96"/>
              <w:rPr>
                <w:sz w:val="21"/>
              </w:rPr>
            </w:pPr>
            <w:r>
              <w:rPr>
                <w:sz w:val="21"/>
              </w:rPr>
              <w:t>3.安抚患者，减轻焦虑、恐惧</w:t>
            </w:r>
          </w:p>
        </w:tc>
        <w:tc>
          <w:tcPr>
            <w:tcW w:w="1500" w:type="dxa"/>
          </w:tcPr>
          <w:p>
            <w:pPr>
              <w:pStyle w:val="9"/>
              <w:spacing w:before="50"/>
              <w:jc w:val="center"/>
              <w:rPr>
                <w:sz w:val="21"/>
              </w:rPr>
            </w:pPr>
            <w:r>
              <w:rPr>
                <w:w w:val="99"/>
                <w:sz w:val="21"/>
              </w:rPr>
              <w:t>3</w:t>
            </w:r>
          </w:p>
        </w:tc>
        <w:tc>
          <w:tcPr>
            <w:tcW w:w="3648" w:type="dxa"/>
            <w:gridSpan w:val="3"/>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613" w:hRule="atLeast"/>
        </w:trPr>
        <w:tc>
          <w:tcPr>
            <w:tcW w:w="1632" w:type="dxa"/>
            <w:vMerge w:val="continue"/>
            <w:tcBorders>
              <w:top w:val="nil"/>
            </w:tcBorders>
          </w:tcPr>
          <w:p>
            <w:pPr>
              <w:rPr>
                <w:sz w:val="2"/>
                <w:szCs w:val="2"/>
              </w:rPr>
            </w:pPr>
          </w:p>
        </w:tc>
        <w:tc>
          <w:tcPr>
            <w:tcW w:w="3653" w:type="dxa"/>
            <w:gridSpan w:val="3"/>
          </w:tcPr>
          <w:p>
            <w:pPr>
              <w:pStyle w:val="9"/>
              <w:spacing w:before="33"/>
              <w:ind w:left="96"/>
              <w:rPr>
                <w:sz w:val="21"/>
              </w:rPr>
            </w:pPr>
            <w:r>
              <w:rPr>
                <w:sz w:val="21"/>
              </w:rPr>
              <w:t>4.打开心电监护仪，将血氧探头夹于</w:t>
            </w:r>
          </w:p>
          <w:p>
            <w:pPr>
              <w:pStyle w:val="9"/>
              <w:spacing w:before="38" w:line="253" w:lineRule="exact"/>
              <w:ind w:left="96"/>
              <w:rPr>
                <w:sz w:val="21"/>
              </w:rPr>
            </w:pPr>
            <w:r>
              <w:rPr>
                <w:sz w:val="21"/>
              </w:rPr>
              <w:t>患者右手中指上</w:t>
            </w:r>
          </w:p>
        </w:tc>
        <w:tc>
          <w:tcPr>
            <w:tcW w:w="1500" w:type="dxa"/>
          </w:tcPr>
          <w:p>
            <w:pPr>
              <w:pStyle w:val="9"/>
              <w:spacing w:before="7"/>
              <w:rPr>
                <w:b/>
                <w:sz w:val="14"/>
              </w:rPr>
            </w:pPr>
          </w:p>
          <w:p>
            <w:pPr>
              <w:pStyle w:val="9"/>
              <w:spacing w:before="1"/>
              <w:jc w:val="center"/>
              <w:rPr>
                <w:sz w:val="21"/>
              </w:rPr>
            </w:pPr>
            <w:r>
              <w:rPr>
                <w:w w:val="99"/>
                <w:sz w:val="21"/>
              </w:rPr>
              <w:t>3</w:t>
            </w:r>
          </w:p>
        </w:tc>
        <w:tc>
          <w:tcPr>
            <w:tcW w:w="3648" w:type="dxa"/>
            <w:gridSpan w:val="3"/>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632" w:type="dxa"/>
            <w:vMerge w:val="continue"/>
            <w:tcBorders>
              <w:top w:val="nil"/>
            </w:tcBorders>
          </w:tcPr>
          <w:p>
            <w:pPr>
              <w:rPr>
                <w:sz w:val="2"/>
                <w:szCs w:val="2"/>
              </w:rPr>
            </w:pPr>
          </w:p>
        </w:tc>
        <w:tc>
          <w:tcPr>
            <w:tcW w:w="3653" w:type="dxa"/>
            <w:gridSpan w:val="3"/>
          </w:tcPr>
          <w:p>
            <w:pPr>
              <w:pStyle w:val="9"/>
              <w:spacing w:before="50"/>
              <w:ind w:left="96"/>
              <w:rPr>
                <w:sz w:val="21"/>
              </w:rPr>
            </w:pPr>
            <w:r>
              <w:rPr>
                <w:sz w:val="21"/>
              </w:rPr>
              <w:t>5.接通氧气，流量调至4～6L/分备用</w:t>
            </w:r>
          </w:p>
        </w:tc>
        <w:tc>
          <w:tcPr>
            <w:tcW w:w="1500" w:type="dxa"/>
          </w:tcPr>
          <w:p>
            <w:pPr>
              <w:pStyle w:val="9"/>
              <w:spacing w:before="50"/>
              <w:jc w:val="center"/>
              <w:rPr>
                <w:sz w:val="21"/>
              </w:rPr>
            </w:pPr>
            <w:r>
              <w:rPr>
                <w:w w:val="99"/>
                <w:sz w:val="21"/>
              </w:rPr>
              <w:t>3</w:t>
            </w:r>
          </w:p>
        </w:tc>
        <w:tc>
          <w:tcPr>
            <w:tcW w:w="3648" w:type="dxa"/>
            <w:gridSpan w:val="3"/>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1" w:hRule="atLeast"/>
        </w:trPr>
        <w:tc>
          <w:tcPr>
            <w:tcW w:w="1632" w:type="dxa"/>
            <w:vMerge w:val="continue"/>
            <w:tcBorders>
              <w:top w:val="nil"/>
            </w:tcBorders>
          </w:tcPr>
          <w:p>
            <w:pPr>
              <w:rPr>
                <w:sz w:val="2"/>
                <w:szCs w:val="2"/>
              </w:rPr>
            </w:pPr>
          </w:p>
        </w:tc>
        <w:tc>
          <w:tcPr>
            <w:tcW w:w="3653" w:type="dxa"/>
            <w:gridSpan w:val="3"/>
          </w:tcPr>
          <w:p>
            <w:pPr>
              <w:pStyle w:val="9"/>
              <w:spacing w:before="34"/>
              <w:ind w:left="96"/>
              <w:rPr>
                <w:sz w:val="21"/>
              </w:rPr>
            </w:pPr>
            <w:r>
              <w:rPr>
                <w:sz w:val="21"/>
              </w:rPr>
              <w:t>6</w:t>
            </w:r>
            <w:r>
              <w:rPr>
                <w:spacing w:val="-2"/>
                <w:sz w:val="21"/>
              </w:rPr>
              <w:t>.治疗电极安装:可单侧或双侧安装</w:t>
            </w:r>
          </w:p>
          <w:p>
            <w:pPr>
              <w:pStyle w:val="9"/>
              <w:spacing w:before="7" w:line="300" w:lineRule="atLeast"/>
              <w:ind w:left="96" w:right="186"/>
              <w:rPr>
                <w:sz w:val="21"/>
              </w:rPr>
            </w:pPr>
            <w:r>
              <w:rPr>
                <w:w w:val="95"/>
                <w:sz w:val="21"/>
              </w:rPr>
              <w:t>，疗效相等，一般在右侧顶颞部，也可两颞部，大脑运动区外表头皮部位</w:t>
            </w:r>
          </w:p>
        </w:tc>
        <w:tc>
          <w:tcPr>
            <w:tcW w:w="1500" w:type="dxa"/>
          </w:tcPr>
          <w:p>
            <w:pPr>
              <w:pStyle w:val="9"/>
              <w:spacing w:before="8"/>
              <w:rPr>
                <w:b/>
                <w:sz w:val="26"/>
              </w:rPr>
            </w:pPr>
          </w:p>
          <w:p>
            <w:pPr>
              <w:pStyle w:val="9"/>
              <w:jc w:val="center"/>
              <w:rPr>
                <w:sz w:val="21"/>
              </w:rPr>
            </w:pPr>
            <w:r>
              <w:rPr>
                <w:w w:val="99"/>
                <w:sz w:val="21"/>
              </w:rPr>
              <w:t>3</w:t>
            </w:r>
          </w:p>
        </w:tc>
        <w:tc>
          <w:tcPr>
            <w:tcW w:w="3648" w:type="dxa"/>
            <w:gridSpan w:val="3"/>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611" w:hRule="atLeast"/>
        </w:trPr>
        <w:tc>
          <w:tcPr>
            <w:tcW w:w="1632" w:type="dxa"/>
            <w:vMerge w:val="continue"/>
            <w:tcBorders>
              <w:top w:val="nil"/>
            </w:tcBorders>
          </w:tcPr>
          <w:p>
            <w:pPr>
              <w:rPr>
                <w:sz w:val="2"/>
                <w:szCs w:val="2"/>
              </w:rPr>
            </w:pPr>
          </w:p>
        </w:tc>
        <w:tc>
          <w:tcPr>
            <w:tcW w:w="3653" w:type="dxa"/>
            <w:gridSpan w:val="3"/>
          </w:tcPr>
          <w:p>
            <w:pPr>
              <w:pStyle w:val="9"/>
              <w:spacing w:before="34"/>
              <w:ind w:left="96"/>
              <w:rPr>
                <w:sz w:val="21"/>
              </w:rPr>
            </w:pPr>
            <w:r>
              <w:rPr>
                <w:sz w:val="21"/>
              </w:rPr>
              <w:t>7</w:t>
            </w:r>
            <w:r>
              <w:rPr>
                <w:spacing w:val="-13"/>
                <w:sz w:val="21"/>
              </w:rPr>
              <w:t>.开通静脉通道：接三通管，给予</w:t>
            </w:r>
            <w:r>
              <w:rPr>
                <w:sz w:val="21"/>
              </w:rPr>
              <w:t>0.9%</w:t>
            </w:r>
          </w:p>
          <w:p>
            <w:pPr>
              <w:pStyle w:val="9"/>
              <w:spacing w:before="38" w:line="251" w:lineRule="exact"/>
              <w:ind w:left="96"/>
              <w:rPr>
                <w:sz w:val="21"/>
              </w:rPr>
            </w:pPr>
            <w:r>
              <w:rPr>
                <w:sz w:val="21"/>
              </w:rPr>
              <w:t>生理盐水250ml静脉输液</w:t>
            </w:r>
          </w:p>
        </w:tc>
        <w:tc>
          <w:tcPr>
            <w:tcW w:w="1500" w:type="dxa"/>
          </w:tcPr>
          <w:p>
            <w:pPr>
              <w:pStyle w:val="9"/>
              <w:spacing w:before="8"/>
              <w:rPr>
                <w:b/>
                <w:sz w:val="14"/>
              </w:rPr>
            </w:pPr>
          </w:p>
          <w:p>
            <w:pPr>
              <w:pStyle w:val="9"/>
              <w:jc w:val="center"/>
              <w:rPr>
                <w:sz w:val="21"/>
              </w:rPr>
            </w:pPr>
            <w:r>
              <w:rPr>
                <w:w w:val="99"/>
                <w:sz w:val="21"/>
              </w:rPr>
              <w:t>3</w:t>
            </w:r>
          </w:p>
        </w:tc>
        <w:tc>
          <w:tcPr>
            <w:tcW w:w="3648" w:type="dxa"/>
            <w:gridSpan w:val="3"/>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19" w:hRule="atLeast"/>
        </w:trPr>
        <w:tc>
          <w:tcPr>
            <w:tcW w:w="1632" w:type="dxa"/>
            <w:tcBorders>
              <w:bottom w:val="nil"/>
            </w:tcBorders>
          </w:tcPr>
          <w:p>
            <w:pPr>
              <w:pStyle w:val="9"/>
              <w:rPr>
                <w:rFonts w:ascii="Times New Roman"/>
                <w:sz w:val="20"/>
              </w:rPr>
            </w:pPr>
          </w:p>
        </w:tc>
        <w:tc>
          <w:tcPr>
            <w:tcW w:w="3653" w:type="dxa"/>
            <w:gridSpan w:val="3"/>
            <w:tcBorders>
              <w:bottom w:val="nil"/>
            </w:tcBorders>
          </w:tcPr>
          <w:p>
            <w:pPr>
              <w:pStyle w:val="9"/>
              <w:spacing w:before="36" w:line="263" w:lineRule="exact"/>
              <w:ind w:left="96"/>
              <w:rPr>
                <w:sz w:val="21"/>
              </w:rPr>
            </w:pPr>
            <w:r>
              <w:rPr>
                <w:sz w:val="21"/>
              </w:rPr>
              <w:t>8.检查静脉通路，确认通畅后，即可</w:t>
            </w:r>
          </w:p>
        </w:tc>
        <w:tc>
          <w:tcPr>
            <w:tcW w:w="1500" w:type="dxa"/>
            <w:tcBorders>
              <w:bottom w:val="nil"/>
            </w:tcBorders>
          </w:tcPr>
          <w:p>
            <w:pPr>
              <w:pStyle w:val="9"/>
              <w:rPr>
                <w:rFonts w:ascii="Times New Roman"/>
                <w:sz w:val="20"/>
              </w:rPr>
            </w:pPr>
          </w:p>
        </w:tc>
        <w:tc>
          <w:tcPr>
            <w:tcW w:w="3648" w:type="dxa"/>
            <w:gridSpan w:val="3"/>
            <w:vMerge w:val="restart"/>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95" w:hRule="atLeast"/>
        </w:trPr>
        <w:tc>
          <w:tcPr>
            <w:tcW w:w="1632" w:type="dxa"/>
            <w:tcBorders>
              <w:top w:val="nil"/>
              <w:bottom w:val="nil"/>
            </w:tcBorders>
          </w:tcPr>
          <w:p>
            <w:pPr>
              <w:pStyle w:val="9"/>
              <w:rPr>
                <w:rFonts w:ascii="Times New Roman"/>
                <w:sz w:val="20"/>
              </w:rPr>
            </w:pPr>
          </w:p>
        </w:tc>
        <w:tc>
          <w:tcPr>
            <w:tcW w:w="3653" w:type="dxa"/>
            <w:gridSpan w:val="3"/>
            <w:tcBorders>
              <w:top w:val="nil"/>
              <w:bottom w:val="nil"/>
            </w:tcBorders>
          </w:tcPr>
          <w:p>
            <w:pPr>
              <w:pStyle w:val="9"/>
              <w:spacing w:before="13" w:line="262" w:lineRule="exact"/>
              <w:ind w:left="96"/>
              <w:rPr>
                <w:sz w:val="21"/>
              </w:rPr>
            </w:pPr>
            <w:r>
              <w:rPr>
                <w:sz w:val="21"/>
              </w:rPr>
              <w:t>遵医嘱按顺序静脉注射下列药物</w:t>
            </w:r>
          </w:p>
        </w:tc>
        <w:tc>
          <w:tcPr>
            <w:tcW w:w="1500" w:type="dxa"/>
            <w:tcBorders>
              <w:top w:val="nil"/>
              <w:bottom w:val="nil"/>
            </w:tcBorders>
          </w:tcPr>
          <w:p>
            <w:pPr>
              <w:pStyle w:val="9"/>
              <w:rPr>
                <w:rFonts w:ascii="Times New Roman"/>
                <w:sz w:val="20"/>
              </w:rPr>
            </w:pPr>
          </w:p>
        </w:tc>
        <w:tc>
          <w:tcPr>
            <w:tcW w:w="3648" w:type="dxa"/>
            <w:gridSpan w:val="3"/>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95" w:hRule="atLeast"/>
        </w:trPr>
        <w:tc>
          <w:tcPr>
            <w:tcW w:w="1632" w:type="dxa"/>
            <w:tcBorders>
              <w:top w:val="nil"/>
              <w:bottom w:val="nil"/>
            </w:tcBorders>
          </w:tcPr>
          <w:p>
            <w:pPr>
              <w:pStyle w:val="9"/>
              <w:rPr>
                <w:rFonts w:ascii="Times New Roman"/>
                <w:sz w:val="20"/>
              </w:rPr>
            </w:pPr>
          </w:p>
        </w:tc>
        <w:tc>
          <w:tcPr>
            <w:tcW w:w="3653" w:type="dxa"/>
            <w:gridSpan w:val="3"/>
            <w:tcBorders>
              <w:top w:val="nil"/>
              <w:bottom w:val="nil"/>
            </w:tcBorders>
          </w:tcPr>
          <w:p>
            <w:pPr>
              <w:pStyle w:val="9"/>
              <w:spacing w:before="12" w:line="263" w:lineRule="exact"/>
              <w:ind w:left="96"/>
              <w:rPr>
                <w:sz w:val="21"/>
              </w:rPr>
            </w:pPr>
            <w:r>
              <w:rPr>
                <w:sz w:val="21"/>
              </w:rPr>
              <w:t>（1）抗胆碱药物硫酸阿托品1mg（2</w:t>
            </w:r>
          </w:p>
        </w:tc>
        <w:tc>
          <w:tcPr>
            <w:tcW w:w="1500" w:type="dxa"/>
            <w:tcBorders>
              <w:top w:val="nil"/>
              <w:bottom w:val="nil"/>
            </w:tcBorders>
          </w:tcPr>
          <w:p>
            <w:pPr>
              <w:pStyle w:val="9"/>
              <w:rPr>
                <w:rFonts w:ascii="Times New Roman"/>
                <w:sz w:val="20"/>
              </w:rPr>
            </w:pPr>
          </w:p>
        </w:tc>
        <w:tc>
          <w:tcPr>
            <w:tcW w:w="3648" w:type="dxa"/>
            <w:gridSpan w:val="3"/>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97" w:hRule="atLeast"/>
        </w:trPr>
        <w:tc>
          <w:tcPr>
            <w:tcW w:w="1632" w:type="dxa"/>
            <w:tcBorders>
              <w:top w:val="nil"/>
              <w:bottom w:val="nil"/>
            </w:tcBorders>
          </w:tcPr>
          <w:p>
            <w:pPr>
              <w:pStyle w:val="9"/>
              <w:rPr>
                <w:rFonts w:ascii="Times New Roman"/>
                <w:sz w:val="20"/>
              </w:rPr>
            </w:pPr>
          </w:p>
        </w:tc>
        <w:tc>
          <w:tcPr>
            <w:tcW w:w="3653" w:type="dxa"/>
            <w:gridSpan w:val="3"/>
            <w:tcBorders>
              <w:top w:val="nil"/>
              <w:bottom w:val="nil"/>
            </w:tcBorders>
          </w:tcPr>
          <w:p>
            <w:pPr>
              <w:pStyle w:val="9"/>
              <w:spacing w:before="13" w:line="263" w:lineRule="exact"/>
              <w:ind w:left="96"/>
              <w:rPr>
                <w:sz w:val="21"/>
              </w:rPr>
            </w:pPr>
            <w:r>
              <w:rPr>
                <w:sz w:val="21"/>
              </w:rPr>
              <w:t>分）</w:t>
            </w:r>
          </w:p>
        </w:tc>
        <w:tc>
          <w:tcPr>
            <w:tcW w:w="1500" w:type="dxa"/>
            <w:tcBorders>
              <w:top w:val="nil"/>
              <w:bottom w:val="nil"/>
            </w:tcBorders>
          </w:tcPr>
          <w:p>
            <w:pPr>
              <w:pStyle w:val="9"/>
              <w:rPr>
                <w:rFonts w:ascii="Times New Roman"/>
                <w:sz w:val="20"/>
              </w:rPr>
            </w:pPr>
          </w:p>
        </w:tc>
        <w:tc>
          <w:tcPr>
            <w:tcW w:w="3648" w:type="dxa"/>
            <w:gridSpan w:val="3"/>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97" w:hRule="atLeast"/>
        </w:trPr>
        <w:tc>
          <w:tcPr>
            <w:tcW w:w="1632" w:type="dxa"/>
            <w:tcBorders>
              <w:top w:val="nil"/>
              <w:bottom w:val="nil"/>
            </w:tcBorders>
          </w:tcPr>
          <w:p>
            <w:pPr>
              <w:pStyle w:val="9"/>
              <w:rPr>
                <w:rFonts w:ascii="Times New Roman"/>
                <w:sz w:val="20"/>
              </w:rPr>
            </w:pPr>
          </w:p>
        </w:tc>
        <w:tc>
          <w:tcPr>
            <w:tcW w:w="3653" w:type="dxa"/>
            <w:gridSpan w:val="3"/>
            <w:tcBorders>
              <w:top w:val="nil"/>
              <w:bottom w:val="nil"/>
            </w:tcBorders>
          </w:tcPr>
          <w:p>
            <w:pPr>
              <w:pStyle w:val="9"/>
              <w:spacing w:before="13" w:line="264" w:lineRule="exact"/>
              <w:ind w:left="96"/>
              <w:rPr>
                <w:sz w:val="21"/>
              </w:rPr>
            </w:pPr>
            <w:r>
              <w:rPr>
                <w:sz w:val="21"/>
              </w:rPr>
              <w:t>（2）吸氧，缓慢静脉推注静脉麻醉药</w:t>
            </w:r>
          </w:p>
        </w:tc>
        <w:tc>
          <w:tcPr>
            <w:tcW w:w="1500" w:type="dxa"/>
            <w:tcBorders>
              <w:top w:val="nil"/>
              <w:bottom w:val="nil"/>
            </w:tcBorders>
          </w:tcPr>
          <w:p>
            <w:pPr>
              <w:pStyle w:val="9"/>
              <w:rPr>
                <w:rFonts w:ascii="Times New Roman"/>
                <w:sz w:val="20"/>
              </w:rPr>
            </w:pPr>
          </w:p>
        </w:tc>
        <w:tc>
          <w:tcPr>
            <w:tcW w:w="3648" w:type="dxa"/>
            <w:gridSpan w:val="3"/>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97" w:hRule="atLeast"/>
        </w:trPr>
        <w:tc>
          <w:tcPr>
            <w:tcW w:w="1632" w:type="dxa"/>
            <w:tcBorders>
              <w:top w:val="nil"/>
              <w:bottom w:val="nil"/>
            </w:tcBorders>
          </w:tcPr>
          <w:p>
            <w:pPr>
              <w:pStyle w:val="9"/>
              <w:rPr>
                <w:rFonts w:ascii="Times New Roman"/>
                <w:sz w:val="20"/>
              </w:rPr>
            </w:pPr>
          </w:p>
        </w:tc>
        <w:tc>
          <w:tcPr>
            <w:tcW w:w="3653" w:type="dxa"/>
            <w:gridSpan w:val="3"/>
            <w:tcBorders>
              <w:top w:val="nil"/>
              <w:bottom w:val="nil"/>
            </w:tcBorders>
          </w:tcPr>
          <w:p>
            <w:pPr>
              <w:pStyle w:val="9"/>
              <w:spacing w:before="13" w:line="263" w:lineRule="exact"/>
              <w:ind w:left="96"/>
              <w:rPr>
                <w:sz w:val="21"/>
              </w:rPr>
            </w:pPr>
            <w:r>
              <w:rPr>
                <w:sz w:val="21"/>
              </w:rPr>
              <w:t>：2.5%硫喷妥钠9～14m（l5mg/kg）</w:t>
            </w:r>
          </w:p>
        </w:tc>
        <w:tc>
          <w:tcPr>
            <w:tcW w:w="1500" w:type="dxa"/>
            <w:tcBorders>
              <w:top w:val="nil"/>
              <w:bottom w:val="nil"/>
            </w:tcBorders>
          </w:tcPr>
          <w:p>
            <w:pPr>
              <w:pStyle w:val="9"/>
              <w:rPr>
                <w:rFonts w:ascii="Times New Roman"/>
                <w:sz w:val="20"/>
              </w:rPr>
            </w:pPr>
          </w:p>
        </w:tc>
        <w:tc>
          <w:tcPr>
            <w:tcW w:w="3648" w:type="dxa"/>
            <w:gridSpan w:val="3"/>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97" w:hRule="atLeast"/>
        </w:trPr>
        <w:tc>
          <w:tcPr>
            <w:tcW w:w="1632" w:type="dxa"/>
            <w:tcBorders>
              <w:top w:val="nil"/>
              <w:bottom w:val="nil"/>
            </w:tcBorders>
          </w:tcPr>
          <w:p>
            <w:pPr>
              <w:pStyle w:val="9"/>
              <w:rPr>
                <w:rFonts w:ascii="Times New Roman"/>
                <w:sz w:val="20"/>
              </w:rPr>
            </w:pPr>
          </w:p>
        </w:tc>
        <w:tc>
          <w:tcPr>
            <w:tcW w:w="3653" w:type="dxa"/>
            <w:gridSpan w:val="3"/>
            <w:tcBorders>
              <w:top w:val="nil"/>
              <w:bottom w:val="nil"/>
            </w:tcBorders>
          </w:tcPr>
          <w:p>
            <w:pPr>
              <w:pStyle w:val="9"/>
              <w:spacing w:before="13" w:line="263" w:lineRule="exact"/>
              <w:ind w:left="96"/>
              <w:rPr>
                <w:sz w:val="21"/>
              </w:rPr>
            </w:pPr>
            <w:r>
              <w:rPr>
                <w:sz w:val="21"/>
              </w:rPr>
              <w:t>或异丙酚2～2.5mg/kg或依托咪酯</w:t>
            </w:r>
          </w:p>
        </w:tc>
        <w:tc>
          <w:tcPr>
            <w:tcW w:w="1500" w:type="dxa"/>
            <w:tcBorders>
              <w:top w:val="nil"/>
              <w:bottom w:val="nil"/>
            </w:tcBorders>
          </w:tcPr>
          <w:p>
            <w:pPr>
              <w:pStyle w:val="9"/>
              <w:rPr>
                <w:rFonts w:ascii="Times New Roman"/>
                <w:sz w:val="20"/>
              </w:rPr>
            </w:pPr>
          </w:p>
        </w:tc>
        <w:tc>
          <w:tcPr>
            <w:tcW w:w="3648" w:type="dxa"/>
            <w:gridSpan w:val="3"/>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97" w:hRule="atLeast"/>
        </w:trPr>
        <w:tc>
          <w:tcPr>
            <w:tcW w:w="1632" w:type="dxa"/>
            <w:tcBorders>
              <w:top w:val="nil"/>
              <w:bottom w:val="nil"/>
            </w:tcBorders>
          </w:tcPr>
          <w:p>
            <w:pPr>
              <w:pStyle w:val="9"/>
              <w:rPr>
                <w:rFonts w:ascii="Times New Roman"/>
                <w:sz w:val="20"/>
              </w:rPr>
            </w:pPr>
          </w:p>
        </w:tc>
        <w:tc>
          <w:tcPr>
            <w:tcW w:w="3653" w:type="dxa"/>
            <w:gridSpan w:val="3"/>
            <w:tcBorders>
              <w:top w:val="nil"/>
              <w:bottom w:val="nil"/>
            </w:tcBorders>
          </w:tcPr>
          <w:p>
            <w:pPr>
              <w:pStyle w:val="9"/>
              <w:spacing w:before="13" w:line="263" w:lineRule="exact"/>
              <w:ind w:left="96"/>
              <w:rPr>
                <w:sz w:val="21"/>
              </w:rPr>
            </w:pPr>
            <w:r>
              <w:rPr>
                <w:sz w:val="21"/>
              </w:rPr>
              <w:t>0.3mg/kg，待患者睫毛反射迟钝，此</w:t>
            </w:r>
          </w:p>
        </w:tc>
        <w:tc>
          <w:tcPr>
            <w:tcW w:w="1500" w:type="dxa"/>
            <w:tcBorders>
              <w:top w:val="nil"/>
              <w:bottom w:val="nil"/>
            </w:tcBorders>
          </w:tcPr>
          <w:p>
            <w:pPr>
              <w:pStyle w:val="9"/>
              <w:rPr>
                <w:rFonts w:ascii="Times New Roman"/>
                <w:sz w:val="20"/>
              </w:rPr>
            </w:pPr>
          </w:p>
        </w:tc>
        <w:tc>
          <w:tcPr>
            <w:tcW w:w="3648" w:type="dxa"/>
            <w:gridSpan w:val="3"/>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97" w:hRule="atLeast"/>
        </w:trPr>
        <w:tc>
          <w:tcPr>
            <w:tcW w:w="1632" w:type="dxa"/>
            <w:tcBorders>
              <w:top w:val="nil"/>
              <w:bottom w:val="nil"/>
            </w:tcBorders>
          </w:tcPr>
          <w:p>
            <w:pPr>
              <w:pStyle w:val="9"/>
              <w:rPr>
                <w:rFonts w:ascii="Times New Roman"/>
                <w:sz w:val="20"/>
              </w:rPr>
            </w:pPr>
          </w:p>
        </w:tc>
        <w:tc>
          <w:tcPr>
            <w:tcW w:w="3653" w:type="dxa"/>
            <w:gridSpan w:val="3"/>
            <w:tcBorders>
              <w:top w:val="nil"/>
              <w:bottom w:val="nil"/>
            </w:tcBorders>
          </w:tcPr>
          <w:p>
            <w:pPr>
              <w:pStyle w:val="9"/>
              <w:spacing w:before="13" w:line="263" w:lineRule="exact"/>
              <w:ind w:left="96"/>
              <w:rPr>
                <w:sz w:val="21"/>
              </w:rPr>
            </w:pPr>
            <w:r>
              <w:rPr>
                <w:sz w:val="21"/>
              </w:rPr>
              <w:t>时心电图和脑电图医师快速（1分钟内</w:t>
            </w:r>
          </w:p>
        </w:tc>
        <w:tc>
          <w:tcPr>
            <w:tcW w:w="1500" w:type="dxa"/>
            <w:tcBorders>
              <w:top w:val="nil"/>
              <w:bottom w:val="nil"/>
            </w:tcBorders>
          </w:tcPr>
          <w:p>
            <w:pPr>
              <w:pStyle w:val="9"/>
              <w:rPr>
                <w:rFonts w:ascii="Times New Roman"/>
                <w:sz w:val="20"/>
              </w:rPr>
            </w:pPr>
          </w:p>
        </w:tc>
        <w:tc>
          <w:tcPr>
            <w:tcW w:w="3648" w:type="dxa"/>
            <w:gridSpan w:val="3"/>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97" w:hRule="atLeast"/>
        </w:trPr>
        <w:tc>
          <w:tcPr>
            <w:tcW w:w="1632" w:type="dxa"/>
            <w:tcBorders>
              <w:top w:val="nil"/>
              <w:bottom w:val="nil"/>
            </w:tcBorders>
          </w:tcPr>
          <w:p>
            <w:pPr>
              <w:pStyle w:val="9"/>
              <w:rPr>
                <w:rFonts w:ascii="Times New Roman"/>
                <w:sz w:val="20"/>
              </w:rPr>
            </w:pPr>
          </w:p>
        </w:tc>
        <w:tc>
          <w:tcPr>
            <w:tcW w:w="3653" w:type="dxa"/>
            <w:gridSpan w:val="3"/>
            <w:tcBorders>
              <w:top w:val="nil"/>
              <w:bottom w:val="nil"/>
            </w:tcBorders>
          </w:tcPr>
          <w:p>
            <w:pPr>
              <w:pStyle w:val="9"/>
              <w:spacing w:before="13" w:line="264" w:lineRule="exact"/>
              <w:ind w:left="96"/>
              <w:rPr>
                <w:sz w:val="21"/>
              </w:rPr>
            </w:pPr>
            <w:r>
              <w:rPr>
                <w:sz w:val="21"/>
              </w:rPr>
              <w:t>）对患者进行复查（5分）</w:t>
            </w:r>
          </w:p>
        </w:tc>
        <w:tc>
          <w:tcPr>
            <w:tcW w:w="1500" w:type="dxa"/>
            <w:tcBorders>
              <w:top w:val="nil"/>
              <w:bottom w:val="nil"/>
            </w:tcBorders>
          </w:tcPr>
          <w:p>
            <w:pPr>
              <w:pStyle w:val="9"/>
              <w:rPr>
                <w:rFonts w:ascii="Times New Roman"/>
                <w:sz w:val="20"/>
              </w:rPr>
            </w:pPr>
          </w:p>
        </w:tc>
        <w:tc>
          <w:tcPr>
            <w:tcW w:w="3648" w:type="dxa"/>
            <w:gridSpan w:val="3"/>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97" w:hRule="atLeast"/>
        </w:trPr>
        <w:tc>
          <w:tcPr>
            <w:tcW w:w="1632" w:type="dxa"/>
            <w:tcBorders>
              <w:top w:val="nil"/>
              <w:bottom w:val="nil"/>
            </w:tcBorders>
          </w:tcPr>
          <w:p>
            <w:pPr>
              <w:pStyle w:val="9"/>
              <w:spacing w:before="13" w:line="263" w:lineRule="exact"/>
              <w:ind w:left="96"/>
              <w:rPr>
                <w:sz w:val="21"/>
              </w:rPr>
            </w:pPr>
            <w:r>
              <w:rPr>
                <w:sz w:val="21"/>
              </w:rPr>
              <w:t>操作过程</w:t>
            </w:r>
          </w:p>
        </w:tc>
        <w:tc>
          <w:tcPr>
            <w:tcW w:w="3653" w:type="dxa"/>
            <w:gridSpan w:val="3"/>
            <w:tcBorders>
              <w:top w:val="nil"/>
              <w:bottom w:val="nil"/>
            </w:tcBorders>
          </w:tcPr>
          <w:p>
            <w:pPr>
              <w:pStyle w:val="9"/>
              <w:spacing w:before="13" w:line="263" w:lineRule="exact"/>
              <w:ind w:left="96"/>
              <w:rPr>
                <w:sz w:val="21"/>
              </w:rPr>
            </w:pPr>
            <w:r>
              <w:rPr>
                <w:sz w:val="21"/>
              </w:rPr>
              <w:t>（3）静脉推注0.9%氯化钠注射液2ml</w:t>
            </w:r>
          </w:p>
        </w:tc>
        <w:tc>
          <w:tcPr>
            <w:tcW w:w="1500" w:type="dxa"/>
            <w:tcBorders>
              <w:top w:val="nil"/>
              <w:bottom w:val="nil"/>
            </w:tcBorders>
          </w:tcPr>
          <w:p>
            <w:pPr>
              <w:pStyle w:val="9"/>
              <w:rPr>
                <w:rFonts w:ascii="Times New Roman"/>
                <w:sz w:val="20"/>
              </w:rPr>
            </w:pPr>
          </w:p>
        </w:tc>
        <w:tc>
          <w:tcPr>
            <w:tcW w:w="3648" w:type="dxa"/>
            <w:gridSpan w:val="3"/>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97" w:hRule="atLeast"/>
        </w:trPr>
        <w:tc>
          <w:tcPr>
            <w:tcW w:w="1632" w:type="dxa"/>
            <w:tcBorders>
              <w:top w:val="nil"/>
              <w:bottom w:val="nil"/>
            </w:tcBorders>
          </w:tcPr>
          <w:p>
            <w:pPr>
              <w:pStyle w:val="9"/>
              <w:rPr>
                <w:rFonts w:ascii="Times New Roman"/>
                <w:sz w:val="20"/>
              </w:rPr>
            </w:pPr>
          </w:p>
        </w:tc>
        <w:tc>
          <w:tcPr>
            <w:tcW w:w="3653" w:type="dxa"/>
            <w:gridSpan w:val="3"/>
            <w:tcBorders>
              <w:top w:val="nil"/>
              <w:bottom w:val="nil"/>
            </w:tcBorders>
          </w:tcPr>
          <w:p>
            <w:pPr>
              <w:pStyle w:val="9"/>
              <w:spacing w:before="13" w:line="263" w:lineRule="exact"/>
              <w:ind w:left="96"/>
              <w:rPr>
                <w:sz w:val="21"/>
              </w:rPr>
            </w:pPr>
            <w:r>
              <w:rPr>
                <w:sz w:val="21"/>
              </w:rPr>
              <w:t>或50%葡萄糖注射液2m（防止麻醉药</w:t>
            </w:r>
          </w:p>
        </w:tc>
        <w:tc>
          <w:tcPr>
            <w:tcW w:w="1500" w:type="dxa"/>
            <w:tcBorders>
              <w:top w:val="nil"/>
              <w:bottom w:val="nil"/>
            </w:tcBorders>
          </w:tcPr>
          <w:p>
            <w:pPr>
              <w:pStyle w:val="9"/>
              <w:spacing w:before="13" w:line="263" w:lineRule="exact"/>
              <w:ind w:left="638"/>
              <w:rPr>
                <w:sz w:val="21"/>
              </w:rPr>
            </w:pPr>
            <w:r>
              <w:rPr>
                <w:sz w:val="21"/>
              </w:rPr>
              <w:t>20</w:t>
            </w:r>
          </w:p>
        </w:tc>
        <w:tc>
          <w:tcPr>
            <w:tcW w:w="3648" w:type="dxa"/>
            <w:gridSpan w:val="3"/>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97" w:hRule="atLeast"/>
        </w:trPr>
        <w:tc>
          <w:tcPr>
            <w:tcW w:w="1632" w:type="dxa"/>
            <w:tcBorders>
              <w:top w:val="nil"/>
              <w:bottom w:val="nil"/>
            </w:tcBorders>
          </w:tcPr>
          <w:p>
            <w:pPr>
              <w:pStyle w:val="9"/>
              <w:rPr>
                <w:rFonts w:ascii="Times New Roman"/>
                <w:sz w:val="20"/>
              </w:rPr>
            </w:pPr>
          </w:p>
        </w:tc>
        <w:tc>
          <w:tcPr>
            <w:tcW w:w="3653" w:type="dxa"/>
            <w:gridSpan w:val="3"/>
            <w:tcBorders>
              <w:top w:val="nil"/>
              <w:bottom w:val="nil"/>
            </w:tcBorders>
          </w:tcPr>
          <w:p>
            <w:pPr>
              <w:pStyle w:val="9"/>
              <w:spacing w:before="13" w:line="263" w:lineRule="exact"/>
              <w:ind w:left="96"/>
              <w:rPr>
                <w:sz w:val="21"/>
              </w:rPr>
            </w:pPr>
            <w:r>
              <w:rPr>
                <w:sz w:val="21"/>
              </w:rPr>
              <w:t>与琥珀胆碱形成沉淀，3分）</w:t>
            </w:r>
          </w:p>
        </w:tc>
        <w:tc>
          <w:tcPr>
            <w:tcW w:w="1500" w:type="dxa"/>
            <w:tcBorders>
              <w:top w:val="nil"/>
              <w:bottom w:val="nil"/>
            </w:tcBorders>
          </w:tcPr>
          <w:p>
            <w:pPr>
              <w:pStyle w:val="9"/>
              <w:rPr>
                <w:rFonts w:ascii="Times New Roman"/>
                <w:sz w:val="20"/>
              </w:rPr>
            </w:pPr>
          </w:p>
        </w:tc>
        <w:tc>
          <w:tcPr>
            <w:tcW w:w="3648" w:type="dxa"/>
            <w:gridSpan w:val="3"/>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95" w:hRule="atLeast"/>
        </w:trPr>
        <w:tc>
          <w:tcPr>
            <w:tcW w:w="1632" w:type="dxa"/>
            <w:tcBorders>
              <w:top w:val="nil"/>
              <w:bottom w:val="nil"/>
            </w:tcBorders>
          </w:tcPr>
          <w:p>
            <w:pPr>
              <w:pStyle w:val="9"/>
              <w:rPr>
                <w:rFonts w:ascii="Times New Roman"/>
                <w:sz w:val="20"/>
              </w:rPr>
            </w:pPr>
          </w:p>
        </w:tc>
        <w:tc>
          <w:tcPr>
            <w:tcW w:w="3653" w:type="dxa"/>
            <w:gridSpan w:val="3"/>
            <w:tcBorders>
              <w:top w:val="nil"/>
              <w:bottom w:val="nil"/>
            </w:tcBorders>
          </w:tcPr>
          <w:p>
            <w:pPr>
              <w:pStyle w:val="9"/>
              <w:spacing w:before="13" w:line="262" w:lineRule="exact"/>
              <w:ind w:left="96"/>
              <w:rPr>
                <w:sz w:val="21"/>
              </w:rPr>
            </w:pPr>
            <w:r>
              <w:rPr>
                <w:sz w:val="21"/>
              </w:rPr>
              <w:t>（4）静脉推注肌肉松弛药（一般为琥</w:t>
            </w:r>
          </w:p>
        </w:tc>
        <w:tc>
          <w:tcPr>
            <w:tcW w:w="1500" w:type="dxa"/>
            <w:tcBorders>
              <w:top w:val="nil"/>
              <w:bottom w:val="nil"/>
            </w:tcBorders>
          </w:tcPr>
          <w:p>
            <w:pPr>
              <w:pStyle w:val="9"/>
              <w:rPr>
                <w:rFonts w:ascii="Times New Roman"/>
                <w:sz w:val="20"/>
              </w:rPr>
            </w:pPr>
          </w:p>
        </w:tc>
        <w:tc>
          <w:tcPr>
            <w:tcW w:w="3648" w:type="dxa"/>
            <w:gridSpan w:val="3"/>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95" w:hRule="atLeast"/>
        </w:trPr>
        <w:tc>
          <w:tcPr>
            <w:tcW w:w="1632" w:type="dxa"/>
            <w:tcBorders>
              <w:top w:val="nil"/>
              <w:bottom w:val="nil"/>
            </w:tcBorders>
          </w:tcPr>
          <w:p>
            <w:pPr>
              <w:pStyle w:val="9"/>
              <w:rPr>
                <w:rFonts w:ascii="Times New Roman"/>
                <w:sz w:val="20"/>
              </w:rPr>
            </w:pPr>
          </w:p>
        </w:tc>
        <w:tc>
          <w:tcPr>
            <w:tcW w:w="3653" w:type="dxa"/>
            <w:gridSpan w:val="3"/>
            <w:tcBorders>
              <w:top w:val="nil"/>
              <w:bottom w:val="nil"/>
            </w:tcBorders>
          </w:tcPr>
          <w:p>
            <w:pPr>
              <w:pStyle w:val="9"/>
              <w:spacing w:before="12" w:line="263" w:lineRule="exact"/>
              <w:ind w:left="96"/>
              <w:rPr>
                <w:sz w:val="21"/>
              </w:rPr>
            </w:pPr>
            <w:r>
              <w:rPr>
                <w:w w:val="99"/>
                <w:sz w:val="21"/>
              </w:rPr>
              <w:t>珀胆碱</w:t>
            </w:r>
            <w:r>
              <w:rPr>
                <w:spacing w:val="1"/>
                <w:w w:val="99"/>
                <w:sz w:val="21"/>
              </w:rPr>
              <w:t>1m</w:t>
            </w:r>
            <w:r>
              <w:rPr>
                <w:spacing w:val="-2"/>
                <w:w w:val="99"/>
                <w:sz w:val="21"/>
              </w:rPr>
              <w:t>g</w:t>
            </w:r>
            <w:r>
              <w:rPr>
                <w:spacing w:val="1"/>
                <w:w w:val="99"/>
                <w:sz w:val="21"/>
              </w:rPr>
              <w:t>/k</w:t>
            </w:r>
            <w:r>
              <w:rPr>
                <w:spacing w:val="-2"/>
                <w:w w:val="99"/>
                <w:sz w:val="21"/>
              </w:rPr>
              <w:t>g</w:t>
            </w:r>
            <w:r>
              <w:rPr>
                <w:spacing w:val="-104"/>
                <w:w w:val="99"/>
                <w:sz w:val="21"/>
              </w:rPr>
              <w:t>）</w:t>
            </w:r>
            <w:r>
              <w:rPr>
                <w:spacing w:val="-1"/>
                <w:w w:val="99"/>
                <w:sz w:val="21"/>
              </w:rPr>
              <w:t>，一般应快速注完</w:t>
            </w:r>
            <w:r>
              <w:rPr>
                <w:w w:val="99"/>
                <w:sz w:val="21"/>
              </w:rPr>
              <w:t>（</w:t>
            </w:r>
          </w:p>
        </w:tc>
        <w:tc>
          <w:tcPr>
            <w:tcW w:w="1500" w:type="dxa"/>
            <w:tcBorders>
              <w:top w:val="nil"/>
              <w:bottom w:val="nil"/>
            </w:tcBorders>
          </w:tcPr>
          <w:p>
            <w:pPr>
              <w:pStyle w:val="9"/>
              <w:rPr>
                <w:rFonts w:ascii="Times New Roman"/>
                <w:sz w:val="20"/>
              </w:rPr>
            </w:pPr>
          </w:p>
        </w:tc>
        <w:tc>
          <w:tcPr>
            <w:tcW w:w="3648" w:type="dxa"/>
            <w:gridSpan w:val="3"/>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7" w:hRule="atLeast"/>
        </w:trPr>
        <w:tc>
          <w:tcPr>
            <w:tcW w:w="1632" w:type="dxa"/>
            <w:tcBorders>
              <w:top w:val="nil"/>
              <w:bottom w:val="nil"/>
            </w:tcBorders>
          </w:tcPr>
          <w:p>
            <w:pPr>
              <w:pStyle w:val="9"/>
              <w:rPr>
                <w:rFonts w:ascii="Times New Roman"/>
                <w:sz w:val="20"/>
              </w:rPr>
            </w:pPr>
          </w:p>
        </w:tc>
        <w:tc>
          <w:tcPr>
            <w:tcW w:w="3653" w:type="dxa"/>
            <w:gridSpan w:val="3"/>
            <w:tcBorders>
              <w:top w:val="nil"/>
              <w:bottom w:val="nil"/>
            </w:tcBorders>
          </w:tcPr>
          <w:p>
            <w:pPr>
              <w:pStyle w:val="9"/>
              <w:spacing w:before="13" w:line="263" w:lineRule="exact"/>
              <w:ind w:left="96"/>
              <w:rPr>
                <w:sz w:val="21"/>
              </w:rPr>
            </w:pPr>
            <w:r>
              <w:rPr>
                <w:spacing w:val="2"/>
                <w:w w:val="99"/>
                <w:sz w:val="21"/>
              </w:rPr>
              <w:t>在</w:t>
            </w:r>
            <w:r>
              <w:rPr>
                <w:spacing w:val="1"/>
                <w:w w:val="99"/>
                <w:sz w:val="21"/>
              </w:rPr>
              <w:t>1</w:t>
            </w:r>
            <w:r>
              <w:rPr>
                <w:spacing w:val="-2"/>
                <w:w w:val="99"/>
                <w:sz w:val="21"/>
              </w:rPr>
              <w:t>0</w:t>
            </w:r>
            <w:r>
              <w:rPr>
                <w:spacing w:val="-3"/>
                <w:w w:val="99"/>
                <w:sz w:val="21"/>
              </w:rPr>
              <w:t>秒内注完，</w:t>
            </w:r>
            <w:r>
              <w:rPr>
                <w:spacing w:val="1"/>
                <w:w w:val="99"/>
                <w:sz w:val="21"/>
              </w:rPr>
              <w:t>3</w:t>
            </w:r>
            <w:r>
              <w:rPr>
                <w:spacing w:val="-1"/>
                <w:w w:val="99"/>
                <w:sz w:val="21"/>
              </w:rPr>
              <w:t>分</w:t>
            </w:r>
            <w:r>
              <w:rPr>
                <w:spacing w:val="-104"/>
                <w:w w:val="99"/>
                <w:sz w:val="21"/>
              </w:rPr>
              <w:t>）</w:t>
            </w:r>
            <w:r>
              <w:rPr>
                <w:spacing w:val="-2"/>
                <w:w w:val="99"/>
                <w:sz w:val="21"/>
              </w:rPr>
              <w:t>，注射药后</w:t>
            </w:r>
            <w:r>
              <w:rPr>
                <w:spacing w:val="1"/>
                <w:w w:val="99"/>
                <w:sz w:val="21"/>
              </w:rPr>
              <w:t>1</w:t>
            </w:r>
            <w:r>
              <w:rPr>
                <w:spacing w:val="-1"/>
                <w:w w:val="99"/>
                <w:sz w:val="21"/>
              </w:rPr>
              <w:t>分钟</w:t>
            </w:r>
          </w:p>
        </w:tc>
        <w:tc>
          <w:tcPr>
            <w:tcW w:w="1500" w:type="dxa"/>
            <w:tcBorders>
              <w:top w:val="nil"/>
              <w:bottom w:val="nil"/>
            </w:tcBorders>
          </w:tcPr>
          <w:p>
            <w:pPr>
              <w:pStyle w:val="9"/>
              <w:rPr>
                <w:rFonts w:ascii="Times New Roman"/>
                <w:sz w:val="20"/>
              </w:rPr>
            </w:pPr>
          </w:p>
        </w:tc>
        <w:tc>
          <w:tcPr>
            <w:tcW w:w="3648" w:type="dxa"/>
            <w:gridSpan w:val="3"/>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7" w:hRule="atLeast"/>
        </w:trPr>
        <w:tc>
          <w:tcPr>
            <w:tcW w:w="1632" w:type="dxa"/>
            <w:tcBorders>
              <w:top w:val="nil"/>
              <w:bottom w:val="nil"/>
            </w:tcBorders>
          </w:tcPr>
          <w:p>
            <w:pPr>
              <w:pStyle w:val="9"/>
              <w:rPr>
                <w:rFonts w:ascii="Times New Roman"/>
                <w:sz w:val="20"/>
              </w:rPr>
            </w:pPr>
          </w:p>
        </w:tc>
        <w:tc>
          <w:tcPr>
            <w:tcW w:w="3653" w:type="dxa"/>
            <w:gridSpan w:val="3"/>
            <w:tcBorders>
              <w:top w:val="nil"/>
              <w:bottom w:val="nil"/>
            </w:tcBorders>
          </w:tcPr>
          <w:p>
            <w:pPr>
              <w:pStyle w:val="9"/>
              <w:spacing w:before="13" w:line="263" w:lineRule="exact"/>
              <w:ind w:left="96"/>
              <w:rPr>
                <w:sz w:val="21"/>
              </w:rPr>
            </w:pPr>
            <w:r>
              <w:rPr>
                <w:sz w:val="21"/>
              </w:rPr>
              <w:t>左右可见患者自脸面口角到胸腹四肢</w:t>
            </w:r>
          </w:p>
        </w:tc>
        <w:tc>
          <w:tcPr>
            <w:tcW w:w="1500" w:type="dxa"/>
            <w:tcBorders>
              <w:top w:val="nil"/>
              <w:bottom w:val="nil"/>
            </w:tcBorders>
          </w:tcPr>
          <w:p>
            <w:pPr>
              <w:pStyle w:val="9"/>
              <w:rPr>
                <w:rFonts w:ascii="Times New Roman"/>
                <w:sz w:val="20"/>
              </w:rPr>
            </w:pPr>
          </w:p>
        </w:tc>
        <w:tc>
          <w:tcPr>
            <w:tcW w:w="3648" w:type="dxa"/>
            <w:gridSpan w:val="3"/>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7" w:hRule="atLeast"/>
        </w:trPr>
        <w:tc>
          <w:tcPr>
            <w:tcW w:w="1632" w:type="dxa"/>
            <w:tcBorders>
              <w:top w:val="nil"/>
              <w:bottom w:val="nil"/>
            </w:tcBorders>
          </w:tcPr>
          <w:p>
            <w:pPr>
              <w:pStyle w:val="9"/>
              <w:rPr>
                <w:rFonts w:ascii="Times New Roman"/>
                <w:sz w:val="20"/>
              </w:rPr>
            </w:pPr>
          </w:p>
        </w:tc>
        <w:tc>
          <w:tcPr>
            <w:tcW w:w="3653" w:type="dxa"/>
            <w:gridSpan w:val="3"/>
            <w:tcBorders>
              <w:top w:val="nil"/>
              <w:bottom w:val="nil"/>
            </w:tcBorders>
          </w:tcPr>
          <w:p>
            <w:pPr>
              <w:pStyle w:val="9"/>
              <w:spacing w:before="13" w:line="264" w:lineRule="exact"/>
              <w:ind w:left="96"/>
              <w:rPr>
                <w:sz w:val="21"/>
              </w:rPr>
            </w:pPr>
            <w:r>
              <w:rPr>
                <w:spacing w:val="-3"/>
                <w:w w:val="99"/>
                <w:sz w:val="21"/>
              </w:rPr>
              <w:t>的肌束抽动</w:t>
            </w:r>
            <w:r>
              <w:rPr>
                <w:spacing w:val="2"/>
                <w:w w:val="99"/>
                <w:sz w:val="21"/>
              </w:rPr>
              <w:t>（</w:t>
            </w:r>
            <w:r>
              <w:rPr>
                <w:spacing w:val="-1"/>
                <w:w w:val="99"/>
                <w:sz w:val="21"/>
              </w:rPr>
              <w:t>终极去极化</w:t>
            </w:r>
            <w:r>
              <w:rPr>
                <w:spacing w:val="-104"/>
                <w:w w:val="99"/>
                <w:sz w:val="21"/>
              </w:rPr>
              <w:t>）</w:t>
            </w:r>
            <w:r>
              <w:rPr>
                <w:spacing w:val="-3"/>
                <w:w w:val="99"/>
                <w:sz w:val="21"/>
              </w:rPr>
              <w:t>，然后全身</w:t>
            </w:r>
          </w:p>
        </w:tc>
        <w:tc>
          <w:tcPr>
            <w:tcW w:w="1500" w:type="dxa"/>
            <w:tcBorders>
              <w:top w:val="nil"/>
              <w:bottom w:val="nil"/>
            </w:tcBorders>
          </w:tcPr>
          <w:p>
            <w:pPr>
              <w:pStyle w:val="9"/>
              <w:rPr>
                <w:rFonts w:ascii="Times New Roman"/>
                <w:sz w:val="20"/>
              </w:rPr>
            </w:pPr>
          </w:p>
        </w:tc>
        <w:tc>
          <w:tcPr>
            <w:tcW w:w="3648" w:type="dxa"/>
            <w:gridSpan w:val="3"/>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7" w:hRule="atLeast"/>
        </w:trPr>
        <w:tc>
          <w:tcPr>
            <w:tcW w:w="1632" w:type="dxa"/>
            <w:tcBorders>
              <w:top w:val="nil"/>
              <w:bottom w:val="nil"/>
            </w:tcBorders>
          </w:tcPr>
          <w:p>
            <w:pPr>
              <w:pStyle w:val="9"/>
              <w:rPr>
                <w:rFonts w:ascii="Times New Roman"/>
                <w:sz w:val="20"/>
              </w:rPr>
            </w:pPr>
          </w:p>
        </w:tc>
        <w:tc>
          <w:tcPr>
            <w:tcW w:w="3653" w:type="dxa"/>
            <w:gridSpan w:val="3"/>
            <w:tcBorders>
              <w:top w:val="nil"/>
              <w:bottom w:val="nil"/>
            </w:tcBorders>
          </w:tcPr>
          <w:p>
            <w:pPr>
              <w:pStyle w:val="9"/>
              <w:spacing w:before="13" w:line="263" w:lineRule="exact"/>
              <w:ind w:left="96"/>
              <w:rPr>
                <w:sz w:val="21"/>
              </w:rPr>
            </w:pPr>
            <w:r>
              <w:rPr>
                <w:sz w:val="21"/>
              </w:rPr>
              <w:t>肌肉松弛，腱反射消失，自主呼吸停</w:t>
            </w:r>
          </w:p>
        </w:tc>
        <w:tc>
          <w:tcPr>
            <w:tcW w:w="1500" w:type="dxa"/>
            <w:tcBorders>
              <w:top w:val="nil"/>
              <w:bottom w:val="nil"/>
            </w:tcBorders>
          </w:tcPr>
          <w:p>
            <w:pPr>
              <w:pStyle w:val="9"/>
              <w:rPr>
                <w:rFonts w:ascii="Times New Roman"/>
                <w:sz w:val="20"/>
              </w:rPr>
            </w:pPr>
          </w:p>
        </w:tc>
        <w:tc>
          <w:tcPr>
            <w:tcW w:w="3648" w:type="dxa"/>
            <w:gridSpan w:val="3"/>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7" w:hRule="atLeast"/>
        </w:trPr>
        <w:tc>
          <w:tcPr>
            <w:tcW w:w="1632" w:type="dxa"/>
            <w:tcBorders>
              <w:top w:val="nil"/>
              <w:bottom w:val="nil"/>
            </w:tcBorders>
          </w:tcPr>
          <w:p>
            <w:pPr>
              <w:pStyle w:val="9"/>
              <w:rPr>
                <w:rFonts w:ascii="Times New Roman"/>
                <w:sz w:val="20"/>
              </w:rPr>
            </w:pPr>
          </w:p>
        </w:tc>
        <w:tc>
          <w:tcPr>
            <w:tcW w:w="3653" w:type="dxa"/>
            <w:gridSpan w:val="3"/>
            <w:tcBorders>
              <w:top w:val="nil"/>
              <w:bottom w:val="nil"/>
            </w:tcBorders>
          </w:tcPr>
          <w:p>
            <w:pPr>
              <w:pStyle w:val="9"/>
              <w:spacing w:before="13" w:line="263" w:lineRule="exact"/>
              <w:ind w:left="96"/>
              <w:rPr>
                <w:sz w:val="21"/>
              </w:rPr>
            </w:pPr>
            <w:r>
              <w:rPr>
                <w:sz w:val="21"/>
              </w:rPr>
              <w:t>止。同时观察患者的血氧饱和度，≥</w:t>
            </w:r>
          </w:p>
        </w:tc>
        <w:tc>
          <w:tcPr>
            <w:tcW w:w="1500" w:type="dxa"/>
            <w:tcBorders>
              <w:top w:val="nil"/>
              <w:bottom w:val="nil"/>
            </w:tcBorders>
          </w:tcPr>
          <w:p>
            <w:pPr>
              <w:pStyle w:val="9"/>
              <w:rPr>
                <w:rFonts w:ascii="Times New Roman"/>
                <w:sz w:val="20"/>
              </w:rPr>
            </w:pPr>
          </w:p>
        </w:tc>
        <w:tc>
          <w:tcPr>
            <w:tcW w:w="3648" w:type="dxa"/>
            <w:gridSpan w:val="3"/>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97" w:hRule="atLeast"/>
        </w:trPr>
        <w:tc>
          <w:tcPr>
            <w:tcW w:w="1632" w:type="dxa"/>
            <w:tcBorders>
              <w:top w:val="nil"/>
              <w:bottom w:val="nil"/>
            </w:tcBorders>
          </w:tcPr>
          <w:p>
            <w:pPr>
              <w:pStyle w:val="9"/>
              <w:rPr>
                <w:rFonts w:ascii="Times New Roman"/>
                <w:sz w:val="20"/>
              </w:rPr>
            </w:pPr>
          </w:p>
        </w:tc>
        <w:tc>
          <w:tcPr>
            <w:tcW w:w="3653" w:type="dxa"/>
            <w:gridSpan w:val="3"/>
            <w:tcBorders>
              <w:top w:val="nil"/>
              <w:bottom w:val="nil"/>
            </w:tcBorders>
          </w:tcPr>
          <w:p>
            <w:pPr>
              <w:pStyle w:val="9"/>
              <w:spacing w:before="13" w:line="263" w:lineRule="exact"/>
              <w:ind w:left="96"/>
              <w:rPr>
                <w:sz w:val="21"/>
              </w:rPr>
            </w:pPr>
            <w:r>
              <w:rPr>
                <w:sz w:val="21"/>
              </w:rPr>
              <w:t>95%时可行治疗（5分）</w:t>
            </w:r>
          </w:p>
        </w:tc>
        <w:tc>
          <w:tcPr>
            <w:tcW w:w="1500" w:type="dxa"/>
            <w:tcBorders>
              <w:top w:val="nil"/>
              <w:bottom w:val="nil"/>
            </w:tcBorders>
          </w:tcPr>
          <w:p>
            <w:pPr>
              <w:pStyle w:val="9"/>
              <w:rPr>
                <w:rFonts w:ascii="Times New Roman"/>
                <w:sz w:val="20"/>
              </w:rPr>
            </w:pPr>
          </w:p>
        </w:tc>
        <w:tc>
          <w:tcPr>
            <w:tcW w:w="3648" w:type="dxa"/>
            <w:gridSpan w:val="3"/>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97" w:hRule="atLeast"/>
        </w:trPr>
        <w:tc>
          <w:tcPr>
            <w:tcW w:w="1632" w:type="dxa"/>
            <w:tcBorders>
              <w:top w:val="nil"/>
              <w:bottom w:val="nil"/>
            </w:tcBorders>
          </w:tcPr>
          <w:p>
            <w:pPr>
              <w:pStyle w:val="9"/>
              <w:rPr>
                <w:rFonts w:ascii="Times New Roman"/>
                <w:sz w:val="20"/>
              </w:rPr>
            </w:pPr>
          </w:p>
        </w:tc>
        <w:tc>
          <w:tcPr>
            <w:tcW w:w="3653" w:type="dxa"/>
            <w:gridSpan w:val="3"/>
            <w:tcBorders>
              <w:top w:val="nil"/>
              <w:bottom w:val="nil"/>
            </w:tcBorders>
          </w:tcPr>
          <w:p>
            <w:pPr>
              <w:pStyle w:val="9"/>
              <w:spacing w:before="13" w:line="264" w:lineRule="exact"/>
              <w:ind w:left="96"/>
              <w:rPr>
                <w:sz w:val="21"/>
              </w:rPr>
            </w:pPr>
            <w:r>
              <w:rPr>
                <w:sz w:val="21"/>
              </w:rPr>
              <w:t>（5）将牙垫置于患者上、下臼齿之间</w:t>
            </w:r>
          </w:p>
        </w:tc>
        <w:tc>
          <w:tcPr>
            <w:tcW w:w="1500" w:type="dxa"/>
            <w:tcBorders>
              <w:top w:val="nil"/>
              <w:bottom w:val="nil"/>
            </w:tcBorders>
          </w:tcPr>
          <w:p>
            <w:pPr>
              <w:pStyle w:val="9"/>
              <w:rPr>
                <w:rFonts w:ascii="Times New Roman"/>
                <w:sz w:val="20"/>
              </w:rPr>
            </w:pPr>
          </w:p>
        </w:tc>
        <w:tc>
          <w:tcPr>
            <w:tcW w:w="3648" w:type="dxa"/>
            <w:gridSpan w:val="3"/>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85" w:hRule="atLeast"/>
        </w:trPr>
        <w:tc>
          <w:tcPr>
            <w:tcW w:w="1632" w:type="dxa"/>
            <w:tcBorders>
              <w:top w:val="nil"/>
              <w:bottom w:val="nil"/>
            </w:tcBorders>
          </w:tcPr>
          <w:p>
            <w:pPr>
              <w:pStyle w:val="9"/>
              <w:rPr>
                <w:rFonts w:ascii="Times New Roman"/>
                <w:sz w:val="20"/>
              </w:rPr>
            </w:pPr>
          </w:p>
        </w:tc>
        <w:tc>
          <w:tcPr>
            <w:tcW w:w="3653" w:type="dxa"/>
            <w:gridSpan w:val="3"/>
            <w:tcBorders>
              <w:top w:val="nil"/>
            </w:tcBorders>
          </w:tcPr>
          <w:p>
            <w:pPr>
              <w:pStyle w:val="9"/>
              <w:spacing w:before="13" w:line="251" w:lineRule="exact"/>
              <w:ind w:left="96"/>
              <w:rPr>
                <w:sz w:val="21"/>
              </w:rPr>
            </w:pPr>
            <w:r>
              <w:rPr>
                <w:sz w:val="21"/>
              </w:rPr>
              <w:t>，以保护牙齿、嘴唇、舌头（2分）</w:t>
            </w:r>
          </w:p>
        </w:tc>
        <w:tc>
          <w:tcPr>
            <w:tcW w:w="1500" w:type="dxa"/>
            <w:tcBorders>
              <w:top w:val="nil"/>
            </w:tcBorders>
          </w:tcPr>
          <w:p>
            <w:pPr>
              <w:pStyle w:val="9"/>
              <w:rPr>
                <w:rFonts w:ascii="Times New Roman"/>
                <w:sz w:val="20"/>
              </w:rPr>
            </w:pPr>
          </w:p>
        </w:tc>
        <w:tc>
          <w:tcPr>
            <w:tcW w:w="3648" w:type="dxa"/>
            <w:gridSpan w:val="3"/>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18" w:hRule="atLeast"/>
        </w:trPr>
        <w:tc>
          <w:tcPr>
            <w:tcW w:w="1632" w:type="dxa"/>
            <w:tcBorders>
              <w:top w:val="nil"/>
              <w:bottom w:val="nil"/>
            </w:tcBorders>
          </w:tcPr>
          <w:p>
            <w:pPr>
              <w:pStyle w:val="9"/>
              <w:rPr>
                <w:rFonts w:ascii="Times New Roman"/>
                <w:sz w:val="20"/>
              </w:rPr>
            </w:pPr>
          </w:p>
        </w:tc>
        <w:tc>
          <w:tcPr>
            <w:tcW w:w="3653" w:type="dxa"/>
            <w:gridSpan w:val="3"/>
            <w:tcBorders>
              <w:bottom w:val="nil"/>
            </w:tcBorders>
          </w:tcPr>
          <w:p>
            <w:pPr>
              <w:pStyle w:val="9"/>
              <w:spacing w:before="35" w:line="263" w:lineRule="exact"/>
              <w:ind w:left="96"/>
              <w:rPr>
                <w:sz w:val="21"/>
              </w:rPr>
            </w:pPr>
            <w:r>
              <w:rPr>
                <w:sz w:val="21"/>
              </w:rPr>
              <w:t>9.通电治疗：中止静脉给药后进行通</w:t>
            </w:r>
          </w:p>
        </w:tc>
        <w:tc>
          <w:tcPr>
            <w:tcW w:w="1500" w:type="dxa"/>
            <w:tcBorders>
              <w:bottom w:val="nil"/>
            </w:tcBorders>
          </w:tcPr>
          <w:p>
            <w:pPr>
              <w:pStyle w:val="9"/>
              <w:rPr>
                <w:rFonts w:ascii="Times New Roman"/>
                <w:sz w:val="20"/>
              </w:rPr>
            </w:pPr>
          </w:p>
        </w:tc>
        <w:tc>
          <w:tcPr>
            <w:tcW w:w="3648" w:type="dxa"/>
            <w:gridSpan w:val="3"/>
            <w:vMerge w:val="restart"/>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97" w:hRule="atLeast"/>
        </w:trPr>
        <w:tc>
          <w:tcPr>
            <w:tcW w:w="1632" w:type="dxa"/>
            <w:tcBorders>
              <w:top w:val="nil"/>
              <w:bottom w:val="nil"/>
            </w:tcBorders>
          </w:tcPr>
          <w:p>
            <w:pPr>
              <w:pStyle w:val="9"/>
              <w:rPr>
                <w:rFonts w:ascii="Times New Roman"/>
                <w:sz w:val="20"/>
              </w:rPr>
            </w:pPr>
          </w:p>
        </w:tc>
        <w:tc>
          <w:tcPr>
            <w:tcW w:w="3653" w:type="dxa"/>
            <w:gridSpan w:val="3"/>
            <w:tcBorders>
              <w:top w:val="nil"/>
              <w:bottom w:val="nil"/>
            </w:tcBorders>
          </w:tcPr>
          <w:p>
            <w:pPr>
              <w:pStyle w:val="9"/>
              <w:spacing w:before="13" w:line="264" w:lineRule="exact"/>
              <w:ind w:left="96"/>
              <w:rPr>
                <w:sz w:val="21"/>
              </w:rPr>
            </w:pPr>
            <w:r>
              <w:rPr>
                <w:sz w:val="21"/>
              </w:rPr>
              <w:t>电治疗（3分</w:t>
            </w:r>
            <w:r>
              <w:rPr>
                <w:spacing w:val="-106"/>
                <w:sz w:val="21"/>
              </w:rPr>
              <w:t>）</w:t>
            </w:r>
            <w:r>
              <w:rPr>
                <w:sz w:val="21"/>
              </w:rPr>
              <w:t>。停止供氧，紧托下颌</w:t>
            </w:r>
          </w:p>
        </w:tc>
        <w:tc>
          <w:tcPr>
            <w:tcW w:w="1500" w:type="dxa"/>
            <w:tcBorders>
              <w:top w:val="nil"/>
              <w:bottom w:val="nil"/>
            </w:tcBorders>
          </w:tcPr>
          <w:p>
            <w:pPr>
              <w:pStyle w:val="9"/>
              <w:rPr>
                <w:rFonts w:ascii="Times New Roman"/>
                <w:sz w:val="20"/>
              </w:rPr>
            </w:pPr>
          </w:p>
        </w:tc>
        <w:tc>
          <w:tcPr>
            <w:tcW w:w="3648" w:type="dxa"/>
            <w:gridSpan w:val="3"/>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7" w:hRule="atLeast"/>
        </w:trPr>
        <w:tc>
          <w:tcPr>
            <w:tcW w:w="1632" w:type="dxa"/>
            <w:tcBorders>
              <w:top w:val="nil"/>
              <w:bottom w:val="nil"/>
            </w:tcBorders>
          </w:tcPr>
          <w:p>
            <w:pPr>
              <w:pStyle w:val="9"/>
              <w:rPr>
                <w:rFonts w:ascii="Times New Roman"/>
                <w:sz w:val="20"/>
              </w:rPr>
            </w:pPr>
          </w:p>
        </w:tc>
        <w:tc>
          <w:tcPr>
            <w:tcW w:w="3653" w:type="dxa"/>
            <w:gridSpan w:val="3"/>
            <w:tcBorders>
              <w:top w:val="nil"/>
              <w:bottom w:val="nil"/>
            </w:tcBorders>
          </w:tcPr>
          <w:p>
            <w:pPr>
              <w:pStyle w:val="9"/>
              <w:spacing w:before="13" w:line="263" w:lineRule="exact"/>
              <w:ind w:left="96"/>
              <w:rPr>
                <w:sz w:val="21"/>
              </w:rPr>
            </w:pPr>
            <w:r>
              <w:rPr>
                <w:spacing w:val="2"/>
                <w:w w:val="99"/>
                <w:sz w:val="21"/>
              </w:rPr>
              <w:t>（</w:t>
            </w:r>
            <w:r>
              <w:rPr>
                <w:spacing w:val="1"/>
                <w:w w:val="99"/>
                <w:sz w:val="21"/>
              </w:rPr>
              <w:t>3</w:t>
            </w:r>
            <w:r>
              <w:rPr>
                <w:spacing w:val="-1"/>
                <w:w w:val="99"/>
                <w:sz w:val="21"/>
              </w:rPr>
              <w:t>分</w:t>
            </w:r>
            <w:r>
              <w:rPr>
                <w:spacing w:val="-104"/>
                <w:w w:val="99"/>
                <w:sz w:val="21"/>
              </w:rPr>
              <w:t>）</w:t>
            </w:r>
            <w:r>
              <w:rPr>
                <w:spacing w:val="-1"/>
                <w:w w:val="99"/>
                <w:sz w:val="21"/>
              </w:rPr>
              <w:t>，通电</w:t>
            </w:r>
            <w:r>
              <w:rPr>
                <w:spacing w:val="1"/>
                <w:w w:val="99"/>
                <w:sz w:val="21"/>
              </w:rPr>
              <w:t>3</w:t>
            </w:r>
            <w:r>
              <w:rPr>
                <w:spacing w:val="2"/>
                <w:w w:val="99"/>
                <w:sz w:val="21"/>
              </w:rPr>
              <w:t>～</w:t>
            </w:r>
            <w:r>
              <w:rPr>
                <w:spacing w:val="-2"/>
                <w:w w:val="99"/>
                <w:sz w:val="21"/>
              </w:rPr>
              <w:t>4</w:t>
            </w:r>
            <w:r>
              <w:rPr>
                <w:spacing w:val="-1"/>
                <w:w w:val="99"/>
                <w:sz w:val="21"/>
              </w:rPr>
              <w:t>秒</w:t>
            </w:r>
            <w:r>
              <w:rPr>
                <w:spacing w:val="2"/>
                <w:w w:val="99"/>
                <w:sz w:val="21"/>
              </w:rPr>
              <w:t>（</w:t>
            </w:r>
            <w:r>
              <w:rPr>
                <w:spacing w:val="1"/>
                <w:w w:val="99"/>
                <w:sz w:val="21"/>
              </w:rPr>
              <w:t>3</w:t>
            </w:r>
            <w:r>
              <w:rPr>
                <w:spacing w:val="2"/>
                <w:w w:val="99"/>
                <w:sz w:val="21"/>
              </w:rPr>
              <w:t>分</w:t>
            </w:r>
            <w:r>
              <w:rPr>
                <w:spacing w:val="-106"/>
                <w:w w:val="99"/>
                <w:sz w:val="21"/>
              </w:rPr>
              <w:t>）</w:t>
            </w:r>
            <w:r>
              <w:rPr>
                <w:spacing w:val="-1"/>
                <w:w w:val="99"/>
                <w:sz w:val="21"/>
              </w:rPr>
              <w:t>，观察到</w:t>
            </w:r>
          </w:p>
        </w:tc>
        <w:tc>
          <w:tcPr>
            <w:tcW w:w="1500" w:type="dxa"/>
            <w:tcBorders>
              <w:top w:val="nil"/>
              <w:bottom w:val="nil"/>
            </w:tcBorders>
          </w:tcPr>
          <w:p>
            <w:pPr>
              <w:pStyle w:val="9"/>
              <w:rPr>
                <w:rFonts w:ascii="Times New Roman"/>
                <w:sz w:val="20"/>
              </w:rPr>
            </w:pPr>
          </w:p>
        </w:tc>
        <w:tc>
          <w:tcPr>
            <w:tcW w:w="3648" w:type="dxa"/>
            <w:gridSpan w:val="3"/>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7" w:hRule="atLeast"/>
        </w:trPr>
        <w:tc>
          <w:tcPr>
            <w:tcW w:w="1632" w:type="dxa"/>
            <w:tcBorders>
              <w:top w:val="nil"/>
              <w:bottom w:val="nil"/>
            </w:tcBorders>
          </w:tcPr>
          <w:p>
            <w:pPr>
              <w:pStyle w:val="9"/>
              <w:rPr>
                <w:rFonts w:ascii="Times New Roman"/>
                <w:sz w:val="20"/>
              </w:rPr>
            </w:pPr>
          </w:p>
        </w:tc>
        <w:tc>
          <w:tcPr>
            <w:tcW w:w="3653" w:type="dxa"/>
            <w:gridSpan w:val="3"/>
            <w:tcBorders>
              <w:top w:val="nil"/>
              <w:bottom w:val="nil"/>
            </w:tcBorders>
          </w:tcPr>
          <w:p>
            <w:pPr>
              <w:pStyle w:val="9"/>
              <w:spacing w:before="13" w:line="263" w:lineRule="exact"/>
              <w:ind w:left="96"/>
              <w:rPr>
                <w:sz w:val="21"/>
              </w:rPr>
            </w:pPr>
            <w:r>
              <w:rPr>
                <w:sz w:val="21"/>
              </w:rPr>
              <w:t>患者面肌、眼肌、口轮匝肌、四肢肌</w:t>
            </w:r>
          </w:p>
        </w:tc>
        <w:tc>
          <w:tcPr>
            <w:tcW w:w="1500" w:type="dxa"/>
            <w:tcBorders>
              <w:top w:val="nil"/>
              <w:bottom w:val="nil"/>
            </w:tcBorders>
          </w:tcPr>
          <w:p>
            <w:pPr>
              <w:pStyle w:val="9"/>
              <w:spacing w:before="13" w:line="263" w:lineRule="exact"/>
              <w:ind w:left="638"/>
              <w:rPr>
                <w:sz w:val="21"/>
              </w:rPr>
            </w:pPr>
            <w:r>
              <w:rPr>
                <w:sz w:val="21"/>
              </w:rPr>
              <w:t>15</w:t>
            </w:r>
          </w:p>
        </w:tc>
        <w:tc>
          <w:tcPr>
            <w:tcW w:w="3648" w:type="dxa"/>
            <w:gridSpan w:val="3"/>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95" w:hRule="atLeast"/>
        </w:trPr>
        <w:tc>
          <w:tcPr>
            <w:tcW w:w="1632" w:type="dxa"/>
            <w:tcBorders>
              <w:top w:val="nil"/>
              <w:bottom w:val="nil"/>
            </w:tcBorders>
          </w:tcPr>
          <w:p>
            <w:pPr>
              <w:pStyle w:val="9"/>
              <w:rPr>
                <w:rFonts w:ascii="Times New Roman"/>
                <w:sz w:val="20"/>
              </w:rPr>
            </w:pPr>
          </w:p>
        </w:tc>
        <w:tc>
          <w:tcPr>
            <w:tcW w:w="3653" w:type="dxa"/>
            <w:gridSpan w:val="3"/>
            <w:tcBorders>
              <w:top w:val="nil"/>
              <w:bottom w:val="nil"/>
            </w:tcBorders>
          </w:tcPr>
          <w:p>
            <w:pPr>
              <w:pStyle w:val="9"/>
              <w:spacing w:before="13" w:line="262" w:lineRule="exact"/>
              <w:ind w:left="96"/>
              <w:rPr>
                <w:sz w:val="21"/>
              </w:rPr>
            </w:pPr>
            <w:r>
              <w:rPr>
                <w:sz w:val="21"/>
              </w:rPr>
              <w:t>肉出现痉挛现象，两下肢趾端呈痉挛</w:t>
            </w:r>
          </w:p>
        </w:tc>
        <w:tc>
          <w:tcPr>
            <w:tcW w:w="1500" w:type="dxa"/>
            <w:tcBorders>
              <w:top w:val="nil"/>
              <w:bottom w:val="nil"/>
            </w:tcBorders>
          </w:tcPr>
          <w:p>
            <w:pPr>
              <w:pStyle w:val="9"/>
              <w:rPr>
                <w:rFonts w:ascii="Times New Roman"/>
                <w:sz w:val="20"/>
              </w:rPr>
            </w:pPr>
          </w:p>
        </w:tc>
        <w:tc>
          <w:tcPr>
            <w:tcW w:w="3648" w:type="dxa"/>
            <w:gridSpan w:val="3"/>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96" w:hRule="atLeast"/>
        </w:trPr>
        <w:tc>
          <w:tcPr>
            <w:tcW w:w="1632" w:type="dxa"/>
            <w:tcBorders>
              <w:top w:val="nil"/>
              <w:bottom w:val="nil"/>
            </w:tcBorders>
          </w:tcPr>
          <w:p>
            <w:pPr>
              <w:pStyle w:val="9"/>
              <w:rPr>
                <w:rFonts w:ascii="Times New Roman"/>
                <w:sz w:val="20"/>
              </w:rPr>
            </w:pPr>
          </w:p>
        </w:tc>
        <w:tc>
          <w:tcPr>
            <w:tcW w:w="3653" w:type="dxa"/>
            <w:gridSpan w:val="3"/>
            <w:tcBorders>
              <w:top w:val="nil"/>
              <w:bottom w:val="nil"/>
            </w:tcBorders>
          </w:tcPr>
          <w:p>
            <w:pPr>
              <w:pStyle w:val="9"/>
              <w:spacing w:before="12" w:line="263" w:lineRule="exact"/>
              <w:ind w:left="96"/>
              <w:rPr>
                <w:sz w:val="21"/>
              </w:rPr>
            </w:pPr>
            <w:r>
              <w:rPr>
                <w:sz w:val="21"/>
              </w:rPr>
              <w:t>或抽搐状态，即为有效发作（3分</w:t>
            </w:r>
            <w:r>
              <w:rPr>
                <w:spacing w:val="-104"/>
                <w:sz w:val="21"/>
              </w:rPr>
              <w:t>）</w:t>
            </w:r>
            <w:r>
              <w:rPr>
                <w:sz w:val="21"/>
              </w:rPr>
              <w:t>。</w:t>
            </w:r>
          </w:p>
        </w:tc>
        <w:tc>
          <w:tcPr>
            <w:tcW w:w="1500" w:type="dxa"/>
            <w:tcBorders>
              <w:top w:val="nil"/>
              <w:bottom w:val="nil"/>
            </w:tcBorders>
          </w:tcPr>
          <w:p>
            <w:pPr>
              <w:pStyle w:val="9"/>
              <w:rPr>
                <w:rFonts w:ascii="Times New Roman"/>
                <w:sz w:val="20"/>
              </w:rPr>
            </w:pPr>
          </w:p>
        </w:tc>
        <w:tc>
          <w:tcPr>
            <w:tcW w:w="3648" w:type="dxa"/>
            <w:gridSpan w:val="3"/>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86" w:hRule="atLeast"/>
        </w:trPr>
        <w:tc>
          <w:tcPr>
            <w:tcW w:w="1632" w:type="dxa"/>
            <w:tcBorders>
              <w:top w:val="nil"/>
              <w:bottom w:val="nil"/>
            </w:tcBorders>
          </w:tcPr>
          <w:p>
            <w:pPr>
              <w:pStyle w:val="9"/>
              <w:rPr>
                <w:rFonts w:ascii="Times New Roman"/>
                <w:sz w:val="20"/>
              </w:rPr>
            </w:pPr>
          </w:p>
        </w:tc>
        <w:tc>
          <w:tcPr>
            <w:tcW w:w="3653" w:type="dxa"/>
            <w:gridSpan w:val="3"/>
            <w:tcBorders>
              <w:top w:val="nil"/>
            </w:tcBorders>
          </w:tcPr>
          <w:p>
            <w:pPr>
              <w:pStyle w:val="9"/>
              <w:spacing w:before="13" w:line="253" w:lineRule="exact"/>
              <w:ind w:left="96"/>
              <w:rPr>
                <w:sz w:val="21"/>
              </w:rPr>
            </w:pPr>
            <w:r>
              <w:rPr>
                <w:sz w:val="21"/>
              </w:rPr>
              <w:t>每次治疗通电次数不超过3次（3分）</w:t>
            </w:r>
          </w:p>
        </w:tc>
        <w:tc>
          <w:tcPr>
            <w:tcW w:w="1500" w:type="dxa"/>
            <w:tcBorders>
              <w:top w:val="nil"/>
            </w:tcBorders>
          </w:tcPr>
          <w:p>
            <w:pPr>
              <w:pStyle w:val="9"/>
              <w:rPr>
                <w:rFonts w:ascii="Times New Roman"/>
                <w:sz w:val="20"/>
              </w:rPr>
            </w:pPr>
          </w:p>
        </w:tc>
        <w:tc>
          <w:tcPr>
            <w:tcW w:w="3648" w:type="dxa"/>
            <w:gridSpan w:val="3"/>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17" w:hRule="atLeast"/>
        </w:trPr>
        <w:tc>
          <w:tcPr>
            <w:tcW w:w="1632" w:type="dxa"/>
            <w:tcBorders>
              <w:top w:val="nil"/>
              <w:bottom w:val="nil"/>
            </w:tcBorders>
          </w:tcPr>
          <w:p>
            <w:pPr>
              <w:pStyle w:val="9"/>
              <w:rPr>
                <w:rFonts w:ascii="Times New Roman"/>
                <w:sz w:val="20"/>
              </w:rPr>
            </w:pPr>
          </w:p>
        </w:tc>
        <w:tc>
          <w:tcPr>
            <w:tcW w:w="3653" w:type="dxa"/>
            <w:gridSpan w:val="3"/>
            <w:tcBorders>
              <w:bottom w:val="nil"/>
            </w:tcBorders>
          </w:tcPr>
          <w:p>
            <w:pPr>
              <w:pStyle w:val="9"/>
              <w:spacing w:before="34" w:line="263" w:lineRule="exact"/>
              <w:ind w:left="96"/>
              <w:rPr>
                <w:sz w:val="21"/>
              </w:rPr>
            </w:pPr>
            <w:r>
              <w:rPr>
                <w:sz w:val="21"/>
              </w:rPr>
              <w:t>10.人工呼吸：抽搐结束后立即开放气</w:t>
            </w:r>
          </w:p>
        </w:tc>
        <w:tc>
          <w:tcPr>
            <w:tcW w:w="1500" w:type="dxa"/>
            <w:tcBorders>
              <w:bottom w:val="nil"/>
            </w:tcBorders>
          </w:tcPr>
          <w:p>
            <w:pPr>
              <w:pStyle w:val="9"/>
              <w:rPr>
                <w:rFonts w:ascii="Times New Roman"/>
                <w:sz w:val="20"/>
              </w:rPr>
            </w:pPr>
          </w:p>
        </w:tc>
        <w:tc>
          <w:tcPr>
            <w:tcW w:w="3648" w:type="dxa"/>
            <w:gridSpan w:val="3"/>
            <w:vMerge w:val="restart"/>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97" w:hRule="atLeast"/>
        </w:trPr>
        <w:tc>
          <w:tcPr>
            <w:tcW w:w="1632" w:type="dxa"/>
            <w:tcBorders>
              <w:top w:val="nil"/>
              <w:bottom w:val="nil"/>
            </w:tcBorders>
          </w:tcPr>
          <w:p>
            <w:pPr>
              <w:pStyle w:val="9"/>
              <w:rPr>
                <w:rFonts w:ascii="Times New Roman"/>
                <w:sz w:val="20"/>
              </w:rPr>
            </w:pPr>
          </w:p>
        </w:tc>
        <w:tc>
          <w:tcPr>
            <w:tcW w:w="3653" w:type="dxa"/>
            <w:gridSpan w:val="3"/>
            <w:tcBorders>
              <w:top w:val="nil"/>
              <w:bottom w:val="nil"/>
            </w:tcBorders>
          </w:tcPr>
          <w:p>
            <w:pPr>
              <w:pStyle w:val="9"/>
              <w:spacing w:before="13" w:line="263" w:lineRule="exact"/>
              <w:ind w:left="96"/>
              <w:rPr>
                <w:sz w:val="21"/>
              </w:rPr>
            </w:pPr>
            <w:r>
              <w:rPr>
                <w:sz w:val="21"/>
              </w:rPr>
              <w:t>道，行活瓣气囊加压人工呼吸，同时</w:t>
            </w:r>
          </w:p>
        </w:tc>
        <w:tc>
          <w:tcPr>
            <w:tcW w:w="1500" w:type="dxa"/>
            <w:tcBorders>
              <w:top w:val="nil"/>
              <w:bottom w:val="nil"/>
            </w:tcBorders>
          </w:tcPr>
          <w:p>
            <w:pPr>
              <w:pStyle w:val="9"/>
              <w:rPr>
                <w:rFonts w:ascii="Times New Roman"/>
                <w:sz w:val="20"/>
              </w:rPr>
            </w:pPr>
          </w:p>
        </w:tc>
        <w:tc>
          <w:tcPr>
            <w:tcW w:w="3648" w:type="dxa"/>
            <w:gridSpan w:val="3"/>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97" w:hRule="atLeast"/>
        </w:trPr>
        <w:tc>
          <w:tcPr>
            <w:tcW w:w="1632" w:type="dxa"/>
            <w:tcBorders>
              <w:top w:val="nil"/>
              <w:bottom w:val="nil"/>
            </w:tcBorders>
          </w:tcPr>
          <w:p>
            <w:pPr>
              <w:pStyle w:val="9"/>
              <w:rPr>
                <w:rFonts w:ascii="Times New Roman"/>
                <w:sz w:val="20"/>
              </w:rPr>
            </w:pPr>
          </w:p>
        </w:tc>
        <w:tc>
          <w:tcPr>
            <w:tcW w:w="3653" w:type="dxa"/>
            <w:gridSpan w:val="3"/>
            <w:tcBorders>
              <w:top w:val="nil"/>
              <w:bottom w:val="nil"/>
            </w:tcBorders>
          </w:tcPr>
          <w:p>
            <w:pPr>
              <w:pStyle w:val="9"/>
              <w:spacing w:before="13" w:line="263" w:lineRule="exact"/>
              <w:ind w:left="96"/>
              <w:rPr>
                <w:sz w:val="21"/>
              </w:rPr>
            </w:pPr>
            <w:r>
              <w:rPr>
                <w:sz w:val="21"/>
              </w:rPr>
              <w:t>给氧（5分</w:t>
            </w:r>
            <w:r>
              <w:rPr>
                <w:spacing w:val="-104"/>
                <w:sz w:val="21"/>
              </w:rPr>
              <w:t>）</w:t>
            </w:r>
            <w:r>
              <w:rPr>
                <w:sz w:val="21"/>
              </w:rPr>
              <w:t>。人工呼吸时间一般为5</w:t>
            </w:r>
          </w:p>
        </w:tc>
        <w:tc>
          <w:tcPr>
            <w:tcW w:w="1500" w:type="dxa"/>
            <w:tcBorders>
              <w:top w:val="nil"/>
              <w:bottom w:val="nil"/>
            </w:tcBorders>
          </w:tcPr>
          <w:p>
            <w:pPr>
              <w:pStyle w:val="9"/>
              <w:spacing w:before="13" w:line="263" w:lineRule="exact"/>
              <w:ind w:left="638"/>
              <w:rPr>
                <w:sz w:val="21"/>
              </w:rPr>
            </w:pPr>
            <w:r>
              <w:rPr>
                <w:sz w:val="21"/>
              </w:rPr>
              <w:t>10</w:t>
            </w:r>
          </w:p>
        </w:tc>
        <w:tc>
          <w:tcPr>
            <w:tcW w:w="3648" w:type="dxa"/>
            <w:gridSpan w:val="3"/>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7" w:hRule="atLeast"/>
        </w:trPr>
        <w:tc>
          <w:tcPr>
            <w:tcW w:w="1632" w:type="dxa"/>
            <w:tcBorders>
              <w:top w:val="nil"/>
              <w:bottom w:val="nil"/>
            </w:tcBorders>
          </w:tcPr>
          <w:p>
            <w:pPr>
              <w:pStyle w:val="9"/>
              <w:rPr>
                <w:rFonts w:ascii="Times New Roman"/>
                <w:sz w:val="20"/>
              </w:rPr>
            </w:pPr>
          </w:p>
        </w:tc>
        <w:tc>
          <w:tcPr>
            <w:tcW w:w="3653" w:type="dxa"/>
            <w:gridSpan w:val="3"/>
            <w:tcBorders>
              <w:top w:val="nil"/>
              <w:bottom w:val="nil"/>
            </w:tcBorders>
          </w:tcPr>
          <w:p>
            <w:pPr>
              <w:pStyle w:val="9"/>
              <w:spacing w:before="13" w:line="264" w:lineRule="exact"/>
              <w:ind w:left="96"/>
              <w:rPr>
                <w:sz w:val="21"/>
              </w:rPr>
            </w:pPr>
            <w:r>
              <w:rPr>
                <w:sz w:val="21"/>
              </w:rPr>
              <w:t>～10分钟，直至自主呼吸恢复，意识</w:t>
            </w:r>
          </w:p>
        </w:tc>
        <w:tc>
          <w:tcPr>
            <w:tcW w:w="1500" w:type="dxa"/>
            <w:tcBorders>
              <w:top w:val="nil"/>
              <w:bottom w:val="nil"/>
            </w:tcBorders>
          </w:tcPr>
          <w:p>
            <w:pPr>
              <w:pStyle w:val="9"/>
              <w:rPr>
                <w:rFonts w:ascii="Times New Roman"/>
                <w:sz w:val="20"/>
              </w:rPr>
            </w:pPr>
          </w:p>
        </w:tc>
        <w:tc>
          <w:tcPr>
            <w:tcW w:w="3648" w:type="dxa"/>
            <w:gridSpan w:val="3"/>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5" w:hRule="atLeast"/>
        </w:trPr>
        <w:tc>
          <w:tcPr>
            <w:tcW w:w="1632" w:type="dxa"/>
            <w:tcBorders>
              <w:top w:val="nil"/>
            </w:tcBorders>
          </w:tcPr>
          <w:p>
            <w:pPr>
              <w:pStyle w:val="9"/>
              <w:rPr>
                <w:rFonts w:ascii="Times New Roman"/>
                <w:sz w:val="20"/>
              </w:rPr>
            </w:pPr>
          </w:p>
        </w:tc>
        <w:tc>
          <w:tcPr>
            <w:tcW w:w="3653" w:type="dxa"/>
            <w:gridSpan w:val="3"/>
            <w:tcBorders>
              <w:top w:val="nil"/>
            </w:tcBorders>
          </w:tcPr>
          <w:p>
            <w:pPr>
              <w:pStyle w:val="9"/>
              <w:spacing w:before="13" w:line="252" w:lineRule="exact"/>
              <w:ind w:left="96"/>
              <w:rPr>
                <w:sz w:val="21"/>
              </w:rPr>
            </w:pPr>
            <w:r>
              <w:rPr>
                <w:sz w:val="21"/>
              </w:rPr>
              <w:t>恢复后，拔除静脉针头（5分）</w:t>
            </w:r>
          </w:p>
        </w:tc>
        <w:tc>
          <w:tcPr>
            <w:tcW w:w="1500" w:type="dxa"/>
            <w:tcBorders>
              <w:top w:val="nil"/>
            </w:tcBorders>
          </w:tcPr>
          <w:p>
            <w:pPr>
              <w:pStyle w:val="9"/>
              <w:rPr>
                <w:rFonts w:ascii="Times New Roman"/>
                <w:sz w:val="20"/>
              </w:rPr>
            </w:pPr>
          </w:p>
        </w:tc>
        <w:tc>
          <w:tcPr>
            <w:tcW w:w="3648" w:type="dxa"/>
            <w:gridSpan w:val="3"/>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18" w:hRule="atLeast"/>
        </w:trPr>
        <w:tc>
          <w:tcPr>
            <w:tcW w:w="1632" w:type="dxa"/>
            <w:tcBorders>
              <w:bottom w:val="nil"/>
            </w:tcBorders>
          </w:tcPr>
          <w:p>
            <w:pPr>
              <w:pStyle w:val="9"/>
              <w:rPr>
                <w:rFonts w:ascii="Times New Roman"/>
                <w:sz w:val="20"/>
              </w:rPr>
            </w:pPr>
          </w:p>
        </w:tc>
        <w:tc>
          <w:tcPr>
            <w:tcW w:w="3653" w:type="dxa"/>
            <w:gridSpan w:val="3"/>
            <w:tcBorders>
              <w:bottom w:val="nil"/>
            </w:tcBorders>
          </w:tcPr>
          <w:p>
            <w:pPr>
              <w:pStyle w:val="9"/>
              <w:spacing w:before="34" w:line="263" w:lineRule="exact"/>
              <w:ind w:left="96"/>
              <w:rPr>
                <w:sz w:val="21"/>
              </w:rPr>
            </w:pPr>
            <w:r>
              <w:rPr>
                <w:sz w:val="21"/>
              </w:rPr>
              <w:t>专人看护：患者送至病室，保持空气</w:t>
            </w:r>
          </w:p>
        </w:tc>
        <w:tc>
          <w:tcPr>
            <w:tcW w:w="1500" w:type="dxa"/>
            <w:tcBorders>
              <w:bottom w:val="nil"/>
            </w:tcBorders>
          </w:tcPr>
          <w:p>
            <w:pPr>
              <w:pStyle w:val="9"/>
              <w:rPr>
                <w:rFonts w:ascii="Times New Roman"/>
                <w:sz w:val="20"/>
              </w:rPr>
            </w:pPr>
          </w:p>
        </w:tc>
        <w:tc>
          <w:tcPr>
            <w:tcW w:w="3648" w:type="dxa"/>
            <w:gridSpan w:val="3"/>
            <w:vMerge w:val="restart"/>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88" w:hRule="atLeast"/>
        </w:trPr>
        <w:tc>
          <w:tcPr>
            <w:tcW w:w="1632" w:type="dxa"/>
            <w:tcBorders>
              <w:top w:val="nil"/>
              <w:bottom w:val="nil"/>
            </w:tcBorders>
          </w:tcPr>
          <w:p>
            <w:pPr>
              <w:pStyle w:val="9"/>
              <w:rPr>
                <w:rFonts w:ascii="Times New Roman"/>
                <w:sz w:val="20"/>
              </w:rPr>
            </w:pPr>
          </w:p>
        </w:tc>
        <w:tc>
          <w:tcPr>
            <w:tcW w:w="3653" w:type="dxa"/>
            <w:gridSpan w:val="3"/>
            <w:tcBorders>
              <w:top w:val="nil"/>
              <w:bottom w:val="nil"/>
            </w:tcBorders>
          </w:tcPr>
          <w:p>
            <w:pPr>
              <w:pStyle w:val="9"/>
              <w:spacing w:before="13" w:line="255" w:lineRule="exact"/>
              <w:ind w:left="96"/>
              <w:rPr>
                <w:sz w:val="21"/>
              </w:rPr>
            </w:pPr>
            <w:r>
              <w:rPr>
                <w:sz w:val="21"/>
              </w:rPr>
              <w:t>流通，在意识清晰前由专人看护；取</w:t>
            </w:r>
          </w:p>
        </w:tc>
        <w:tc>
          <w:tcPr>
            <w:tcW w:w="1500" w:type="dxa"/>
            <w:tcBorders>
              <w:top w:val="nil"/>
              <w:bottom w:val="nil"/>
            </w:tcBorders>
          </w:tcPr>
          <w:p>
            <w:pPr>
              <w:pStyle w:val="9"/>
              <w:rPr>
                <w:rFonts w:ascii="Times New Roman"/>
                <w:sz w:val="20"/>
              </w:rPr>
            </w:pPr>
          </w:p>
        </w:tc>
        <w:tc>
          <w:tcPr>
            <w:tcW w:w="3648" w:type="dxa"/>
            <w:gridSpan w:val="3"/>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05" w:hRule="atLeast"/>
        </w:trPr>
        <w:tc>
          <w:tcPr>
            <w:tcW w:w="1632" w:type="dxa"/>
            <w:tcBorders>
              <w:top w:val="nil"/>
              <w:bottom w:val="nil"/>
            </w:tcBorders>
          </w:tcPr>
          <w:p>
            <w:pPr>
              <w:pStyle w:val="9"/>
              <w:rPr>
                <w:rFonts w:ascii="Times New Roman"/>
                <w:sz w:val="20"/>
              </w:rPr>
            </w:pPr>
          </w:p>
        </w:tc>
        <w:tc>
          <w:tcPr>
            <w:tcW w:w="3653" w:type="dxa"/>
            <w:gridSpan w:val="3"/>
            <w:tcBorders>
              <w:top w:val="nil"/>
              <w:bottom w:val="nil"/>
            </w:tcBorders>
          </w:tcPr>
          <w:p>
            <w:pPr>
              <w:pStyle w:val="9"/>
              <w:spacing w:before="22" w:line="263" w:lineRule="exact"/>
              <w:ind w:left="96"/>
              <w:rPr>
                <w:sz w:val="21"/>
              </w:rPr>
            </w:pPr>
            <w:r>
              <w:rPr>
                <w:sz w:val="21"/>
              </w:rPr>
              <w:t>去枕卧位，注意观察面色、呼吸情况</w:t>
            </w:r>
          </w:p>
        </w:tc>
        <w:tc>
          <w:tcPr>
            <w:tcW w:w="1500" w:type="dxa"/>
            <w:tcBorders>
              <w:top w:val="nil"/>
              <w:bottom w:val="nil"/>
            </w:tcBorders>
          </w:tcPr>
          <w:p>
            <w:pPr>
              <w:pStyle w:val="9"/>
              <w:spacing w:before="5"/>
              <w:ind w:left="696"/>
              <w:rPr>
                <w:sz w:val="21"/>
              </w:rPr>
            </w:pPr>
            <w:r>
              <w:rPr>
                <w:w w:val="99"/>
                <w:sz w:val="21"/>
              </w:rPr>
              <w:t>2</w:t>
            </w:r>
          </w:p>
        </w:tc>
        <w:tc>
          <w:tcPr>
            <w:tcW w:w="3648" w:type="dxa"/>
            <w:gridSpan w:val="3"/>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97" w:hRule="atLeast"/>
        </w:trPr>
        <w:tc>
          <w:tcPr>
            <w:tcW w:w="1632" w:type="dxa"/>
            <w:tcBorders>
              <w:top w:val="nil"/>
              <w:bottom w:val="nil"/>
            </w:tcBorders>
          </w:tcPr>
          <w:p>
            <w:pPr>
              <w:pStyle w:val="9"/>
              <w:rPr>
                <w:rFonts w:ascii="Times New Roman"/>
                <w:sz w:val="20"/>
              </w:rPr>
            </w:pPr>
          </w:p>
        </w:tc>
        <w:tc>
          <w:tcPr>
            <w:tcW w:w="3653" w:type="dxa"/>
            <w:gridSpan w:val="3"/>
            <w:tcBorders>
              <w:top w:val="nil"/>
              <w:bottom w:val="nil"/>
            </w:tcBorders>
          </w:tcPr>
          <w:p>
            <w:pPr>
              <w:pStyle w:val="9"/>
              <w:spacing w:before="13" w:line="263" w:lineRule="exact"/>
              <w:ind w:left="96"/>
              <w:rPr>
                <w:sz w:val="21"/>
              </w:rPr>
            </w:pPr>
            <w:r>
              <w:rPr>
                <w:sz w:val="21"/>
              </w:rPr>
              <w:t>，及时清除呼吸道分泌物，保持呼吸</w:t>
            </w:r>
          </w:p>
        </w:tc>
        <w:tc>
          <w:tcPr>
            <w:tcW w:w="1500" w:type="dxa"/>
            <w:tcBorders>
              <w:top w:val="nil"/>
              <w:bottom w:val="nil"/>
            </w:tcBorders>
          </w:tcPr>
          <w:p>
            <w:pPr>
              <w:pStyle w:val="9"/>
              <w:rPr>
                <w:rFonts w:ascii="Times New Roman"/>
                <w:sz w:val="20"/>
              </w:rPr>
            </w:pPr>
          </w:p>
        </w:tc>
        <w:tc>
          <w:tcPr>
            <w:tcW w:w="3648" w:type="dxa"/>
            <w:gridSpan w:val="3"/>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85" w:hRule="atLeast"/>
        </w:trPr>
        <w:tc>
          <w:tcPr>
            <w:tcW w:w="1632" w:type="dxa"/>
            <w:vMerge w:val="restart"/>
            <w:tcBorders>
              <w:top w:val="nil"/>
              <w:bottom w:val="nil"/>
            </w:tcBorders>
          </w:tcPr>
          <w:p>
            <w:pPr>
              <w:pStyle w:val="9"/>
              <w:spacing w:before="155"/>
              <w:ind w:left="108"/>
              <w:rPr>
                <w:sz w:val="21"/>
              </w:rPr>
            </w:pPr>
            <w:r>
              <w:rPr>
                <w:sz w:val="21"/>
              </w:rPr>
              <w:t>操作后处理</w:t>
            </w:r>
          </w:p>
        </w:tc>
        <w:tc>
          <w:tcPr>
            <w:tcW w:w="3653" w:type="dxa"/>
            <w:gridSpan w:val="3"/>
            <w:tcBorders>
              <w:top w:val="nil"/>
            </w:tcBorders>
          </w:tcPr>
          <w:p>
            <w:pPr>
              <w:pStyle w:val="9"/>
              <w:spacing w:before="13" w:line="252" w:lineRule="exact"/>
              <w:ind w:left="96"/>
              <w:rPr>
                <w:sz w:val="21"/>
              </w:rPr>
            </w:pPr>
            <w:r>
              <w:rPr>
                <w:sz w:val="21"/>
              </w:rPr>
              <w:t>道通畅</w:t>
            </w:r>
          </w:p>
        </w:tc>
        <w:tc>
          <w:tcPr>
            <w:tcW w:w="1500" w:type="dxa"/>
            <w:tcBorders>
              <w:top w:val="nil"/>
            </w:tcBorders>
          </w:tcPr>
          <w:p>
            <w:pPr>
              <w:pStyle w:val="9"/>
              <w:rPr>
                <w:rFonts w:ascii="Times New Roman"/>
                <w:sz w:val="20"/>
              </w:rPr>
            </w:pPr>
          </w:p>
        </w:tc>
        <w:tc>
          <w:tcPr>
            <w:tcW w:w="3648" w:type="dxa"/>
            <w:gridSpan w:val="3"/>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1632" w:type="dxa"/>
            <w:vMerge w:val="continue"/>
            <w:tcBorders>
              <w:top w:val="nil"/>
              <w:bottom w:val="nil"/>
            </w:tcBorders>
          </w:tcPr>
          <w:p>
            <w:pPr>
              <w:rPr>
                <w:sz w:val="2"/>
                <w:szCs w:val="2"/>
              </w:rPr>
            </w:pPr>
          </w:p>
        </w:tc>
        <w:tc>
          <w:tcPr>
            <w:tcW w:w="3653" w:type="dxa"/>
            <w:gridSpan w:val="3"/>
            <w:tcBorders>
              <w:bottom w:val="nil"/>
            </w:tcBorders>
          </w:tcPr>
          <w:p>
            <w:pPr>
              <w:pStyle w:val="9"/>
              <w:spacing w:before="35" w:line="263" w:lineRule="exact"/>
              <w:ind w:left="96"/>
              <w:rPr>
                <w:sz w:val="21"/>
              </w:rPr>
            </w:pPr>
            <w:r>
              <w:rPr>
                <w:sz w:val="21"/>
              </w:rPr>
              <w:t>防止坠床和摔伤：患者在意识障碍过</w:t>
            </w:r>
          </w:p>
        </w:tc>
        <w:tc>
          <w:tcPr>
            <w:tcW w:w="1500" w:type="dxa"/>
            <w:tcBorders>
              <w:bottom w:val="nil"/>
            </w:tcBorders>
          </w:tcPr>
          <w:p>
            <w:pPr>
              <w:pStyle w:val="9"/>
              <w:rPr>
                <w:rFonts w:ascii="Times New Roman"/>
                <w:sz w:val="20"/>
              </w:rPr>
            </w:pPr>
          </w:p>
        </w:tc>
        <w:tc>
          <w:tcPr>
            <w:tcW w:w="3648" w:type="dxa"/>
            <w:gridSpan w:val="3"/>
            <w:vMerge w:val="restart"/>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8" w:hRule="atLeast"/>
        </w:trPr>
        <w:tc>
          <w:tcPr>
            <w:tcW w:w="1632" w:type="dxa"/>
            <w:tcBorders>
              <w:top w:val="nil"/>
              <w:bottom w:val="nil"/>
            </w:tcBorders>
          </w:tcPr>
          <w:p>
            <w:pPr>
              <w:pStyle w:val="9"/>
              <w:rPr>
                <w:rFonts w:ascii="Times New Roman"/>
                <w:sz w:val="20"/>
              </w:rPr>
            </w:pPr>
          </w:p>
        </w:tc>
        <w:tc>
          <w:tcPr>
            <w:tcW w:w="3653" w:type="dxa"/>
            <w:gridSpan w:val="3"/>
            <w:tcBorders>
              <w:top w:val="nil"/>
              <w:bottom w:val="nil"/>
            </w:tcBorders>
          </w:tcPr>
          <w:p>
            <w:pPr>
              <w:pStyle w:val="9"/>
              <w:spacing w:before="13" w:line="255" w:lineRule="exact"/>
              <w:ind w:left="96"/>
              <w:rPr>
                <w:sz w:val="21"/>
              </w:rPr>
            </w:pPr>
            <w:r>
              <w:rPr>
                <w:sz w:val="21"/>
              </w:rPr>
              <w:t>程中容易坠床、倾跌致伤，加之用肌</w:t>
            </w:r>
          </w:p>
        </w:tc>
        <w:tc>
          <w:tcPr>
            <w:tcW w:w="1500" w:type="dxa"/>
            <w:tcBorders>
              <w:top w:val="nil"/>
              <w:bottom w:val="nil"/>
            </w:tcBorders>
          </w:tcPr>
          <w:p>
            <w:pPr>
              <w:pStyle w:val="9"/>
              <w:rPr>
                <w:rFonts w:ascii="Times New Roman"/>
                <w:sz w:val="20"/>
              </w:rPr>
            </w:pPr>
          </w:p>
        </w:tc>
        <w:tc>
          <w:tcPr>
            <w:tcW w:w="3648" w:type="dxa"/>
            <w:gridSpan w:val="3"/>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05" w:hRule="atLeast"/>
        </w:trPr>
        <w:tc>
          <w:tcPr>
            <w:tcW w:w="1632" w:type="dxa"/>
            <w:tcBorders>
              <w:top w:val="nil"/>
              <w:bottom w:val="nil"/>
            </w:tcBorders>
          </w:tcPr>
          <w:p>
            <w:pPr>
              <w:pStyle w:val="9"/>
              <w:rPr>
                <w:rFonts w:ascii="Times New Roman"/>
                <w:sz w:val="20"/>
              </w:rPr>
            </w:pPr>
          </w:p>
        </w:tc>
        <w:tc>
          <w:tcPr>
            <w:tcW w:w="3653" w:type="dxa"/>
            <w:gridSpan w:val="3"/>
            <w:tcBorders>
              <w:top w:val="nil"/>
              <w:bottom w:val="nil"/>
            </w:tcBorders>
          </w:tcPr>
          <w:p>
            <w:pPr>
              <w:pStyle w:val="9"/>
              <w:spacing w:before="22" w:line="264" w:lineRule="exact"/>
              <w:ind w:left="96"/>
              <w:rPr>
                <w:sz w:val="21"/>
              </w:rPr>
            </w:pPr>
            <w:r>
              <w:rPr>
                <w:sz w:val="21"/>
              </w:rPr>
              <w:t>肉松弛剂，因肌肉无力下床易摔伤，</w:t>
            </w:r>
          </w:p>
        </w:tc>
        <w:tc>
          <w:tcPr>
            <w:tcW w:w="1500" w:type="dxa"/>
            <w:tcBorders>
              <w:top w:val="nil"/>
              <w:bottom w:val="nil"/>
            </w:tcBorders>
          </w:tcPr>
          <w:p>
            <w:pPr>
              <w:pStyle w:val="9"/>
              <w:spacing w:before="5"/>
              <w:ind w:left="696"/>
              <w:rPr>
                <w:sz w:val="21"/>
              </w:rPr>
            </w:pPr>
            <w:r>
              <w:rPr>
                <w:w w:val="99"/>
                <w:sz w:val="21"/>
              </w:rPr>
              <w:t>2</w:t>
            </w:r>
          </w:p>
        </w:tc>
        <w:tc>
          <w:tcPr>
            <w:tcW w:w="3648" w:type="dxa"/>
            <w:gridSpan w:val="3"/>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97" w:hRule="atLeast"/>
        </w:trPr>
        <w:tc>
          <w:tcPr>
            <w:tcW w:w="1632" w:type="dxa"/>
            <w:tcBorders>
              <w:top w:val="nil"/>
              <w:bottom w:val="nil"/>
            </w:tcBorders>
          </w:tcPr>
          <w:p>
            <w:pPr>
              <w:pStyle w:val="9"/>
              <w:rPr>
                <w:rFonts w:ascii="Times New Roman"/>
                <w:sz w:val="20"/>
              </w:rPr>
            </w:pPr>
          </w:p>
        </w:tc>
        <w:tc>
          <w:tcPr>
            <w:tcW w:w="3653" w:type="dxa"/>
            <w:gridSpan w:val="3"/>
            <w:tcBorders>
              <w:top w:val="nil"/>
              <w:bottom w:val="nil"/>
            </w:tcBorders>
          </w:tcPr>
          <w:p>
            <w:pPr>
              <w:pStyle w:val="9"/>
              <w:spacing w:before="13" w:line="263" w:lineRule="exact"/>
              <w:ind w:left="96"/>
              <w:rPr>
                <w:sz w:val="21"/>
              </w:rPr>
            </w:pPr>
            <w:r>
              <w:rPr>
                <w:sz w:val="21"/>
              </w:rPr>
              <w:t>必要时加约束带予以保护，保证较长</w:t>
            </w:r>
          </w:p>
        </w:tc>
        <w:tc>
          <w:tcPr>
            <w:tcW w:w="1500" w:type="dxa"/>
            <w:tcBorders>
              <w:top w:val="nil"/>
              <w:bottom w:val="nil"/>
            </w:tcBorders>
          </w:tcPr>
          <w:p>
            <w:pPr>
              <w:pStyle w:val="9"/>
              <w:rPr>
                <w:rFonts w:ascii="Times New Roman"/>
                <w:sz w:val="20"/>
              </w:rPr>
            </w:pPr>
          </w:p>
        </w:tc>
        <w:tc>
          <w:tcPr>
            <w:tcW w:w="3648" w:type="dxa"/>
            <w:gridSpan w:val="3"/>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82" w:hRule="atLeast"/>
        </w:trPr>
        <w:tc>
          <w:tcPr>
            <w:tcW w:w="1632" w:type="dxa"/>
            <w:tcBorders>
              <w:top w:val="nil"/>
            </w:tcBorders>
          </w:tcPr>
          <w:p>
            <w:pPr>
              <w:pStyle w:val="9"/>
              <w:rPr>
                <w:rFonts w:ascii="Times New Roman"/>
                <w:sz w:val="20"/>
              </w:rPr>
            </w:pPr>
          </w:p>
        </w:tc>
        <w:tc>
          <w:tcPr>
            <w:tcW w:w="3653" w:type="dxa"/>
            <w:gridSpan w:val="3"/>
            <w:tcBorders>
              <w:top w:val="nil"/>
            </w:tcBorders>
          </w:tcPr>
          <w:p>
            <w:pPr>
              <w:pStyle w:val="9"/>
              <w:spacing w:before="13" w:line="249" w:lineRule="exact"/>
              <w:ind w:left="96"/>
              <w:rPr>
                <w:sz w:val="21"/>
              </w:rPr>
            </w:pPr>
            <w:r>
              <w:rPr>
                <w:sz w:val="21"/>
              </w:rPr>
              <w:t>的睡眠时间，并注意保暖</w:t>
            </w:r>
          </w:p>
        </w:tc>
        <w:tc>
          <w:tcPr>
            <w:tcW w:w="1500" w:type="dxa"/>
            <w:tcBorders>
              <w:top w:val="nil"/>
            </w:tcBorders>
          </w:tcPr>
          <w:p>
            <w:pPr>
              <w:pStyle w:val="9"/>
              <w:rPr>
                <w:rFonts w:ascii="Times New Roman"/>
                <w:sz w:val="20"/>
              </w:rPr>
            </w:pPr>
          </w:p>
        </w:tc>
        <w:tc>
          <w:tcPr>
            <w:tcW w:w="3648" w:type="dxa"/>
            <w:gridSpan w:val="3"/>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920" w:hRule="atLeast"/>
        </w:trPr>
        <w:tc>
          <w:tcPr>
            <w:tcW w:w="1632" w:type="dxa"/>
            <w:vMerge w:val="restart"/>
          </w:tcPr>
          <w:p>
            <w:pPr>
              <w:pStyle w:val="9"/>
              <w:rPr>
                <w:rFonts w:ascii="Times New Roman"/>
                <w:sz w:val="20"/>
              </w:rPr>
            </w:pPr>
          </w:p>
        </w:tc>
        <w:tc>
          <w:tcPr>
            <w:tcW w:w="3653" w:type="dxa"/>
            <w:gridSpan w:val="3"/>
          </w:tcPr>
          <w:p>
            <w:pPr>
              <w:pStyle w:val="9"/>
              <w:spacing w:before="36"/>
              <w:ind w:left="96"/>
              <w:rPr>
                <w:sz w:val="21"/>
              </w:rPr>
            </w:pPr>
            <w:r>
              <w:rPr>
                <w:sz w:val="21"/>
              </w:rPr>
              <w:t>观察进餐情况：意识恢复后给予备好</w:t>
            </w:r>
          </w:p>
          <w:p>
            <w:pPr>
              <w:pStyle w:val="9"/>
              <w:spacing w:before="7" w:line="300" w:lineRule="atLeast"/>
              <w:ind w:left="96" w:right="184"/>
              <w:rPr>
                <w:sz w:val="21"/>
              </w:rPr>
            </w:pPr>
            <w:r>
              <w:rPr>
                <w:spacing w:val="-1"/>
                <w:w w:val="99"/>
                <w:sz w:val="21"/>
              </w:rPr>
              <w:t>的饮食</w:t>
            </w:r>
            <w:r>
              <w:rPr>
                <w:spacing w:val="2"/>
                <w:w w:val="99"/>
                <w:sz w:val="21"/>
              </w:rPr>
              <w:t>（</w:t>
            </w:r>
            <w:r>
              <w:rPr>
                <w:spacing w:val="1"/>
                <w:w w:val="99"/>
                <w:sz w:val="21"/>
              </w:rPr>
              <w:t>2</w:t>
            </w:r>
            <w:r>
              <w:rPr>
                <w:spacing w:val="-1"/>
                <w:w w:val="99"/>
                <w:sz w:val="21"/>
              </w:rPr>
              <w:t>小时禁食禁饮</w:t>
            </w:r>
            <w:r>
              <w:rPr>
                <w:spacing w:val="-104"/>
                <w:w w:val="99"/>
                <w:sz w:val="21"/>
              </w:rPr>
              <w:t>）</w:t>
            </w:r>
            <w:r>
              <w:rPr>
                <w:spacing w:val="-1"/>
                <w:w w:val="99"/>
                <w:sz w:val="21"/>
              </w:rPr>
              <w:t>，观察其进</w:t>
            </w:r>
            <w:r>
              <w:rPr>
                <w:spacing w:val="-1"/>
                <w:sz w:val="21"/>
              </w:rPr>
              <w:t>餐情况</w:t>
            </w:r>
          </w:p>
        </w:tc>
        <w:tc>
          <w:tcPr>
            <w:tcW w:w="1500" w:type="dxa"/>
          </w:tcPr>
          <w:p>
            <w:pPr>
              <w:pStyle w:val="9"/>
              <w:spacing w:before="3"/>
              <w:rPr>
                <w:b/>
                <w:sz w:val="25"/>
              </w:rPr>
            </w:pPr>
          </w:p>
          <w:p>
            <w:pPr>
              <w:pStyle w:val="9"/>
              <w:ind w:left="7"/>
              <w:jc w:val="center"/>
              <w:rPr>
                <w:sz w:val="21"/>
              </w:rPr>
            </w:pPr>
            <w:r>
              <w:rPr>
                <w:w w:val="99"/>
                <w:sz w:val="21"/>
              </w:rPr>
              <w:t>2</w:t>
            </w:r>
          </w:p>
        </w:tc>
        <w:tc>
          <w:tcPr>
            <w:tcW w:w="3648" w:type="dxa"/>
            <w:gridSpan w:val="3"/>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1632" w:type="dxa"/>
            <w:vMerge w:val="continue"/>
            <w:tcBorders>
              <w:top w:val="nil"/>
            </w:tcBorders>
          </w:tcPr>
          <w:p>
            <w:pPr>
              <w:rPr>
                <w:sz w:val="2"/>
                <w:szCs w:val="2"/>
              </w:rPr>
            </w:pPr>
          </w:p>
        </w:tc>
        <w:tc>
          <w:tcPr>
            <w:tcW w:w="3653" w:type="dxa"/>
            <w:gridSpan w:val="3"/>
          </w:tcPr>
          <w:p>
            <w:pPr>
              <w:pStyle w:val="9"/>
              <w:spacing w:before="36"/>
              <w:ind w:left="96"/>
              <w:rPr>
                <w:sz w:val="21"/>
              </w:rPr>
            </w:pPr>
            <w:r>
              <w:rPr>
                <w:sz w:val="21"/>
              </w:rPr>
              <w:t>观察有无头痛、呕吐等情况</w:t>
            </w:r>
          </w:p>
        </w:tc>
        <w:tc>
          <w:tcPr>
            <w:tcW w:w="1500" w:type="dxa"/>
          </w:tcPr>
          <w:p>
            <w:pPr>
              <w:pStyle w:val="9"/>
              <w:spacing w:before="33"/>
              <w:ind w:left="7"/>
              <w:jc w:val="center"/>
              <w:rPr>
                <w:sz w:val="21"/>
              </w:rPr>
            </w:pPr>
            <w:r>
              <w:rPr>
                <w:w w:val="99"/>
                <w:sz w:val="21"/>
              </w:rPr>
              <w:t>2</w:t>
            </w:r>
          </w:p>
        </w:tc>
        <w:tc>
          <w:tcPr>
            <w:tcW w:w="3648" w:type="dxa"/>
            <w:gridSpan w:val="3"/>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1" w:hRule="atLeast"/>
        </w:trPr>
        <w:tc>
          <w:tcPr>
            <w:tcW w:w="1632" w:type="dxa"/>
            <w:vMerge w:val="continue"/>
            <w:tcBorders>
              <w:top w:val="nil"/>
            </w:tcBorders>
          </w:tcPr>
          <w:p>
            <w:pPr>
              <w:rPr>
                <w:sz w:val="2"/>
                <w:szCs w:val="2"/>
              </w:rPr>
            </w:pPr>
          </w:p>
        </w:tc>
        <w:tc>
          <w:tcPr>
            <w:tcW w:w="3653" w:type="dxa"/>
            <w:gridSpan w:val="3"/>
          </w:tcPr>
          <w:p>
            <w:pPr>
              <w:pStyle w:val="9"/>
              <w:spacing w:before="34" w:line="273" w:lineRule="auto"/>
              <w:ind w:left="96" w:right="186"/>
              <w:rPr>
                <w:sz w:val="21"/>
              </w:rPr>
            </w:pPr>
            <w:r>
              <w:rPr>
                <w:w w:val="95"/>
                <w:sz w:val="21"/>
              </w:rPr>
              <w:t>年老体弱或伴有躯体疾病的患者，更需重视术后监护，个别体质虚弱者会</w:t>
            </w:r>
          </w:p>
          <w:p>
            <w:pPr>
              <w:pStyle w:val="9"/>
              <w:spacing w:before="1" w:line="252" w:lineRule="exact"/>
              <w:ind w:left="96"/>
              <w:rPr>
                <w:sz w:val="21"/>
              </w:rPr>
            </w:pPr>
            <w:r>
              <w:rPr>
                <w:sz w:val="21"/>
              </w:rPr>
              <w:t>出现继发性呼吸抑制，应提高警惕</w:t>
            </w:r>
          </w:p>
        </w:tc>
        <w:tc>
          <w:tcPr>
            <w:tcW w:w="1500" w:type="dxa"/>
          </w:tcPr>
          <w:p>
            <w:pPr>
              <w:pStyle w:val="9"/>
              <w:spacing w:before="4"/>
              <w:rPr>
                <w:b/>
                <w:sz w:val="25"/>
              </w:rPr>
            </w:pPr>
          </w:p>
          <w:p>
            <w:pPr>
              <w:pStyle w:val="9"/>
              <w:ind w:left="7"/>
              <w:jc w:val="center"/>
              <w:rPr>
                <w:sz w:val="21"/>
              </w:rPr>
            </w:pPr>
            <w:r>
              <w:rPr>
                <w:w w:val="99"/>
                <w:sz w:val="21"/>
              </w:rPr>
              <w:t>2</w:t>
            </w:r>
          </w:p>
        </w:tc>
        <w:tc>
          <w:tcPr>
            <w:tcW w:w="3648" w:type="dxa"/>
            <w:gridSpan w:val="3"/>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613" w:hRule="atLeast"/>
        </w:trPr>
        <w:tc>
          <w:tcPr>
            <w:tcW w:w="1632" w:type="dxa"/>
            <w:vMerge w:val="restart"/>
          </w:tcPr>
          <w:p>
            <w:pPr>
              <w:pStyle w:val="9"/>
              <w:rPr>
                <w:b/>
                <w:sz w:val="20"/>
              </w:rPr>
            </w:pPr>
          </w:p>
          <w:p>
            <w:pPr>
              <w:pStyle w:val="9"/>
              <w:spacing w:before="9"/>
              <w:rPr>
                <w:b/>
                <w:sz w:val="17"/>
              </w:rPr>
            </w:pPr>
          </w:p>
          <w:p>
            <w:pPr>
              <w:pStyle w:val="9"/>
              <w:ind w:left="108"/>
              <w:rPr>
                <w:sz w:val="21"/>
              </w:rPr>
            </w:pPr>
            <w:r>
              <w:rPr>
                <w:sz w:val="21"/>
              </w:rPr>
              <w:t>总体评价</w:t>
            </w:r>
          </w:p>
        </w:tc>
        <w:tc>
          <w:tcPr>
            <w:tcW w:w="3653" w:type="dxa"/>
            <w:gridSpan w:val="3"/>
          </w:tcPr>
          <w:p>
            <w:pPr>
              <w:pStyle w:val="9"/>
              <w:spacing w:before="34"/>
              <w:ind w:left="96"/>
              <w:rPr>
                <w:sz w:val="21"/>
              </w:rPr>
            </w:pPr>
            <w:r>
              <w:rPr>
                <w:sz w:val="21"/>
              </w:rPr>
              <w:t>术中评估，整个操作过程体现人文关</w:t>
            </w:r>
          </w:p>
          <w:p>
            <w:pPr>
              <w:pStyle w:val="9"/>
              <w:spacing w:before="38" w:line="252" w:lineRule="exact"/>
              <w:ind w:left="96"/>
              <w:rPr>
                <w:sz w:val="21"/>
              </w:rPr>
            </w:pPr>
            <w:r>
              <w:rPr>
                <w:w w:val="99"/>
                <w:sz w:val="21"/>
              </w:rPr>
              <w:t>怀</w:t>
            </w:r>
          </w:p>
        </w:tc>
        <w:tc>
          <w:tcPr>
            <w:tcW w:w="1500" w:type="dxa"/>
          </w:tcPr>
          <w:p>
            <w:pPr>
              <w:pStyle w:val="9"/>
              <w:spacing w:before="171"/>
              <w:ind w:left="7"/>
              <w:jc w:val="center"/>
              <w:rPr>
                <w:sz w:val="21"/>
              </w:rPr>
            </w:pPr>
            <w:r>
              <w:rPr>
                <w:w w:val="99"/>
                <w:sz w:val="21"/>
              </w:rPr>
              <w:t>5</w:t>
            </w:r>
          </w:p>
        </w:tc>
        <w:tc>
          <w:tcPr>
            <w:tcW w:w="3648" w:type="dxa"/>
            <w:gridSpan w:val="3"/>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614" w:hRule="atLeast"/>
        </w:trPr>
        <w:tc>
          <w:tcPr>
            <w:tcW w:w="1632" w:type="dxa"/>
            <w:vMerge w:val="continue"/>
            <w:tcBorders>
              <w:top w:val="nil"/>
            </w:tcBorders>
          </w:tcPr>
          <w:p>
            <w:pPr>
              <w:rPr>
                <w:sz w:val="2"/>
                <w:szCs w:val="2"/>
              </w:rPr>
            </w:pPr>
          </w:p>
        </w:tc>
        <w:tc>
          <w:tcPr>
            <w:tcW w:w="3653" w:type="dxa"/>
            <w:gridSpan w:val="3"/>
          </w:tcPr>
          <w:p>
            <w:pPr>
              <w:pStyle w:val="9"/>
              <w:spacing w:before="34"/>
              <w:ind w:left="96"/>
              <w:rPr>
                <w:sz w:val="21"/>
              </w:rPr>
            </w:pPr>
            <w:r>
              <w:rPr>
                <w:sz w:val="21"/>
              </w:rPr>
              <w:t>操作熟练，无菌观念强，在规定时间</w:t>
            </w:r>
          </w:p>
          <w:p>
            <w:pPr>
              <w:pStyle w:val="9"/>
              <w:spacing w:before="38" w:line="252" w:lineRule="exact"/>
              <w:ind w:left="96"/>
              <w:rPr>
                <w:sz w:val="21"/>
              </w:rPr>
            </w:pPr>
            <w:r>
              <w:rPr>
                <w:sz w:val="21"/>
              </w:rPr>
              <w:t>内完成操作</w:t>
            </w:r>
          </w:p>
        </w:tc>
        <w:tc>
          <w:tcPr>
            <w:tcW w:w="1500" w:type="dxa"/>
          </w:tcPr>
          <w:p>
            <w:pPr>
              <w:pStyle w:val="9"/>
              <w:spacing w:before="171"/>
              <w:ind w:left="7"/>
              <w:jc w:val="center"/>
              <w:rPr>
                <w:sz w:val="21"/>
              </w:rPr>
            </w:pPr>
            <w:r>
              <w:rPr>
                <w:w w:val="99"/>
                <w:sz w:val="21"/>
              </w:rPr>
              <w:t>5</w:t>
            </w:r>
          </w:p>
        </w:tc>
        <w:tc>
          <w:tcPr>
            <w:tcW w:w="3648" w:type="dxa"/>
            <w:gridSpan w:val="3"/>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4" w:hRule="atLeast"/>
        </w:trPr>
        <w:tc>
          <w:tcPr>
            <w:tcW w:w="1632" w:type="dxa"/>
          </w:tcPr>
          <w:p>
            <w:pPr>
              <w:pStyle w:val="9"/>
              <w:spacing w:before="171"/>
              <w:ind w:left="108"/>
              <w:rPr>
                <w:sz w:val="21"/>
              </w:rPr>
            </w:pPr>
            <w:r>
              <w:rPr>
                <w:sz w:val="21"/>
              </w:rPr>
              <w:t>操作后提问</w:t>
            </w:r>
          </w:p>
        </w:tc>
        <w:tc>
          <w:tcPr>
            <w:tcW w:w="3653" w:type="dxa"/>
            <w:gridSpan w:val="3"/>
          </w:tcPr>
          <w:p>
            <w:pPr>
              <w:pStyle w:val="9"/>
              <w:spacing w:before="34"/>
              <w:ind w:left="96"/>
              <w:rPr>
                <w:sz w:val="21"/>
              </w:rPr>
            </w:pPr>
            <w:r>
              <w:rPr>
                <w:sz w:val="21"/>
              </w:rPr>
              <w:t>该项操作的适应证、禁忌证、并发症</w:t>
            </w:r>
          </w:p>
          <w:p>
            <w:pPr>
              <w:pStyle w:val="9"/>
              <w:spacing w:before="38" w:line="252" w:lineRule="exact"/>
              <w:ind w:left="96"/>
              <w:rPr>
                <w:sz w:val="21"/>
              </w:rPr>
            </w:pPr>
            <w:r>
              <w:rPr>
                <w:sz w:val="21"/>
              </w:rPr>
              <w:t>和操作后宣教事项中任选2项提问</w:t>
            </w:r>
          </w:p>
        </w:tc>
        <w:tc>
          <w:tcPr>
            <w:tcW w:w="1500" w:type="dxa"/>
          </w:tcPr>
          <w:p>
            <w:pPr>
              <w:pStyle w:val="9"/>
              <w:spacing w:before="171"/>
              <w:ind w:left="7"/>
              <w:jc w:val="center"/>
              <w:rPr>
                <w:sz w:val="21"/>
              </w:rPr>
            </w:pPr>
            <w:r>
              <w:rPr>
                <w:w w:val="99"/>
                <w:sz w:val="21"/>
              </w:rPr>
              <w:t>5</w:t>
            </w:r>
          </w:p>
        </w:tc>
        <w:tc>
          <w:tcPr>
            <w:tcW w:w="3648" w:type="dxa"/>
            <w:gridSpan w:val="3"/>
          </w:tcPr>
          <w:p>
            <w:pPr>
              <w:pStyle w:val="9"/>
              <w:rPr>
                <w:rFonts w:ascii="Times New Roman"/>
                <w:sz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3653" w:type="dxa"/>
            <w:gridSpan w:val="2"/>
          </w:tcPr>
          <w:p>
            <w:pPr>
              <w:pStyle w:val="9"/>
              <w:tabs>
                <w:tab w:val="left" w:pos="426"/>
              </w:tabs>
              <w:spacing w:before="34"/>
              <w:ind w:left="6"/>
              <w:jc w:val="center"/>
              <w:rPr>
                <w:sz w:val="21"/>
              </w:rPr>
            </w:pPr>
            <w:r>
              <w:rPr>
                <w:sz w:val="21"/>
              </w:rPr>
              <w:t>合</w:t>
            </w:r>
            <w:r>
              <w:rPr>
                <w:sz w:val="21"/>
              </w:rPr>
              <w:tab/>
            </w:r>
            <w:r>
              <w:rPr>
                <w:sz w:val="21"/>
              </w:rPr>
              <w:t>计</w:t>
            </w:r>
          </w:p>
        </w:tc>
        <w:tc>
          <w:tcPr>
            <w:tcW w:w="1500" w:type="dxa"/>
          </w:tcPr>
          <w:p>
            <w:pPr>
              <w:pStyle w:val="9"/>
              <w:spacing w:before="34"/>
              <w:ind w:left="308" w:right="301"/>
              <w:jc w:val="center"/>
              <w:rPr>
                <w:sz w:val="21"/>
              </w:rPr>
            </w:pPr>
            <w:r>
              <w:rPr>
                <w:sz w:val="21"/>
              </w:rPr>
              <w:t>110</w:t>
            </w:r>
          </w:p>
        </w:tc>
        <w:tc>
          <w:tcPr>
            <w:tcW w:w="5280" w:type="dxa"/>
            <w:gridSpan w:val="5"/>
          </w:tcPr>
          <w:p>
            <w:pPr>
              <w:pStyle w:val="9"/>
              <w:rPr>
                <w:rFonts w:ascii="Times New Roman"/>
                <w:sz w:val="20"/>
              </w:rPr>
            </w:pPr>
          </w:p>
        </w:tc>
      </w:tr>
    </w:tbl>
    <w:p>
      <w:pPr>
        <w:spacing w:before="4" w:line="240" w:lineRule="auto"/>
        <w:rPr>
          <w:b/>
          <w:sz w:val="8"/>
        </w:rPr>
      </w:pPr>
    </w:p>
    <w:p>
      <w:pPr>
        <w:spacing w:before="70"/>
        <w:ind w:left="818" w:right="0" w:firstLine="0"/>
        <w:jc w:val="left"/>
        <w:rPr>
          <w:b/>
          <w:sz w:val="21"/>
        </w:rPr>
      </w:pPr>
      <w:r>
        <w:rPr>
          <w:b/>
          <w:sz w:val="21"/>
        </w:rPr>
        <w:t>考官签字：</w:t>
      </w:r>
    </w:p>
    <w:sectPr>
      <w:headerReference r:id="rId16" w:type="default"/>
      <w:pgSz w:w="11910" w:h="16840"/>
      <w:pgMar w:top="1400" w:right="600" w:bottom="280" w:left="600"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00"/>
    <w:family w:val="auto"/>
    <w:pitch w:val="default"/>
    <w:sig w:usb0="E00002FF" w:usb1="4000ACFF" w:usb2="00000001"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b w:val="0"/>
        <w:sz w:val="2"/>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b w:val="0"/>
        <w:sz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b w:val="0"/>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b w:val="0"/>
        <w:sz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b w:val="0"/>
        <w:sz w:val="2"/>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b w:val="0"/>
        <w:sz w:val="2"/>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b w:val="0"/>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E306ED"/>
    <w:multiLevelType w:val="multilevel"/>
    <w:tmpl w:val="B5E306ED"/>
    <w:lvl w:ilvl="0" w:tentative="0">
      <w:start w:val="1"/>
      <w:numFmt w:val="decimal"/>
      <w:lvlText w:val="（%1）"/>
      <w:lvlJc w:val="left"/>
      <w:pPr>
        <w:ind w:left="621" w:hanging="525"/>
        <w:jc w:val="left"/>
      </w:pPr>
      <w:rPr>
        <w:rFonts w:hint="default" w:ascii="宋体" w:hAnsi="宋体" w:eastAsia="宋体" w:cs="宋体"/>
        <w:spacing w:val="-2"/>
        <w:w w:val="99"/>
        <w:sz w:val="19"/>
        <w:szCs w:val="19"/>
        <w:lang w:val="zh-CN" w:eastAsia="zh-CN" w:bidi="zh-CN"/>
      </w:rPr>
    </w:lvl>
    <w:lvl w:ilvl="1" w:tentative="0">
      <w:start w:val="0"/>
      <w:numFmt w:val="bullet"/>
      <w:lvlText w:val="•"/>
      <w:lvlJc w:val="left"/>
      <w:pPr>
        <w:ind w:left="1231" w:hanging="525"/>
      </w:pPr>
      <w:rPr>
        <w:rFonts w:hint="default"/>
        <w:lang w:val="zh-CN" w:eastAsia="zh-CN" w:bidi="zh-CN"/>
      </w:rPr>
    </w:lvl>
    <w:lvl w:ilvl="2" w:tentative="0">
      <w:start w:val="0"/>
      <w:numFmt w:val="bullet"/>
      <w:lvlText w:val="•"/>
      <w:lvlJc w:val="left"/>
      <w:pPr>
        <w:ind w:left="1842" w:hanging="525"/>
      </w:pPr>
      <w:rPr>
        <w:rFonts w:hint="default"/>
        <w:lang w:val="zh-CN" w:eastAsia="zh-CN" w:bidi="zh-CN"/>
      </w:rPr>
    </w:lvl>
    <w:lvl w:ilvl="3" w:tentative="0">
      <w:start w:val="0"/>
      <w:numFmt w:val="bullet"/>
      <w:lvlText w:val="•"/>
      <w:lvlJc w:val="left"/>
      <w:pPr>
        <w:ind w:left="2453" w:hanging="525"/>
      </w:pPr>
      <w:rPr>
        <w:rFonts w:hint="default"/>
        <w:lang w:val="zh-CN" w:eastAsia="zh-CN" w:bidi="zh-CN"/>
      </w:rPr>
    </w:lvl>
    <w:lvl w:ilvl="4" w:tentative="0">
      <w:start w:val="0"/>
      <w:numFmt w:val="bullet"/>
      <w:lvlText w:val="•"/>
      <w:lvlJc w:val="left"/>
      <w:pPr>
        <w:ind w:left="3064" w:hanging="525"/>
      </w:pPr>
      <w:rPr>
        <w:rFonts w:hint="default"/>
        <w:lang w:val="zh-CN" w:eastAsia="zh-CN" w:bidi="zh-CN"/>
      </w:rPr>
    </w:lvl>
    <w:lvl w:ilvl="5" w:tentative="0">
      <w:start w:val="0"/>
      <w:numFmt w:val="bullet"/>
      <w:lvlText w:val="•"/>
      <w:lvlJc w:val="left"/>
      <w:pPr>
        <w:ind w:left="3675" w:hanging="525"/>
      </w:pPr>
      <w:rPr>
        <w:rFonts w:hint="default"/>
        <w:lang w:val="zh-CN" w:eastAsia="zh-CN" w:bidi="zh-CN"/>
      </w:rPr>
    </w:lvl>
    <w:lvl w:ilvl="6" w:tentative="0">
      <w:start w:val="0"/>
      <w:numFmt w:val="bullet"/>
      <w:lvlText w:val="•"/>
      <w:lvlJc w:val="left"/>
      <w:pPr>
        <w:ind w:left="4286" w:hanging="525"/>
      </w:pPr>
      <w:rPr>
        <w:rFonts w:hint="default"/>
        <w:lang w:val="zh-CN" w:eastAsia="zh-CN" w:bidi="zh-CN"/>
      </w:rPr>
    </w:lvl>
    <w:lvl w:ilvl="7" w:tentative="0">
      <w:start w:val="0"/>
      <w:numFmt w:val="bullet"/>
      <w:lvlText w:val="•"/>
      <w:lvlJc w:val="left"/>
      <w:pPr>
        <w:ind w:left="4897" w:hanging="525"/>
      </w:pPr>
      <w:rPr>
        <w:rFonts w:hint="default"/>
        <w:lang w:val="zh-CN" w:eastAsia="zh-CN" w:bidi="zh-CN"/>
      </w:rPr>
    </w:lvl>
    <w:lvl w:ilvl="8" w:tentative="0">
      <w:start w:val="0"/>
      <w:numFmt w:val="bullet"/>
      <w:lvlText w:val="•"/>
      <w:lvlJc w:val="left"/>
      <w:pPr>
        <w:ind w:left="5508" w:hanging="525"/>
      </w:pPr>
      <w:rPr>
        <w:rFonts w:hint="default"/>
        <w:lang w:val="zh-CN" w:eastAsia="zh-CN" w:bidi="zh-CN"/>
      </w:rPr>
    </w:lvl>
  </w:abstractNum>
  <w:abstractNum w:abstractNumId="1">
    <w:nsid w:val="BF205925"/>
    <w:multiLevelType w:val="multilevel"/>
    <w:tmpl w:val="BF205925"/>
    <w:lvl w:ilvl="0" w:tentative="0">
      <w:start w:val="1"/>
      <w:numFmt w:val="decimal"/>
      <w:lvlText w:val="（%1）"/>
      <w:lvlJc w:val="left"/>
      <w:pPr>
        <w:ind w:left="622" w:hanging="525"/>
        <w:jc w:val="left"/>
      </w:pPr>
      <w:rPr>
        <w:rFonts w:hint="default" w:ascii="宋体" w:hAnsi="宋体" w:eastAsia="宋体" w:cs="宋体"/>
        <w:spacing w:val="-1"/>
        <w:w w:val="99"/>
        <w:sz w:val="19"/>
        <w:szCs w:val="19"/>
        <w:lang w:val="zh-CN" w:eastAsia="zh-CN" w:bidi="zh-CN"/>
      </w:rPr>
    </w:lvl>
    <w:lvl w:ilvl="1" w:tentative="0">
      <w:start w:val="0"/>
      <w:numFmt w:val="bullet"/>
      <w:lvlText w:val="•"/>
      <w:lvlJc w:val="left"/>
      <w:pPr>
        <w:ind w:left="1224" w:hanging="525"/>
      </w:pPr>
      <w:rPr>
        <w:rFonts w:hint="default"/>
        <w:lang w:val="zh-CN" w:eastAsia="zh-CN" w:bidi="zh-CN"/>
      </w:rPr>
    </w:lvl>
    <w:lvl w:ilvl="2" w:tentative="0">
      <w:start w:val="0"/>
      <w:numFmt w:val="bullet"/>
      <w:lvlText w:val="•"/>
      <w:lvlJc w:val="left"/>
      <w:pPr>
        <w:ind w:left="1829" w:hanging="525"/>
      </w:pPr>
      <w:rPr>
        <w:rFonts w:hint="default"/>
        <w:lang w:val="zh-CN" w:eastAsia="zh-CN" w:bidi="zh-CN"/>
      </w:rPr>
    </w:lvl>
    <w:lvl w:ilvl="3" w:tentative="0">
      <w:start w:val="0"/>
      <w:numFmt w:val="bullet"/>
      <w:lvlText w:val="•"/>
      <w:lvlJc w:val="left"/>
      <w:pPr>
        <w:ind w:left="2433" w:hanging="525"/>
      </w:pPr>
      <w:rPr>
        <w:rFonts w:hint="default"/>
        <w:lang w:val="zh-CN" w:eastAsia="zh-CN" w:bidi="zh-CN"/>
      </w:rPr>
    </w:lvl>
    <w:lvl w:ilvl="4" w:tentative="0">
      <w:start w:val="0"/>
      <w:numFmt w:val="bullet"/>
      <w:lvlText w:val="•"/>
      <w:lvlJc w:val="left"/>
      <w:pPr>
        <w:ind w:left="3038" w:hanging="525"/>
      </w:pPr>
      <w:rPr>
        <w:rFonts w:hint="default"/>
        <w:lang w:val="zh-CN" w:eastAsia="zh-CN" w:bidi="zh-CN"/>
      </w:rPr>
    </w:lvl>
    <w:lvl w:ilvl="5" w:tentative="0">
      <w:start w:val="0"/>
      <w:numFmt w:val="bullet"/>
      <w:lvlText w:val="•"/>
      <w:lvlJc w:val="left"/>
      <w:pPr>
        <w:ind w:left="3642" w:hanging="525"/>
      </w:pPr>
      <w:rPr>
        <w:rFonts w:hint="default"/>
        <w:lang w:val="zh-CN" w:eastAsia="zh-CN" w:bidi="zh-CN"/>
      </w:rPr>
    </w:lvl>
    <w:lvl w:ilvl="6" w:tentative="0">
      <w:start w:val="0"/>
      <w:numFmt w:val="bullet"/>
      <w:lvlText w:val="•"/>
      <w:lvlJc w:val="left"/>
      <w:pPr>
        <w:ind w:left="4247" w:hanging="525"/>
      </w:pPr>
      <w:rPr>
        <w:rFonts w:hint="default"/>
        <w:lang w:val="zh-CN" w:eastAsia="zh-CN" w:bidi="zh-CN"/>
      </w:rPr>
    </w:lvl>
    <w:lvl w:ilvl="7" w:tentative="0">
      <w:start w:val="0"/>
      <w:numFmt w:val="bullet"/>
      <w:lvlText w:val="•"/>
      <w:lvlJc w:val="left"/>
      <w:pPr>
        <w:ind w:left="4851" w:hanging="525"/>
      </w:pPr>
      <w:rPr>
        <w:rFonts w:hint="default"/>
        <w:lang w:val="zh-CN" w:eastAsia="zh-CN" w:bidi="zh-CN"/>
      </w:rPr>
    </w:lvl>
    <w:lvl w:ilvl="8" w:tentative="0">
      <w:start w:val="0"/>
      <w:numFmt w:val="bullet"/>
      <w:lvlText w:val="•"/>
      <w:lvlJc w:val="left"/>
      <w:pPr>
        <w:ind w:left="5456" w:hanging="525"/>
      </w:pPr>
      <w:rPr>
        <w:rFonts w:hint="default"/>
        <w:lang w:val="zh-CN" w:eastAsia="zh-CN" w:bidi="zh-CN"/>
      </w:rPr>
    </w:lvl>
  </w:abstractNum>
  <w:abstractNum w:abstractNumId="2">
    <w:nsid w:val="CF092B84"/>
    <w:multiLevelType w:val="multilevel"/>
    <w:tmpl w:val="CF092B84"/>
    <w:lvl w:ilvl="0" w:tentative="0">
      <w:start w:val="1"/>
      <w:numFmt w:val="decimal"/>
      <w:lvlText w:val="（%1）"/>
      <w:lvlJc w:val="left"/>
      <w:pPr>
        <w:ind w:left="622" w:hanging="525"/>
        <w:jc w:val="left"/>
      </w:pPr>
      <w:rPr>
        <w:rFonts w:hint="default" w:ascii="宋体" w:hAnsi="宋体" w:eastAsia="宋体" w:cs="宋体"/>
        <w:spacing w:val="-1"/>
        <w:w w:val="99"/>
        <w:sz w:val="19"/>
        <w:szCs w:val="19"/>
        <w:lang w:val="zh-CN" w:eastAsia="zh-CN" w:bidi="zh-CN"/>
      </w:rPr>
    </w:lvl>
    <w:lvl w:ilvl="1" w:tentative="0">
      <w:start w:val="0"/>
      <w:numFmt w:val="bullet"/>
      <w:lvlText w:val="•"/>
      <w:lvlJc w:val="left"/>
      <w:pPr>
        <w:ind w:left="1224" w:hanging="525"/>
      </w:pPr>
      <w:rPr>
        <w:rFonts w:hint="default"/>
        <w:lang w:val="zh-CN" w:eastAsia="zh-CN" w:bidi="zh-CN"/>
      </w:rPr>
    </w:lvl>
    <w:lvl w:ilvl="2" w:tentative="0">
      <w:start w:val="0"/>
      <w:numFmt w:val="bullet"/>
      <w:lvlText w:val="•"/>
      <w:lvlJc w:val="left"/>
      <w:pPr>
        <w:ind w:left="1829" w:hanging="525"/>
      </w:pPr>
      <w:rPr>
        <w:rFonts w:hint="default"/>
        <w:lang w:val="zh-CN" w:eastAsia="zh-CN" w:bidi="zh-CN"/>
      </w:rPr>
    </w:lvl>
    <w:lvl w:ilvl="3" w:tentative="0">
      <w:start w:val="0"/>
      <w:numFmt w:val="bullet"/>
      <w:lvlText w:val="•"/>
      <w:lvlJc w:val="left"/>
      <w:pPr>
        <w:ind w:left="2433" w:hanging="525"/>
      </w:pPr>
      <w:rPr>
        <w:rFonts w:hint="default"/>
        <w:lang w:val="zh-CN" w:eastAsia="zh-CN" w:bidi="zh-CN"/>
      </w:rPr>
    </w:lvl>
    <w:lvl w:ilvl="4" w:tentative="0">
      <w:start w:val="0"/>
      <w:numFmt w:val="bullet"/>
      <w:lvlText w:val="•"/>
      <w:lvlJc w:val="left"/>
      <w:pPr>
        <w:ind w:left="3038" w:hanging="525"/>
      </w:pPr>
      <w:rPr>
        <w:rFonts w:hint="default"/>
        <w:lang w:val="zh-CN" w:eastAsia="zh-CN" w:bidi="zh-CN"/>
      </w:rPr>
    </w:lvl>
    <w:lvl w:ilvl="5" w:tentative="0">
      <w:start w:val="0"/>
      <w:numFmt w:val="bullet"/>
      <w:lvlText w:val="•"/>
      <w:lvlJc w:val="left"/>
      <w:pPr>
        <w:ind w:left="3642" w:hanging="525"/>
      </w:pPr>
      <w:rPr>
        <w:rFonts w:hint="default"/>
        <w:lang w:val="zh-CN" w:eastAsia="zh-CN" w:bidi="zh-CN"/>
      </w:rPr>
    </w:lvl>
    <w:lvl w:ilvl="6" w:tentative="0">
      <w:start w:val="0"/>
      <w:numFmt w:val="bullet"/>
      <w:lvlText w:val="•"/>
      <w:lvlJc w:val="left"/>
      <w:pPr>
        <w:ind w:left="4247" w:hanging="525"/>
      </w:pPr>
      <w:rPr>
        <w:rFonts w:hint="default"/>
        <w:lang w:val="zh-CN" w:eastAsia="zh-CN" w:bidi="zh-CN"/>
      </w:rPr>
    </w:lvl>
    <w:lvl w:ilvl="7" w:tentative="0">
      <w:start w:val="0"/>
      <w:numFmt w:val="bullet"/>
      <w:lvlText w:val="•"/>
      <w:lvlJc w:val="left"/>
      <w:pPr>
        <w:ind w:left="4851" w:hanging="525"/>
      </w:pPr>
      <w:rPr>
        <w:rFonts w:hint="default"/>
        <w:lang w:val="zh-CN" w:eastAsia="zh-CN" w:bidi="zh-CN"/>
      </w:rPr>
    </w:lvl>
    <w:lvl w:ilvl="8" w:tentative="0">
      <w:start w:val="0"/>
      <w:numFmt w:val="bullet"/>
      <w:lvlText w:val="•"/>
      <w:lvlJc w:val="left"/>
      <w:pPr>
        <w:ind w:left="5456" w:hanging="525"/>
      </w:pPr>
      <w:rPr>
        <w:rFonts w:hint="default"/>
        <w:lang w:val="zh-CN" w:eastAsia="zh-CN" w:bidi="zh-CN"/>
      </w:rPr>
    </w:lvl>
  </w:abstractNum>
  <w:abstractNum w:abstractNumId="3">
    <w:nsid w:val="0053208E"/>
    <w:multiLevelType w:val="multilevel"/>
    <w:tmpl w:val="0053208E"/>
    <w:lvl w:ilvl="0" w:tentative="0">
      <w:start w:val="1"/>
      <w:numFmt w:val="decimal"/>
      <w:lvlText w:val="（%1）"/>
      <w:lvlJc w:val="left"/>
      <w:pPr>
        <w:ind w:left="159" w:hanging="525"/>
        <w:jc w:val="left"/>
      </w:pPr>
      <w:rPr>
        <w:rFonts w:hint="default" w:ascii="宋体" w:hAnsi="宋体" w:eastAsia="宋体" w:cs="宋体"/>
        <w:spacing w:val="-20"/>
        <w:w w:val="99"/>
        <w:sz w:val="19"/>
        <w:szCs w:val="19"/>
        <w:lang w:val="zh-CN" w:eastAsia="zh-CN" w:bidi="zh-CN"/>
      </w:rPr>
    </w:lvl>
    <w:lvl w:ilvl="1" w:tentative="0">
      <w:start w:val="0"/>
      <w:numFmt w:val="bullet"/>
      <w:lvlText w:val="•"/>
      <w:lvlJc w:val="left"/>
      <w:pPr>
        <w:ind w:left="800" w:hanging="525"/>
      </w:pPr>
      <w:rPr>
        <w:rFonts w:hint="default"/>
        <w:lang w:val="zh-CN" w:eastAsia="zh-CN" w:bidi="zh-CN"/>
      </w:rPr>
    </w:lvl>
    <w:lvl w:ilvl="2" w:tentative="0">
      <w:start w:val="0"/>
      <w:numFmt w:val="bullet"/>
      <w:lvlText w:val="•"/>
      <w:lvlJc w:val="left"/>
      <w:pPr>
        <w:ind w:left="1441" w:hanging="525"/>
      </w:pPr>
      <w:rPr>
        <w:rFonts w:hint="default"/>
        <w:lang w:val="zh-CN" w:eastAsia="zh-CN" w:bidi="zh-CN"/>
      </w:rPr>
    </w:lvl>
    <w:lvl w:ilvl="3" w:tentative="0">
      <w:start w:val="0"/>
      <w:numFmt w:val="bullet"/>
      <w:lvlText w:val="•"/>
      <w:lvlJc w:val="left"/>
      <w:pPr>
        <w:ind w:left="2082" w:hanging="525"/>
      </w:pPr>
      <w:rPr>
        <w:rFonts w:hint="default"/>
        <w:lang w:val="zh-CN" w:eastAsia="zh-CN" w:bidi="zh-CN"/>
      </w:rPr>
    </w:lvl>
    <w:lvl w:ilvl="4" w:tentative="0">
      <w:start w:val="0"/>
      <w:numFmt w:val="bullet"/>
      <w:lvlText w:val="•"/>
      <w:lvlJc w:val="left"/>
      <w:pPr>
        <w:ind w:left="2722" w:hanging="525"/>
      </w:pPr>
      <w:rPr>
        <w:rFonts w:hint="default"/>
        <w:lang w:val="zh-CN" w:eastAsia="zh-CN" w:bidi="zh-CN"/>
      </w:rPr>
    </w:lvl>
    <w:lvl w:ilvl="5" w:tentative="0">
      <w:start w:val="0"/>
      <w:numFmt w:val="bullet"/>
      <w:lvlText w:val="•"/>
      <w:lvlJc w:val="left"/>
      <w:pPr>
        <w:ind w:left="3363" w:hanging="525"/>
      </w:pPr>
      <w:rPr>
        <w:rFonts w:hint="default"/>
        <w:lang w:val="zh-CN" w:eastAsia="zh-CN" w:bidi="zh-CN"/>
      </w:rPr>
    </w:lvl>
    <w:lvl w:ilvl="6" w:tentative="0">
      <w:start w:val="0"/>
      <w:numFmt w:val="bullet"/>
      <w:lvlText w:val="•"/>
      <w:lvlJc w:val="left"/>
      <w:pPr>
        <w:ind w:left="4004" w:hanging="525"/>
      </w:pPr>
      <w:rPr>
        <w:rFonts w:hint="default"/>
        <w:lang w:val="zh-CN" w:eastAsia="zh-CN" w:bidi="zh-CN"/>
      </w:rPr>
    </w:lvl>
    <w:lvl w:ilvl="7" w:tentative="0">
      <w:start w:val="0"/>
      <w:numFmt w:val="bullet"/>
      <w:lvlText w:val="•"/>
      <w:lvlJc w:val="left"/>
      <w:pPr>
        <w:ind w:left="4644" w:hanging="525"/>
      </w:pPr>
      <w:rPr>
        <w:rFonts w:hint="default"/>
        <w:lang w:val="zh-CN" w:eastAsia="zh-CN" w:bidi="zh-CN"/>
      </w:rPr>
    </w:lvl>
    <w:lvl w:ilvl="8" w:tentative="0">
      <w:start w:val="0"/>
      <w:numFmt w:val="bullet"/>
      <w:lvlText w:val="•"/>
      <w:lvlJc w:val="left"/>
      <w:pPr>
        <w:ind w:left="5285" w:hanging="525"/>
      </w:pPr>
      <w:rPr>
        <w:rFonts w:hint="default"/>
        <w:lang w:val="zh-CN" w:eastAsia="zh-CN" w:bidi="zh-CN"/>
      </w:rPr>
    </w:lvl>
  </w:abstractNum>
  <w:abstractNum w:abstractNumId="4">
    <w:nsid w:val="03D62ECE"/>
    <w:multiLevelType w:val="multilevel"/>
    <w:tmpl w:val="03D62ECE"/>
    <w:lvl w:ilvl="0" w:tentative="0">
      <w:start w:val="1"/>
      <w:numFmt w:val="decimal"/>
      <w:lvlText w:val="（%1）"/>
      <w:lvlJc w:val="left"/>
      <w:pPr>
        <w:ind w:left="621" w:hanging="525"/>
        <w:jc w:val="left"/>
      </w:pPr>
      <w:rPr>
        <w:rFonts w:hint="default" w:ascii="宋体" w:hAnsi="宋体" w:eastAsia="宋体" w:cs="宋体"/>
        <w:spacing w:val="-10"/>
        <w:w w:val="99"/>
        <w:sz w:val="19"/>
        <w:szCs w:val="19"/>
        <w:lang w:val="zh-CN" w:eastAsia="zh-CN" w:bidi="zh-CN"/>
      </w:rPr>
    </w:lvl>
    <w:lvl w:ilvl="1" w:tentative="0">
      <w:start w:val="0"/>
      <w:numFmt w:val="bullet"/>
      <w:lvlText w:val="•"/>
      <w:lvlJc w:val="left"/>
      <w:pPr>
        <w:ind w:left="1182" w:hanging="525"/>
      </w:pPr>
      <w:rPr>
        <w:rFonts w:hint="default"/>
        <w:lang w:val="zh-CN" w:eastAsia="zh-CN" w:bidi="zh-CN"/>
      </w:rPr>
    </w:lvl>
    <w:lvl w:ilvl="2" w:tentative="0">
      <w:start w:val="0"/>
      <w:numFmt w:val="bullet"/>
      <w:lvlText w:val="•"/>
      <w:lvlJc w:val="left"/>
      <w:pPr>
        <w:ind w:left="1745" w:hanging="525"/>
      </w:pPr>
      <w:rPr>
        <w:rFonts w:hint="default"/>
        <w:lang w:val="zh-CN" w:eastAsia="zh-CN" w:bidi="zh-CN"/>
      </w:rPr>
    </w:lvl>
    <w:lvl w:ilvl="3" w:tentative="0">
      <w:start w:val="0"/>
      <w:numFmt w:val="bullet"/>
      <w:lvlText w:val="•"/>
      <w:lvlJc w:val="left"/>
      <w:pPr>
        <w:ind w:left="2307" w:hanging="525"/>
      </w:pPr>
      <w:rPr>
        <w:rFonts w:hint="default"/>
        <w:lang w:val="zh-CN" w:eastAsia="zh-CN" w:bidi="zh-CN"/>
      </w:rPr>
    </w:lvl>
    <w:lvl w:ilvl="4" w:tentative="0">
      <w:start w:val="0"/>
      <w:numFmt w:val="bullet"/>
      <w:lvlText w:val="•"/>
      <w:lvlJc w:val="left"/>
      <w:pPr>
        <w:ind w:left="2870" w:hanging="525"/>
      </w:pPr>
      <w:rPr>
        <w:rFonts w:hint="default"/>
        <w:lang w:val="zh-CN" w:eastAsia="zh-CN" w:bidi="zh-CN"/>
      </w:rPr>
    </w:lvl>
    <w:lvl w:ilvl="5" w:tentative="0">
      <w:start w:val="0"/>
      <w:numFmt w:val="bullet"/>
      <w:lvlText w:val="•"/>
      <w:lvlJc w:val="left"/>
      <w:pPr>
        <w:ind w:left="3432" w:hanging="525"/>
      </w:pPr>
      <w:rPr>
        <w:rFonts w:hint="default"/>
        <w:lang w:val="zh-CN" w:eastAsia="zh-CN" w:bidi="zh-CN"/>
      </w:rPr>
    </w:lvl>
    <w:lvl w:ilvl="6" w:tentative="0">
      <w:start w:val="0"/>
      <w:numFmt w:val="bullet"/>
      <w:lvlText w:val="•"/>
      <w:lvlJc w:val="left"/>
      <w:pPr>
        <w:ind w:left="3995" w:hanging="525"/>
      </w:pPr>
      <w:rPr>
        <w:rFonts w:hint="default"/>
        <w:lang w:val="zh-CN" w:eastAsia="zh-CN" w:bidi="zh-CN"/>
      </w:rPr>
    </w:lvl>
    <w:lvl w:ilvl="7" w:tentative="0">
      <w:start w:val="0"/>
      <w:numFmt w:val="bullet"/>
      <w:lvlText w:val="•"/>
      <w:lvlJc w:val="left"/>
      <w:pPr>
        <w:ind w:left="4557" w:hanging="525"/>
      </w:pPr>
      <w:rPr>
        <w:rFonts w:hint="default"/>
        <w:lang w:val="zh-CN" w:eastAsia="zh-CN" w:bidi="zh-CN"/>
      </w:rPr>
    </w:lvl>
    <w:lvl w:ilvl="8" w:tentative="0">
      <w:start w:val="0"/>
      <w:numFmt w:val="bullet"/>
      <w:lvlText w:val="•"/>
      <w:lvlJc w:val="left"/>
      <w:pPr>
        <w:ind w:left="5120" w:hanging="525"/>
      </w:pPr>
      <w:rPr>
        <w:rFonts w:hint="default"/>
        <w:lang w:val="zh-CN" w:eastAsia="zh-CN" w:bidi="zh-CN"/>
      </w:rPr>
    </w:lvl>
  </w:abstractNum>
  <w:abstractNum w:abstractNumId="5">
    <w:nsid w:val="59ADCABA"/>
    <w:multiLevelType w:val="multilevel"/>
    <w:tmpl w:val="59ADCABA"/>
    <w:lvl w:ilvl="0" w:tentative="0">
      <w:start w:val="1"/>
      <w:numFmt w:val="decimal"/>
      <w:lvlText w:val="（%1）"/>
      <w:lvlJc w:val="left"/>
      <w:pPr>
        <w:ind w:left="160" w:hanging="525"/>
        <w:jc w:val="left"/>
      </w:pPr>
      <w:rPr>
        <w:rFonts w:hint="default" w:ascii="宋体" w:hAnsi="宋体" w:eastAsia="宋体" w:cs="宋体"/>
        <w:spacing w:val="-1"/>
        <w:w w:val="99"/>
        <w:sz w:val="19"/>
        <w:szCs w:val="19"/>
        <w:lang w:val="zh-CN" w:eastAsia="zh-CN" w:bidi="zh-CN"/>
      </w:rPr>
    </w:lvl>
    <w:lvl w:ilvl="1" w:tentative="0">
      <w:start w:val="0"/>
      <w:numFmt w:val="bullet"/>
      <w:lvlText w:val="•"/>
      <w:lvlJc w:val="left"/>
      <w:pPr>
        <w:ind w:left="810" w:hanging="525"/>
      </w:pPr>
      <w:rPr>
        <w:rFonts w:hint="default"/>
        <w:lang w:val="zh-CN" w:eastAsia="zh-CN" w:bidi="zh-CN"/>
      </w:rPr>
    </w:lvl>
    <w:lvl w:ilvl="2" w:tentative="0">
      <w:start w:val="0"/>
      <w:numFmt w:val="bullet"/>
      <w:lvlText w:val="•"/>
      <w:lvlJc w:val="left"/>
      <w:pPr>
        <w:ind w:left="1461" w:hanging="525"/>
      </w:pPr>
      <w:rPr>
        <w:rFonts w:hint="default"/>
        <w:lang w:val="zh-CN" w:eastAsia="zh-CN" w:bidi="zh-CN"/>
      </w:rPr>
    </w:lvl>
    <w:lvl w:ilvl="3" w:tentative="0">
      <w:start w:val="0"/>
      <w:numFmt w:val="bullet"/>
      <w:lvlText w:val="•"/>
      <w:lvlJc w:val="left"/>
      <w:pPr>
        <w:ind w:left="2111" w:hanging="525"/>
      </w:pPr>
      <w:rPr>
        <w:rFonts w:hint="default"/>
        <w:lang w:val="zh-CN" w:eastAsia="zh-CN" w:bidi="zh-CN"/>
      </w:rPr>
    </w:lvl>
    <w:lvl w:ilvl="4" w:tentative="0">
      <w:start w:val="0"/>
      <w:numFmt w:val="bullet"/>
      <w:lvlText w:val="•"/>
      <w:lvlJc w:val="left"/>
      <w:pPr>
        <w:ind w:left="2762" w:hanging="525"/>
      </w:pPr>
      <w:rPr>
        <w:rFonts w:hint="default"/>
        <w:lang w:val="zh-CN" w:eastAsia="zh-CN" w:bidi="zh-CN"/>
      </w:rPr>
    </w:lvl>
    <w:lvl w:ilvl="5" w:tentative="0">
      <w:start w:val="0"/>
      <w:numFmt w:val="bullet"/>
      <w:lvlText w:val="•"/>
      <w:lvlJc w:val="left"/>
      <w:pPr>
        <w:ind w:left="3412" w:hanging="525"/>
      </w:pPr>
      <w:rPr>
        <w:rFonts w:hint="default"/>
        <w:lang w:val="zh-CN" w:eastAsia="zh-CN" w:bidi="zh-CN"/>
      </w:rPr>
    </w:lvl>
    <w:lvl w:ilvl="6" w:tentative="0">
      <w:start w:val="0"/>
      <w:numFmt w:val="bullet"/>
      <w:lvlText w:val="•"/>
      <w:lvlJc w:val="left"/>
      <w:pPr>
        <w:ind w:left="4063" w:hanging="525"/>
      </w:pPr>
      <w:rPr>
        <w:rFonts w:hint="default"/>
        <w:lang w:val="zh-CN" w:eastAsia="zh-CN" w:bidi="zh-CN"/>
      </w:rPr>
    </w:lvl>
    <w:lvl w:ilvl="7" w:tentative="0">
      <w:start w:val="0"/>
      <w:numFmt w:val="bullet"/>
      <w:lvlText w:val="•"/>
      <w:lvlJc w:val="left"/>
      <w:pPr>
        <w:ind w:left="4713" w:hanging="525"/>
      </w:pPr>
      <w:rPr>
        <w:rFonts w:hint="default"/>
        <w:lang w:val="zh-CN" w:eastAsia="zh-CN" w:bidi="zh-CN"/>
      </w:rPr>
    </w:lvl>
    <w:lvl w:ilvl="8" w:tentative="0">
      <w:start w:val="0"/>
      <w:numFmt w:val="bullet"/>
      <w:lvlText w:val="•"/>
      <w:lvlJc w:val="left"/>
      <w:pPr>
        <w:ind w:left="5364" w:hanging="525"/>
      </w:pPr>
      <w:rPr>
        <w:rFonts w:hint="default"/>
        <w:lang w:val="zh-CN" w:eastAsia="zh-CN" w:bidi="zh-CN"/>
      </w:rPr>
    </w:lvl>
  </w:abstractNum>
  <w:num w:numId="1">
    <w:abstractNumId w:val="3"/>
  </w:num>
  <w:num w:numId="2">
    <w:abstractNumId w:val="2"/>
  </w:num>
  <w:num w:numId="3">
    <w:abstractNumId w:val="5"/>
  </w:num>
  <w:num w:numId="4">
    <w:abstractNumId w:val="1"/>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720"/>
  <w:drawingGridHorizontalSpacing w:val="110"/>
  <w:displayHorizontalDrawingGridEvery w:val="2"/>
  <w:characterSpacingControl w:val="doNotCompress"/>
  <w:footnotePr>
    <w:footnote w:id="0"/>
    <w:footnote w:id="1"/>
  </w:footnotePr>
  <w:endnotePr>
    <w:endnote w:id="0"/>
    <w:endnote w:id="1"/>
  </w:endnotePr>
  <w:compat>
    <w:ulTrailSpace/>
    <w:shapeLayoutLikeWW8/>
    <w:useFELayout/>
    <w:compatSetting w:name="compatibilityMode" w:uri="http://schemas.microsoft.com/office/word" w:val="12"/>
  </w:compat>
  <w:docVars>
    <w:docVar w:name="commondata" w:val="eyJoZGlkIjoiOWYyY2Q0NDUzZWEzYTA1MzEyNjk5YjQ1MDU2NzE5YjgifQ=="/>
  </w:docVars>
  <w:rsids>
    <w:rsidRoot w:val="00000000"/>
    <w:rsid w:val="120D4CEC"/>
    <w:rsid w:val="27D33D2D"/>
    <w:rsid w:val="3E9800A8"/>
    <w:rsid w:val="44437D45"/>
    <w:rsid w:val="698A4E6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character" w:default="1" w:styleId="6">
    <w:name w:val="Default Paragraph Font"/>
    <w:semiHidden/>
    <w:unhideWhenUsed/>
    <w:qFormat/>
    <w:uiPriority w:val="1"/>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1"/>
    <w:rPr>
      <w:rFonts w:ascii="宋体" w:hAnsi="宋体" w:eastAsia="宋体" w:cs="宋体"/>
      <w:b/>
      <w:bCs/>
      <w:sz w:val="36"/>
      <w:szCs w:val="36"/>
      <w:lang w:val="zh-CN" w:eastAsia="zh-CN" w:bidi="zh-CN"/>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7">
    <w:name w:val="Table Normal"/>
    <w:semiHidden/>
    <w:unhideWhenUsed/>
    <w:qFormat/>
    <w:uiPriority w:val="2"/>
    <w:tblPr>
      <w:tblCellMar>
        <w:top w:w="0" w:type="dxa"/>
        <w:left w:w="0" w:type="dxa"/>
        <w:bottom w:w="0" w:type="dxa"/>
        <w:right w:w="0" w:type="dxa"/>
      </w:tblCellMar>
    </w:tblPr>
  </w:style>
  <w:style w:type="paragraph" w:styleId="8">
    <w:name w:val="List Paragraph"/>
    <w:basedOn w:val="1"/>
    <w:qFormat/>
    <w:uiPriority w:val="1"/>
    <w:rPr>
      <w:lang w:val="zh-CN" w:eastAsia="zh-CN" w:bidi="zh-CN"/>
    </w:rPr>
  </w:style>
  <w:style w:type="paragraph" w:customStyle="1" w:styleId="9">
    <w:name w:val="Table Paragraph"/>
    <w:basedOn w:val="1"/>
    <w:qFormat/>
    <w:uiPriority w:val="1"/>
    <w:rPr>
      <w:rFonts w:ascii="宋体" w:hAnsi="宋体" w:eastAsia="宋体" w:cs="宋体"/>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theme" Target="theme/theme1.xml"/><Relationship Id="rId16" Type="http://schemas.openxmlformats.org/officeDocument/2006/relationships/header" Target="header12.xml"/><Relationship Id="rId15" Type="http://schemas.openxmlformats.org/officeDocument/2006/relationships/header" Target="header11.xml"/><Relationship Id="rId14" Type="http://schemas.openxmlformats.org/officeDocument/2006/relationships/header" Target="header10.xml"/><Relationship Id="rId13" Type="http://schemas.openxmlformats.org/officeDocument/2006/relationships/header" Target="header9.xml"/><Relationship Id="rId12" Type="http://schemas.openxmlformats.org/officeDocument/2006/relationships/header" Target="header8.xml"/><Relationship Id="rId11" Type="http://schemas.openxmlformats.org/officeDocument/2006/relationships/header" Target="header7.xml"/><Relationship Id="rId10" Type="http://schemas.openxmlformats.org/officeDocument/2006/relationships/header" Target="header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20</Pages>
  <Words>15189</Words>
  <Characters>15617</Characters>
  <TotalTime>0</TotalTime>
  <ScaleCrop>false</ScaleCrop>
  <LinksUpToDate>false</LinksUpToDate>
  <CharactersWithSpaces>15838</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2021-07-27T00:17:00Z</dcterms:created>
  <dc:creator>win7</dc:creator>
  <cp:lastModifiedBy>SHERRY</cp:lastModifiedBy>
  <dcterms:modified xsi:type="dcterms:W3CDTF">2023-09-27T03:59:38Z</dcterms:modified>
  <dc:title>浙江省住院医师规范化培训结业考核</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2020-05-27T00:00:00Z</vt:filetime>
  </property>
  <property fmtid="{D5CDD505-2E9C-101B-9397-08002B2CF9AE}" pid="3" name="Creator">
    <vt:lpwstr>WPS Office</vt:lpwstr>
  </property>
  <property fmtid="{D5CDD505-2E9C-101B-9397-08002B2CF9AE}" pid="4" name="LastSaved">
    <vt:filetime>2021-07-27T00:00:00Z</vt:filetime>
  </property>
  <property fmtid="{D5CDD505-2E9C-101B-9397-08002B2CF9AE}" pid="5" name="KSOProductBuildVer">
    <vt:lpwstr>2052-12.1.0.15374</vt:lpwstr>
  </property>
  <property fmtid="{D5CDD505-2E9C-101B-9397-08002B2CF9AE}" pid="6" name="ICV">
    <vt:lpwstr>E57D8255CF9847328E08CD7EE56C3900</vt:lpwstr>
  </property>
</Properties>
</file>